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00000" w:rsidRDefault="007D0E60">
      <w:pPr>
        <w:rPr>
          <w:color w:val="auto"/>
          <w:lang w:eastAsia="ru-RU"/>
        </w:rPr>
      </w:pPr>
      <w:bookmarkStart w:id="0" w:name="_GoBack"/>
      <w:bookmarkEnd w:id="0"/>
    </w:p>
    <w:p w:rsidR="00000000" w:rsidRDefault="007D0E60">
      <w:pPr>
        <w:pStyle w:val="a4"/>
        <w:shd w:val="clear" w:color="auto" w:fill="auto"/>
        <w:spacing w:before="0" w:after="0" w:line="250" w:lineRule="exact"/>
        <w:ind w:left="400" w:firstLine="0"/>
      </w:pPr>
      <w:r>
        <w:rPr>
          <w:rStyle w:val="1"/>
          <w:color w:val="000000"/>
          <w:lang w:val="ru-RU"/>
        </w:rPr>
        <w:t>Педагог после прочтения слов проводит речевую зарядку или беседу,</w:t>
      </w:r>
    </w:p>
    <w:p w:rsidR="00000000" w:rsidRDefault="007D0E60">
      <w:pPr>
        <w:rPr>
          <w:color w:val="auto"/>
          <w:lang w:eastAsia="ru-RU"/>
        </w:rPr>
      </w:pPr>
    </w:p>
    <w:p w:rsidR="00000000" w:rsidRDefault="007D0E60">
      <w:pPr>
        <w:pStyle w:val="a4"/>
        <w:shd w:val="clear" w:color="auto" w:fill="auto"/>
        <w:spacing w:before="0" w:after="308" w:line="485" w:lineRule="exact"/>
        <w:ind w:right="620" w:firstLine="0"/>
      </w:pPr>
      <w:r>
        <w:rPr>
          <w:rStyle w:val="1"/>
          <w:color w:val="000000"/>
          <w:lang w:val="ru-RU"/>
        </w:rPr>
        <w:t>группирует лексику в сложную композицию для составления рассказа, задает вопросы и дает различные утверждения, пользуясь другой иллюстративной наглядностью, учит задавать вопросы по образц</w:t>
      </w:r>
      <w:r>
        <w:rPr>
          <w:rStyle w:val="1"/>
          <w:color w:val="000000"/>
          <w:lang w:val="ru-RU"/>
        </w:rPr>
        <w:t>у, высказываться по ситуациям вербальных и невербальных опор.</w:t>
      </w:r>
    </w:p>
    <w:p w:rsidR="00000000" w:rsidRDefault="007D0E60">
      <w:pPr>
        <w:pStyle w:val="a4"/>
        <w:shd w:val="clear" w:color="auto" w:fill="auto"/>
        <w:spacing w:before="0" w:after="228" w:line="250" w:lineRule="exact"/>
        <w:ind w:left="400" w:firstLine="0"/>
      </w:pPr>
      <w:r>
        <w:rPr>
          <w:rStyle w:val="1"/>
          <w:color w:val="000000"/>
          <w:lang w:val="ru-RU"/>
        </w:rPr>
        <w:t>Практикуются виды упражнений для активизации лексики:</w:t>
      </w:r>
    </w:p>
    <w:p w:rsidR="00000000" w:rsidRDefault="007D0E60">
      <w:pPr>
        <w:pStyle w:val="a4"/>
        <w:numPr>
          <w:ilvl w:val="0"/>
          <w:numId w:val="1"/>
        </w:numPr>
        <w:shd w:val="clear" w:color="auto" w:fill="auto"/>
        <w:tabs>
          <w:tab w:val="left" w:pos="754"/>
        </w:tabs>
        <w:spacing w:before="0" w:after="0" w:line="499" w:lineRule="exact"/>
        <w:ind w:left="400" w:firstLine="0"/>
      </w:pPr>
      <w:r>
        <w:rPr>
          <w:rStyle w:val="1"/>
          <w:color w:val="000000"/>
          <w:lang w:val="ru-RU"/>
        </w:rPr>
        <w:t>Речевая беседа;</w:t>
      </w:r>
    </w:p>
    <w:p w:rsidR="00000000" w:rsidRDefault="007D0E60">
      <w:pPr>
        <w:pStyle w:val="a4"/>
        <w:numPr>
          <w:ilvl w:val="0"/>
          <w:numId w:val="1"/>
        </w:numPr>
        <w:shd w:val="clear" w:color="auto" w:fill="auto"/>
        <w:tabs>
          <w:tab w:val="left" w:pos="754"/>
        </w:tabs>
        <w:spacing w:before="0" w:after="0" w:line="499" w:lineRule="exact"/>
        <w:ind w:left="400" w:firstLine="0"/>
      </w:pPr>
      <w:r>
        <w:rPr>
          <w:rStyle w:val="1"/>
          <w:color w:val="000000"/>
          <w:lang w:val="ru-RU"/>
        </w:rPr>
        <w:t>Сгруппировать слова из текста;</w:t>
      </w:r>
    </w:p>
    <w:p w:rsidR="00000000" w:rsidRDefault="007D0E60">
      <w:pPr>
        <w:pStyle w:val="a4"/>
        <w:numPr>
          <w:ilvl w:val="0"/>
          <w:numId w:val="1"/>
        </w:numPr>
        <w:shd w:val="clear" w:color="auto" w:fill="auto"/>
        <w:tabs>
          <w:tab w:val="left" w:pos="754"/>
        </w:tabs>
        <w:spacing w:before="0" w:after="0" w:line="499" w:lineRule="exact"/>
        <w:ind w:left="400" w:firstLine="0"/>
      </w:pPr>
      <w:r>
        <w:rPr>
          <w:rStyle w:val="1"/>
          <w:color w:val="000000"/>
          <w:lang w:val="ru-RU"/>
        </w:rPr>
        <w:t>Списывание текста с дополнительными заданиями;</w:t>
      </w:r>
    </w:p>
    <w:p w:rsidR="00000000" w:rsidRDefault="007D0E60">
      <w:pPr>
        <w:pStyle w:val="a4"/>
        <w:numPr>
          <w:ilvl w:val="0"/>
          <w:numId w:val="1"/>
        </w:numPr>
        <w:shd w:val="clear" w:color="auto" w:fill="auto"/>
        <w:tabs>
          <w:tab w:val="left" w:pos="754"/>
        </w:tabs>
        <w:spacing w:before="0" w:after="0" w:line="499" w:lineRule="exact"/>
        <w:ind w:left="400" w:firstLine="0"/>
      </w:pPr>
      <w:r>
        <w:rPr>
          <w:rStyle w:val="1"/>
          <w:color w:val="000000"/>
          <w:lang w:val="ru-RU"/>
        </w:rPr>
        <w:t>Согласование слов из двух колонок;</w:t>
      </w:r>
    </w:p>
    <w:p w:rsidR="00000000" w:rsidRDefault="007D0E60">
      <w:pPr>
        <w:pStyle w:val="a4"/>
        <w:numPr>
          <w:ilvl w:val="0"/>
          <w:numId w:val="1"/>
        </w:numPr>
        <w:shd w:val="clear" w:color="auto" w:fill="auto"/>
        <w:tabs>
          <w:tab w:val="left" w:pos="754"/>
        </w:tabs>
        <w:spacing w:before="0" w:after="0" w:line="499" w:lineRule="exact"/>
        <w:ind w:left="400" w:firstLine="0"/>
      </w:pPr>
      <w:r>
        <w:rPr>
          <w:rStyle w:val="1"/>
          <w:color w:val="000000"/>
          <w:lang w:val="ru-RU"/>
        </w:rPr>
        <w:t>Добавление других частей речи;</w:t>
      </w:r>
    </w:p>
    <w:p w:rsidR="00000000" w:rsidRDefault="007D0E60">
      <w:pPr>
        <w:pStyle w:val="a4"/>
        <w:numPr>
          <w:ilvl w:val="0"/>
          <w:numId w:val="1"/>
        </w:numPr>
        <w:shd w:val="clear" w:color="auto" w:fill="auto"/>
        <w:tabs>
          <w:tab w:val="left" w:pos="754"/>
        </w:tabs>
        <w:spacing w:before="0" w:after="0" w:line="499" w:lineRule="exact"/>
        <w:ind w:left="400" w:firstLine="0"/>
      </w:pPr>
      <w:r>
        <w:rPr>
          <w:rStyle w:val="1"/>
          <w:color w:val="000000"/>
          <w:lang w:val="ru-RU"/>
        </w:rPr>
        <w:t>Описание картинки по ключевым словам;</w:t>
      </w:r>
    </w:p>
    <w:p w:rsidR="00000000" w:rsidRDefault="007D0E60">
      <w:pPr>
        <w:pStyle w:val="a4"/>
        <w:numPr>
          <w:ilvl w:val="0"/>
          <w:numId w:val="1"/>
        </w:numPr>
        <w:shd w:val="clear" w:color="auto" w:fill="auto"/>
        <w:tabs>
          <w:tab w:val="left" w:pos="754"/>
        </w:tabs>
        <w:spacing w:before="0" w:after="0" w:line="499" w:lineRule="exact"/>
        <w:ind w:left="400" w:firstLine="0"/>
      </w:pPr>
      <w:r>
        <w:rPr>
          <w:rStyle w:val="1"/>
          <w:color w:val="000000"/>
          <w:lang w:val="ru-RU"/>
        </w:rPr>
        <w:t>Придумывание другого финала текста;</w:t>
      </w:r>
    </w:p>
    <w:p w:rsidR="00000000" w:rsidRDefault="007D0E60">
      <w:pPr>
        <w:pStyle w:val="a4"/>
        <w:numPr>
          <w:ilvl w:val="0"/>
          <w:numId w:val="1"/>
        </w:numPr>
        <w:shd w:val="clear" w:color="auto" w:fill="auto"/>
        <w:tabs>
          <w:tab w:val="left" w:pos="754"/>
        </w:tabs>
        <w:spacing w:before="0" w:after="0" w:line="499" w:lineRule="exact"/>
        <w:ind w:left="400" w:firstLine="0"/>
      </w:pPr>
      <w:r>
        <w:rPr>
          <w:rStyle w:val="1"/>
          <w:color w:val="000000"/>
          <w:lang w:val="ru-RU"/>
        </w:rPr>
        <w:t>Соединение частей текста или сокращение его;</w:t>
      </w:r>
    </w:p>
    <w:p w:rsidR="00000000" w:rsidRDefault="007D0E60">
      <w:pPr>
        <w:pStyle w:val="a4"/>
        <w:numPr>
          <w:ilvl w:val="0"/>
          <w:numId w:val="1"/>
        </w:numPr>
        <w:shd w:val="clear" w:color="auto" w:fill="auto"/>
        <w:tabs>
          <w:tab w:val="left" w:pos="754"/>
        </w:tabs>
        <w:spacing w:before="0" w:after="0" w:line="499" w:lineRule="exact"/>
        <w:ind w:left="400" w:firstLine="0"/>
      </w:pPr>
      <w:r>
        <w:rPr>
          <w:rStyle w:val="1"/>
          <w:color w:val="000000"/>
          <w:lang w:val="ru-RU"/>
        </w:rPr>
        <w:t>Списывание и перевод;</w:t>
      </w:r>
    </w:p>
    <w:p w:rsidR="00000000" w:rsidRDefault="007D0E60">
      <w:pPr>
        <w:pStyle w:val="a4"/>
        <w:numPr>
          <w:ilvl w:val="0"/>
          <w:numId w:val="1"/>
        </w:numPr>
        <w:shd w:val="clear" w:color="auto" w:fill="auto"/>
        <w:tabs>
          <w:tab w:val="left" w:pos="754"/>
        </w:tabs>
        <w:spacing w:before="0" w:after="0" w:line="499" w:lineRule="exact"/>
        <w:ind w:left="400" w:firstLine="0"/>
      </w:pPr>
      <w:r>
        <w:rPr>
          <w:rStyle w:val="1"/>
          <w:color w:val="000000"/>
          <w:lang w:val="ru-RU"/>
        </w:rPr>
        <w:t>Составление предложений из слов;</w:t>
      </w:r>
    </w:p>
    <w:p w:rsidR="00000000" w:rsidRDefault="007D0E60">
      <w:pPr>
        <w:pStyle w:val="a4"/>
        <w:numPr>
          <w:ilvl w:val="0"/>
          <w:numId w:val="1"/>
        </w:numPr>
        <w:shd w:val="clear" w:color="auto" w:fill="auto"/>
        <w:tabs>
          <w:tab w:val="left" w:pos="754"/>
        </w:tabs>
        <w:spacing w:before="0" w:after="0" w:line="499" w:lineRule="exact"/>
        <w:ind w:left="400" w:firstLine="0"/>
      </w:pPr>
      <w:r>
        <w:rPr>
          <w:rStyle w:val="1"/>
          <w:color w:val="000000"/>
          <w:lang w:val="ru-RU"/>
        </w:rPr>
        <w:t>Выписывание ключевых слов, пр</w:t>
      </w:r>
      <w:r>
        <w:rPr>
          <w:rStyle w:val="1"/>
          <w:color w:val="000000"/>
          <w:lang w:val="ru-RU"/>
        </w:rPr>
        <w:t>едложений;</w:t>
      </w:r>
    </w:p>
    <w:p w:rsidR="00000000" w:rsidRDefault="007D0E60">
      <w:pPr>
        <w:pStyle w:val="a4"/>
        <w:numPr>
          <w:ilvl w:val="0"/>
          <w:numId w:val="1"/>
        </w:numPr>
        <w:shd w:val="clear" w:color="auto" w:fill="auto"/>
        <w:tabs>
          <w:tab w:val="left" w:pos="754"/>
        </w:tabs>
        <w:spacing w:before="0" w:after="0" w:line="499" w:lineRule="exact"/>
        <w:ind w:left="400" w:firstLine="0"/>
      </w:pPr>
      <w:r>
        <w:rPr>
          <w:rStyle w:val="1"/>
          <w:color w:val="000000"/>
          <w:lang w:val="ru-RU"/>
        </w:rPr>
        <w:t>Вставить нужные слова из данных;</w:t>
      </w:r>
    </w:p>
    <w:p w:rsidR="00000000" w:rsidRDefault="007D0E60">
      <w:pPr>
        <w:pStyle w:val="a4"/>
        <w:numPr>
          <w:ilvl w:val="0"/>
          <w:numId w:val="1"/>
        </w:numPr>
        <w:shd w:val="clear" w:color="auto" w:fill="auto"/>
        <w:tabs>
          <w:tab w:val="left" w:pos="754"/>
        </w:tabs>
        <w:spacing w:before="0" w:after="0" w:line="499" w:lineRule="exact"/>
        <w:ind w:left="400" w:firstLine="0"/>
      </w:pPr>
      <w:r>
        <w:rPr>
          <w:rStyle w:val="1"/>
          <w:color w:val="000000"/>
          <w:lang w:val="ru-RU"/>
        </w:rPr>
        <w:t>Выбрать правильный вариант (множественный выбор);</w:t>
      </w:r>
    </w:p>
    <w:p w:rsidR="00000000" w:rsidRDefault="007D0E60">
      <w:pPr>
        <w:pStyle w:val="a4"/>
        <w:numPr>
          <w:ilvl w:val="0"/>
          <w:numId w:val="1"/>
        </w:numPr>
        <w:shd w:val="clear" w:color="auto" w:fill="auto"/>
        <w:tabs>
          <w:tab w:val="left" w:pos="754"/>
        </w:tabs>
        <w:spacing w:before="0" w:after="0" w:line="499" w:lineRule="exact"/>
        <w:ind w:left="780" w:right="620" w:hanging="360"/>
        <w:jc w:val="left"/>
      </w:pPr>
      <w:r>
        <w:rPr>
          <w:rStyle w:val="1"/>
          <w:color w:val="000000"/>
          <w:lang w:val="ru-RU"/>
        </w:rPr>
        <w:t>Составление вопросительных, утвердительных предложений по образцу;</w:t>
      </w:r>
    </w:p>
    <w:p w:rsidR="00000000" w:rsidRDefault="007D0E60">
      <w:pPr>
        <w:pStyle w:val="a4"/>
        <w:numPr>
          <w:ilvl w:val="0"/>
          <w:numId w:val="1"/>
        </w:numPr>
        <w:shd w:val="clear" w:color="auto" w:fill="auto"/>
        <w:tabs>
          <w:tab w:val="left" w:pos="754"/>
        </w:tabs>
        <w:spacing w:before="0" w:after="0" w:line="499" w:lineRule="exact"/>
        <w:ind w:left="400" w:firstLine="0"/>
      </w:pPr>
      <w:r>
        <w:rPr>
          <w:rStyle w:val="1"/>
          <w:color w:val="000000"/>
          <w:lang w:eastAsia="en-US"/>
        </w:rPr>
        <w:t>Copy and translate;</w:t>
      </w:r>
    </w:p>
    <w:p w:rsidR="00000000" w:rsidRDefault="007D0E60">
      <w:pPr>
        <w:pStyle w:val="a4"/>
        <w:numPr>
          <w:ilvl w:val="0"/>
          <w:numId w:val="1"/>
        </w:numPr>
        <w:shd w:val="clear" w:color="auto" w:fill="auto"/>
        <w:tabs>
          <w:tab w:val="left" w:pos="754"/>
        </w:tabs>
        <w:spacing w:before="0" w:after="0" w:line="499" w:lineRule="exact"/>
        <w:ind w:left="400" w:firstLine="0"/>
      </w:pPr>
      <w:r>
        <w:rPr>
          <w:rStyle w:val="1"/>
          <w:color w:val="000000"/>
          <w:lang w:val="ru-RU"/>
        </w:rPr>
        <w:t>Нахождение синонимов, антонимов из текста;</w:t>
      </w:r>
    </w:p>
    <w:p w:rsidR="00000000" w:rsidRDefault="007D0E60">
      <w:pPr>
        <w:pStyle w:val="a4"/>
        <w:numPr>
          <w:ilvl w:val="0"/>
          <w:numId w:val="1"/>
        </w:numPr>
        <w:shd w:val="clear" w:color="auto" w:fill="auto"/>
        <w:tabs>
          <w:tab w:val="left" w:pos="754"/>
        </w:tabs>
        <w:spacing w:before="0" w:after="0" w:line="499" w:lineRule="exact"/>
        <w:ind w:left="400" w:firstLine="0"/>
      </w:pPr>
      <w:r>
        <w:rPr>
          <w:rStyle w:val="1"/>
          <w:color w:val="000000"/>
          <w:lang w:val="ru-RU"/>
        </w:rPr>
        <w:t>Пересказ текст</w:t>
      </w:r>
      <w:r>
        <w:rPr>
          <w:rStyle w:val="1"/>
          <w:color w:val="000000"/>
          <w:lang w:val="ru-RU"/>
        </w:rPr>
        <w:t>а по ключевым словам, вопросам;</w:t>
      </w:r>
    </w:p>
    <w:p w:rsidR="00000000" w:rsidRDefault="007D0E60">
      <w:pPr>
        <w:pStyle w:val="a4"/>
        <w:numPr>
          <w:ilvl w:val="0"/>
          <w:numId w:val="1"/>
        </w:numPr>
        <w:shd w:val="clear" w:color="auto" w:fill="auto"/>
        <w:tabs>
          <w:tab w:val="left" w:pos="754"/>
        </w:tabs>
        <w:spacing w:before="0" w:after="0" w:line="499" w:lineRule="exact"/>
        <w:ind w:left="400" w:firstLine="0"/>
      </w:pPr>
      <w:r>
        <w:rPr>
          <w:rStyle w:val="1"/>
          <w:color w:val="000000"/>
          <w:lang w:val="ru-RU"/>
        </w:rPr>
        <w:t>Списать и выписать словосочетания;</w:t>
      </w:r>
    </w:p>
    <w:p w:rsidR="00000000" w:rsidRDefault="007D0E60">
      <w:pPr>
        <w:pStyle w:val="a4"/>
        <w:numPr>
          <w:ilvl w:val="0"/>
          <w:numId w:val="1"/>
        </w:numPr>
        <w:shd w:val="clear" w:color="auto" w:fill="auto"/>
        <w:tabs>
          <w:tab w:val="left" w:pos="754"/>
        </w:tabs>
        <w:spacing w:before="0" w:after="0" w:line="499" w:lineRule="exact"/>
        <w:ind w:left="400" w:firstLine="0"/>
      </w:pPr>
      <w:r>
        <w:rPr>
          <w:rStyle w:val="1"/>
          <w:color w:val="000000"/>
          <w:lang w:val="ru-RU"/>
        </w:rPr>
        <w:t>Согласись или опровергни утверждения;</w:t>
      </w:r>
    </w:p>
    <w:p w:rsidR="00000000" w:rsidRDefault="007D0E60">
      <w:pPr>
        <w:pStyle w:val="a4"/>
        <w:numPr>
          <w:ilvl w:val="0"/>
          <w:numId w:val="1"/>
        </w:numPr>
        <w:shd w:val="clear" w:color="auto" w:fill="auto"/>
        <w:tabs>
          <w:tab w:val="left" w:pos="754"/>
        </w:tabs>
        <w:spacing w:before="0" w:after="0" w:line="499" w:lineRule="exact"/>
        <w:ind w:left="780" w:right="620" w:hanging="360"/>
        <w:jc w:val="left"/>
      </w:pPr>
      <w:r>
        <w:rPr>
          <w:rStyle w:val="1"/>
          <w:color w:val="000000"/>
          <w:lang w:val="ru-RU"/>
        </w:rPr>
        <w:t>Использование таблиц для запоминания лексики, составление с ними рассказов, ситуаций;</w:t>
      </w:r>
    </w:p>
    <w:p w:rsidR="00000000" w:rsidRDefault="007D0E60">
      <w:pPr>
        <w:pStyle w:val="a4"/>
        <w:numPr>
          <w:ilvl w:val="0"/>
          <w:numId w:val="1"/>
        </w:numPr>
        <w:shd w:val="clear" w:color="auto" w:fill="auto"/>
        <w:tabs>
          <w:tab w:val="left" w:pos="754"/>
        </w:tabs>
        <w:spacing w:before="0" w:after="0" w:line="499" w:lineRule="exact"/>
        <w:ind w:left="400" w:firstLine="0"/>
      </w:pPr>
      <w:r>
        <w:rPr>
          <w:rStyle w:val="1"/>
          <w:color w:val="000000"/>
          <w:lang w:val="ru-RU"/>
        </w:rPr>
        <w:t>Лексическая трансформация;</w:t>
      </w:r>
    </w:p>
    <w:p w:rsidR="00000000" w:rsidRDefault="007D0E60">
      <w:pPr>
        <w:rPr>
          <w:color w:val="auto"/>
          <w:lang w:eastAsia="ru-RU"/>
        </w:rPr>
      </w:pPr>
    </w:p>
    <w:p w:rsidR="00000000" w:rsidRDefault="007D0E60">
      <w:pPr>
        <w:rPr>
          <w:color w:val="auto"/>
          <w:lang w:eastAsia="ru-RU"/>
        </w:rPr>
        <w:sectPr w:rsidR="00000000">
          <w:type w:val="continuous"/>
          <w:pgSz w:w="16838" w:h="23810"/>
          <w:pgMar w:top="3552" w:right="3381" w:bottom="3547" w:left="3405" w:header="0" w:footer="3" w:gutter="0"/>
          <w:cols w:space="720"/>
          <w:noEndnote/>
          <w:docGrid w:linePitch="360"/>
        </w:sectPr>
      </w:pPr>
    </w:p>
    <w:p w:rsidR="00000000" w:rsidRDefault="007D0E60">
      <w:pPr>
        <w:pStyle w:val="a4"/>
        <w:shd w:val="clear" w:color="auto" w:fill="auto"/>
        <w:spacing w:before="0" w:after="0" w:line="677" w:lineRule="exact"/>
        <w:ind w:left="40" w:firstLine="0"/>
      </w:pPr>
      <w:r>
        <w:rPr>
          <w:rStyle w:val="1"/>
          <w:color w:val="000000"/>
          <w:lang w:val="ru-RU"/>
        </w:rPr>
        <w:lastRenderedPageBreak/>
        <w:t xml:space="preserve">Не </w:t>
      </w:r>
      <w:r>
        <w:rPr>
          <w:rStyle w:val="1"/>
          <w:color w:val="000000"/>
          <w:lang w:eastAsia="en-US"/>
        </w:rPr>
        <w:t xml:space="preserve">sees </w:t>
      </w:r>
      <w:r>
        <w:rPr>
          <w:rStyle w:val="1"/>
          <w:color w:val="000000"/>
          <w:lang w:val="ru-RU"/>
        </w:rPr>
        <w:t>... (цветок)</w:t>
      </w:r>
    </w:p>
    <w:p w:rsidR="00000000" w:rsidRDefault="007D0E60">
      <w:pPr>
        <w:pStyle w:val="a4"/>
        <w:shd w:val="clear" w:color="auto" w:fill="auto"/>
        <w:spacing w:before="0" w:after="0" w:line="677" w:lineRule="exact"/>
        <w:ind w:left="40" w:firstLine="0"/>
      </w:pPr>
      <w:r>
        <w:rPr>
          <w:rStyle w:val="1"/>
          <w:color w:val="000000"/>
          <w:lang w:eastAsia="en-US"/>
        </w:rPr>
        <w:t xml:space="preserve">The story is about the ... </w:t>
      </w:r>
      <w:r>
        <w:rPr>
          <w:rStyle w:val="1"/>
          <w:color w:val="000000"/>
          <w:lang w:val="ru-RU"/>
        </w:rPr>
        <w:t>(корабль)</w:t>
      </w:r>
    </w:p>
    <w:p w:rsidR="00000000" w:rsidRDefault="007D0E60">
      <w:pPr>
        <w:pStyle w:val="a4"/>
        <w:shd w:val="clear" w:color="auto" w:fill="auto"/>
        <w:spacing w:before="0" w:after="1676" w:line="677" w:lineRule="exact"/>
        <w:ind w:left="40" w:firstLine="0"/>
      </w:pPr>
      <w:r>
        <w:rPr>
          <w:rStyle w:val="1"/>
          <w:color w:val="000000"/>
          <w:lang w:eastAsia="en-US"/>
        </w:rPr>
        <w:t xml:space="preserve">The sailors drifted on the stormy ... </w:t>
      </w:r>
      <w:r>
        <w:rPr>
          <w:rStyle w:val="1"/>
          <w:color w:val="000000"/>
          <w:lang w:val="ru-RU"/>
        </w:rPr>
        <w:t>(море)</w:t>
      </w:r>
    </w:p>
    <w:p w:rsidR="00000000" w:rsidRDefault="007D0E60">
      <w:pPr>
        <w:pStyle w:val="a4"/>
        <w:shd w:val="clear" w:color="auto" w:fill="auto"/>
        <w:spacing w:before="0" w:after="0" w:line="682" w:lineRule="exact"/>
        <w:ind w:left="40" w:firstLine="0"/>
      </w:pPr>
      <w:r>
        <w:rPr>
          <w:rStyle w:val="1"/>
          <w:color w:val="000000"/>
          <w:lang w:eastAsia="en-US"/>
        </w:rPr>
        <w:t xml:space="preserve">He was ... </w:t>
      </w:r>
      <w:r>
        <w:rPr>
          <w:rStyle w:val="1"/>
          <w:color w:val="000000"/>
          <w:lang w:val="ru-RU"/>
        </w:rPr>
        <w:t>(напуган)</w:t>
      </w:r>
    </w:p>
    <w:p w:rsidR="00000000" w:rsidRDefault="007D0E60">
      <w:pPr>
        <w:pStyle w:val="a4"/>
        <w:shd w:val="clear" w:color="auto" w:fill="auto"/>
        <w:spacing w:before="0" w:after="0" w:line="682" w:lineRule="exact"/>
        <w:ind w:left="40" w:firstLine="0"/>
      </w:pPr>
      <w:r>
        <w:rPr>
          <w:rStyle w:val="1"/>
          <w:color w:val="000000"/>
          <w:lang w:eastAsia="en-US"/>
        </w:rPr>
        <w:t xml:space="preserve">She came to his ... </w:t>
      </w:r>
      <w:r>
        <w:rPr>
          <w:rStyle w:val="1"/>
          <w:color w:val="000000"/>
          <w:lang w:val="ru-RU"/>
        </w:rPr>
        <w:t>(дверь)</w:t>
      </w:r>
    </w:p>
    <w:p w:rsidR="00000000" w:rsidRDefault="007D0E60">
      <w:pPr>
        <w:pStyle w:val="a4"/>
        <w:shd w:val="clear" w:color="auto" w:fill="auto"/>
        <w:spacing w:before="0" w:after="0" w:line="682" w:lineRule="exact"/>
        <w:ind w:left="40" w:firstLine="0"/>
      </w:pPr>
      <w:r>
        <w:rPr>
          <w:rStyle w:val="1"/>
          <w:color w:val="000000"/>
          <w:lang w:eastAsia="en-US"/>
        </w:rPr>
        <w:t xml:space="preserve">The man spoke in a trembling ... </w:t>
      </w:r>
      <w:r>
        <w:rPr>
          <w:rStyle w:val="1"/>
          <w:color w:val="000000"/>
          <w:lang w:val="ru-RU"/>
        </w:rPr>
        <w:t>(голос)</w:t>
      </w:r>
    </w:p>
    <w:p w:rsidR="00000000" w:rsidRDefault="007D0E60">
      <w:pPr>
        <w:rPr>
          <w:color w:val="auto"/>
          <w:lang w:eastAsia="ru-RU"/>
        </w:rPr>
        <w:sectPr w:rsidR="00000000">
          <w:pgSz w:w="16838" w:h="23810"/>
          <w:pgMar w:top="5048" w:right="5476" w:bottom="4995" w:left="5342" w:header="0" w:footer="3" w:gutter="0"/>
          <w:cols w:space="720"/>
          <w:noEndnote/>
          <w:docGrid w:linePitch="360"/>
        </w:sectPr>
      </w:pPr>
    </w:p>
    <w:p w:rsidR="00000000" w:rsidRDefault="007D0E60">
      <w:pPr>
        <w:spacing w:line="240" w:lineRule="exact"/>
        <w:rPr>
          <w:color w:val="auto"/>
          <w:sz w:val="19"/>
          <w:szCs w:val="19"/>
          <w:lang w:eastAsia="ru-RU"/>
        </w:rPr>
      </w:pPr>
    </w:p>
    <w:p w:rsidR="00000000" w:rsidRDefault="007D0E60">
      <w:pPr>
        <w:spacing w:line="240" w:lineRule="exact"/>
        <w:rPr>
          <w:color w:val="auto"/>
          <w:sz w:val="19"/>
          <w:szCs w:val="19"/>
          <w:lang w:eastAsia="ru-RU"/>
        </w:rPr>
      </w:pPr>
    </w:p>
    <w:p w:rsidR="00000000" w:rsidRDefault="007D0E60">
      <w:pPr>
        <w:spacing w:line="240" w:lineRule="exact"/>
        <w:rPr>
          <w:color w:val="auto"/>
          <w:sz w:val="19"/>
          <w:szCs w:val="19"/>
          <w:lang w:eastAsia="ru-RU"/>
        </w:rPr>
      </w:pPr>
    </w:p>
    <w:p w:rsidR="00000000" w:rsidRDefault="007D0E60">
      <w:pPr>
        <w:spacing w:before="60" w:after="60" w:line="240" w:lineRule="exact"/>
        <w:rPr>
          <w:color w:val="auto"/>
          <w:sz w:val="19"/>
          <w:szCs w:val="19"/>
          <w:lang w:eastAsia="ru-RU"/>
        </w:rPr>
      </w:pPr>
    </w:p>
    <w:p w:rsidR="00000000" w:rsidRDefault="007D0E60">
      <w:pPr>
        <w:rPr>
          <w:color w:val="auto"/>
          <w:sz w:val="2"/>
          <w:szCs w:val="2"/>
          <w:lang w:eastAsia="ru-RU"/>
        </w:rPr>
        <w:sectPr w:rsidR="00000000">
          <w:type w:val="continuous"/>
          <w:pgSz w:w="16838" w:h="23810"/>
          <w:pgMar w:top="0" w:right="0" w:bottom="0" w:left="0" w:header="0" w:footer="3" w:gutter="0"/>
          <w:cols w:space="720"/>
          <w:noEndnote/>
          <w:docGrid w:linePitch="360"/>
        </w:sectPr>
      </w:pPr>
    </w:p>
    <w:p w:rsidR="00000000" w:rsidRDefault="007D0E60">
      <w:pPr>
        <w:pStyle w:val="a4"/>
        <w:shd w:val="clear" w:color="auto" w:fill="auto"/>
        <w:spacing w:before="0" w:after="747" w:line="250" w:lineRule="exact"/>
        <w:ind w:firstLine="0"/>
        <w:jc w:val="right"/>
      </w:pPr>
      <w:r>
        <w:rPr>
          <w:noProof/>
          <w:lang w:val="ru-RU"/>
        </w:rPr>
        <w:lastRenderedPageBreak/>
        <mc:AlternateContent>
          <mc:Choice Requires="wps">
            <w:drawing>
              <wp:anchor distT="0" distB="0" distL="64770" distR="63500" simplePos="0" relativeHeight="251658240" behindDoc="1" locked="0" layoutInCell="1" allowOverlap="1">
                <wp:simplePos x="0" y="0"/>
                <wp:positionH relativeFrom="margin">
                  <wp:posOffset>4822825</wp:posOffset>
                </wp:positionH>
                <wp:positionV relativeFrom="margin">
                  <wp:posOffset>4550410</wp:posOffset>
                </wp:positionV>
                <wp:extent cx="69215" cy="172720"/>
                <wp:effectExtent l="3175" t="0" r="3810" b="0"/>
                <wp:wrapSquare wrapText="bothSides"/>
                <wp:docPr id="3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9215" cy="1727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00000" w:rsidRDefault="007D0E60">
                            <w:pPr>
                              <w:rPr>
                                <w:color w:val="auto"/>
                                <w:lang w:eastAsia="ru-RU"/>
                              </w:rPr>
                            </w:pP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379.75pt;margin-top:358.3pt;width:5.45pt;height:13.6pt;z-index:-251658240;visibility:visible;mso-wrap-style:square;mso-width-percent:0;mso-height-percent:0;mso-wrap-distance-left:5.1pt;mso-wrap-distance-top:0;mso-wrap-distance-right:5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" filled="f" stroked="f">
                <v:textbox style="mso-fit-shape-to-text:t" inset="0,0,0,0">
                  <w:txbxContent>
                    <w:p w:rsidR="00000000" w:rsidRDefault="007D0E60">
                      <w:pPr>
                        <w:rPr>
                          <w:color w:val="auto"/>
                          <w:lang w:eastAsia="ru-RU"/>
                        </w:rPr>
                      </w:pPr>
                    </w:p>
                  </w:txbxContent>
                </v:textbox>
                <w10:wrap type="square" anchorx="margin" anchory="margin"/>
              </v:shape>
            </w:pict>
          </mc:Fallback>
        </mc:AlternateContent>
      </w:r>
      <w:r>
        <w:rPr>
          <w:rStyle w:val="1"/>
          <w:color w:val="000000"/>
          <w:lang w:eastAsia="en-US"/>
        </w:rPr>
        <w:t>Insert the words from the box and write</w:t>
      </w:r>
      <w:r>
        <w:rPr>
          <w:color w:val="000000"/>
          <w:u w:val="single"/>
          <w:lang w:eastAsia="en-US"/>
        </w:rPr>
        <w:t xml:space="preserve"> out ve</w:t>
      </w:r>
      <w:r>
        <w:rPr>
          <w:rStyle w:val="1"/>
          <w:color w:val="000000"/>
          <w:lang w:eastAsia="en-US"/>
        </w:rPr>
        <w:t>rbs</w:t>
      </w:r>
    </w:p>
    <w:p w:rsidR="00000000" w:rsidRDefault="007D0E60">
      <w:pPr>
        <w:pStyle w:val="a4"/>
        <w:shd w:val="clear" w:color="auto" w:fill="auto"/>
        <w:spacing w:before="0" w:after="0" w:line="682" w:lineRule="exact"/>
        <w:ind w:left="20" w:firstLine="0"/>
        <w:jc w:val="left"/>
      </w:pPr>
      <w:r>
        <w:rPr>
          <w:rStyle w:val="1"/>
          <w:color w:val="000000"/>
          <w:lang w:eastAsia="en-US"/>
        </w:rPr>
        <w:t xml:space="preserve">Everything is not... </w:t>
      </w:r>
      <w:r>
        <w:rPr>
          <w:rStyle w:val="1"/>
          <w:color w:val="000000"/>
          <w:lang w:val="ru-RU"/>
        </w:rPr>
        <w:t xml:space="preserve">(легко) </w:t>
      </w:r>
      <w:r>
        <w:rPr>
          <w:rStyle w:val="1"/>
          <w:color w:val="000000"/>
          <w:lang w:eastAsia="en-US"/>
        </w:rPr>
        <w:t>for me.</w:t>
      </w:r>
    </w:p>
    <w:p w:rsidR="00000000" w:rsidRDefault="007D0E60">
      <w:pPr>
        <w:pStyle w:val="a4"/>
        <w:shd w:val="clear" w:color="auto" w:fill="auto"/>
        <w:spacing w:before="0" w:after="0" w:line="682" w:lineRule="exact"/>
        <w:ind w:left="20" w:firstLine="0"/>
        <w:jc w:val="left"/>
      </w:pPr>
      <w:r>
        <w:rPr>
          <w:rStyle w:val="1"/>
          <w:color w:val="000000"/>
          <w:lang w:eastAsia="en-US"/>
        </w:rPr>
        <w:t xml:space="preserve">These years are ... </w:t>
      </w:r>
      <w:r>
        <w:rPr>
          <w:rStyle w:val="1"/>
          <w:color w:val="000000"/>
          <w:lang w:val="ru-RU"/>
        </w:rPr>
        <w:t>(тяжелый).</w:t>
      </w:r>
    </w:p>
    <w:p w:rsidR="00000000" w:rsidRDefault="007D0E60">
      <w:pPr>
        <w:pStyle w:val="a4"/>
        <w:shd w:val="clear" w:color="auto" w:fill="auto"/>
        <w:spacing w:before="0" w:after="0" w:line="682" w:lineRule="exact"/>
        <w:ind w:left="20" w:firstLine="0"/>
        <w:jc w:val="left"/>
      </w:pPr>
      <w:r>
        <w:rPr>
          <w:rStyle w:val="1"/>
          <w:color w:val="000000"/>
          <w:lang w:eastAsia="en-US"/>
        </w:rPr>
        <w:t xml:space="preserve">The UK is a constitutional... </w:t>
      </w:r>
      <w:r>
        <w:rPr>
          <w:rStyle w:val="1"/>
          <w:color w:val="000000"/>
          <w:lang w:val="ru-RU"/>
        </w:rPr>
        <w:t>(монархия).</w:t>
      </w:r>
    </w:p>
    <w:p w:rsidR="00000000" w:rsidRDefault="007D0E60">
      <w:pPr>
        <w:pStyle w:val="a4"/>
        <w:shd w:val="clear" w:color="auto" w:fill="auto"/>
        <w:spacing w:before="0" w:after="0" w:line="682" w:lineRule="exact"/>
        <w:ind w:left="20" w:firstLine="0"/>
        <w:jc w:val="left"/>
      </w:pPr>
      <w:r>
        <w:rPr>
          <w:rStyle w:val="1"/>
          <w:color w:val="000000"/>
          <w:lang w:eastAsia="en-US"/>
        </w:rPr>
        <w:t xml:space="preserve">I have ... </w:t>
      </w:r>
      <w:r>
        <w:rPr>
          <w:rStyle w:val="1"/>
          <w:color w:val="000000"/>
          <w:lang w:val="ru-RU"/>
        </w:rPr>
        <w:t xml:space="preserve">(пробовала) </w:t>
      </w:r>
      <w:r>
        <w:rPr>
          <w:rStyle w:val="1"/>
          <w:color w:val="000000"/>
          <w:lang w:eastAsia="en-US"/>
        </w:rPr>
        <w:t>Indian food.</w:t>
      </w:r>
    </w:p>
    <w:p w:rsidR="00000000" w:rsidRDefault="007D0E60">
      <w:pPr>
        <w:pStyle w:val="a4"/>
        <w:shd w:val="clear" w:color="auto" w:fill="auto"/>
        <w:spacing w:before="0" w:after="0" w:line="682" w:lineRule="exact"/>
        <w:ind w:left="20" w:firstLine="0"/>
        <w:jc w:val="left"/>
      </w:pPr>
      <w:r>
        <w:rPr>
          <w:rStyle w:val="1"/>
          <w:color w:val="000000"/>
          <w:lang w:eastAsia="en-US"/>
        </w:rPr>
        <w:t xml:space="preserve">They ... </w:t>
      </w:r>
      <w:r>
        <w:rPr>
          <w:rStyle w:val="1"/>
          <w:color w:val="000000"/>
          <w:lang w:val="ru-RU"/>
        </w:rPr>
        <w:t>(получили удовольст</w:t>
      </w:r>
      <w:r>
        <w:rPr>
          <w:rStyle w:val="1"/>
          <w:color w:val="000000"/>
          <w:lang w:val="ru-RU"/>
        </w:rPr>
        <w:t xml:space="preserve">вие) </w:t>
      </w:r>
      <w:r>
        <w:rPr>
          <w:rStyle w:val="1"/>
          <w:color w:val="000000"/>
          <w:lang w:eastAsia="en-US"/>
        </w:rPr>
        <w:t>your letter.</w:t>
      </w:r>
    </w:p>
    <w:p w:rsidR="00000000" w:rsidRDefault="007D0E60">
      <w:pPr>
        <w:pStyle w:val="a4"/>
        <w:shd w:val="clear" w:color="auto" w:fill="auto"/>
        <w:spacing w:before="0" w:after="0" w:line="682" w:lineRule="exact"/>
        <w:ind w:left="20" w:firstLine="0"/>
        <w:jc w:val="left"/>
      </w:pPr>
      <w:r>
        <w:rPr>
          <w:rStyle w:val="1"/>
          <w:color w:val="000000"/>
          <w:lang w:eastAsia="en-US"/>
        </w:rPr>
        <w:t xml:space="preserve">She did some ... </w:t>
      </w:r>
      <w:r>
        <w:rPr>
          <w:rStyle w:val="1"/>
          <w:color w:val="000000"/>
          <w:lang w:val="ru-RU"/>
        </w:rPr>
        <w:t>(работа)</w:t>
      </w:r>
    </w:p>
    <w:p w:rsidR="00000000" w:rsidRDefault="007D0E60">
      <w:pPr>
        <w:pStyle w:val="a4"/>
        <w:shd w:val="clear" w:color="auto" w:fill="auto"/>
        <w:spacing w:before="0" w:after="0" w:line="682" w:lineRule="exact"/>
        <w:ind w:left="20" w:firstLine="0"/>
        <w:jc w:val="left"/>
        <w:sectPr w:rsidR="00000000">
          <w:type w:val="continuous"/>
          <w:pgSz w:w="16838" w:h="23810"/>
          <w:pgMar w:top="5048" w:right="3801" w:bottom="4995" w:left="5337" w:header="0" w:footer="3" w:gutter="0"/>
          <w:cols w:space="720"/>
          <w:noEndnote/>
          <w:docGrid w:linePitch="360"/>
        </w:sectPr>
      </w:pPr>
      <w:r>
        <w:rPr>
          <w:rStyle w:val="1"/>
          <w:color w:val="000000"/>
          <w:lang w:eastAsia="en-US"/>
        </w:rPr>
        <w:t xml:space="preserve">And she ... </w:t>
      </w:r>
      <w:r>
        <w:rPr>
          <w:rStyle w:val="1"/>
          <w:color w:val="000000"/>
          <w:lang w:val="ru-RU"/>
        </w:rPr>
        <w:t xml:space="preserve">(заработала) </w:t>
      </w:r>
      <w:r>
        <w:rPr>
          <w:rStyle w:val="1"/>
          <w:color w:val="000000"/>
          <w:lang w:eastAsia="en-US"/>
        </w:rPr>
        <w:t xml:space="preserve">money to buy a ... </w:t>
      </w:r>
      <w:r>
        <w:rPr>
          <w:rStyle w:val="1"/>
          <w:color w:val="000000"/>
          <w:lang w:val="ru-RU"/>
        </w:rPr>
        <w:t xml:space="preserve">(клетку) </w:t>
      </w:r>
      <w:r>
        <w:rPr>
          <w:rStyle w:val="1"/>
          <w:color w:val="000000"/>
          <w:lang w:eastAsia="en-US"/>
        </w:rPr>
        <w:t>for the birds.</w:t>
      </w:r>
    </w:p>
    <w:p w:rsidR="00000000" w:rsidRDefault="007D0E60">
      <w:pPr>
        <w:pStyle w:val="a4"/>
        <w:shd w:val="clear" w:color="auto" w:fill="auto"/>
        <w:spacing w:before="0" w:after="1048" w:line="250" w:lineRule="exact"/>
        <w:ind w:left="300" w:firstLine="0"/>
        <w:jc w:val="center"/>
      </w:pPr>
      <w:r>
        <w:rPr>
          <w:rStyle w:val="1"/>
          <w:color w:val="000000"/>
          <w:lang w:eastAsia="en-US"/>
        </w:rPr>
        <w:lastRenderedPageBreak/>
        <w:t>Insert the proper words from the box</w:t>
      </w:r>
    </w:p>
    <w:p w:rsidR="00000000" w:rsidRDefault="007D0E60">
      <w:pPr>
        <w:pStyle w:val="a4"/>
        <w:shd w:val="clear" w:color="auto" w:fill="auto"/>
        <w:tabs>
          <w:tab w:val="center" w:pos="6526"/>
        </w:tabs>
        <w:spacing w:before="0" w:after="348" w:line="250" w:lineRule="exact"/>
        <w:ind w:left="60" w:firstLine="0"/>
      </w:pPr>
      <w:r>
        <w:rPr>
          <w:rStyle w:val="1"/>
          <w:color w:val="000000"/>
          <w:lang w:eastAsia="en-US"/>
        </w:rPr>
        <w:t>Laura put her 1) on her bed. The night before</w:t>
      </w:r>
    </w:p>
    <w:p w:rsidR="00000000" w:rsidRDefault="007D0E60">
      <w:pPr>
        <w:pStyle w:val="a4"/>
        <w:shd w:val="clear" w:color="auto" w:fill="auto"/>
        <w:spacing w:before="0" w:after="216" w:line="250" w:lineRule="exact"/>
        <w:ind w:left="60" w:firstLine="0"/>
      </w:pPr>
      <w:r>
        <w:rPr>
          <w:rStyle w:val="1"/>
          <w:color w:val="000000"/>
          <w:lang w:eastAsia="en-US"/>
        </w:rPr>
        <w:t>She 2) up to late. She cleaned</w:t>
      </w:r>
      <w:r>
        <w:rPr>
          <w:rStyle w:val="1"/>
          <w:color w:val="000000"/>
          <w:lang w:eastAsia="en-US"/>
        </w:rPr>
        <w:t xml:space="preserve"> her dirty 3)</w:t>
      </w:r>
    </w:p>
    <w:p w:rsidR="00000000" w:rsidRDefault="007D0E60">
      <w:pPr>
        <w:pStyle w:val="a4"/>
        <w:shd w:val="clear" w:color="auto" w:fill="auto"/>
        <w:tabs>
          <w:tab w:val="right" w:pos="9276"/>
        </w:tabs>
        <w:spacing w:before="0" w:after="360" w:line="475" w:lineRule="exact"/>
        <w:ind w:left="60" w:right="400" w:firstLine="0"/>
        <w:jc w:val="left"/>
      </w:pPr>
      <w:r>
        <w:rPr>
          <w:rStyle w:val="1"/>
          <w:color w:val="000000"/>
          <w:lang w:eastAsia="en-US"/>
        </w:rPr>
        <w:t xml:space="preserve">It was very 4) for her. She couldn’t believe how much her life had 5) When she finished the morning routine, she </w:t>
      </w:r>
      <w:r>
        <w:rPr>
          <w:rStyle w:val="13pt"/>
          <w:noProof w:val="0"/>
          <w:color w:val="000000"/>
          <w:lang w:eastAsia="en-US"/>
        </w:rPr>
        <w:t>6</w:t>
      </w:r>
      <w:r>
        <w:rPr>
          <w:rStyle w:val="1"/>
          <w:color w:val="000000"/>
          <w:lang w:eastAsia="en-US"/>
        </w:rPr>
        <w:t>) at her in the mirror.</w:t>
      </w:r>
    </w:p>
    <w:p w:rsidR="00000000" w:rsidRDefault="007D0E60">
      <w:pPr>
        <w:pStyle w:val="a4"/>
        <w:shd w:val="clear" w:color="auto" w:fill="auto"/>
        <w:spacing w:before="0" w:after="69" w:line="250" w:lineRule="exact"/>
        <w:ind w:left="60" w:firstLine="0"/>
      </w:pPr>
      <w:r>
        <w:rPr>
          <w:rStyle w:val="1"/>
          <w:color w:val="000000"/>
          <w:lang w:eastAsia="en-US"/>
        </w:rPr>
        <w:t>And she look rather bad. 7) feeI got up boring changed ill, tired looked room.</w:t>
      </w:r>
    </w:p>
    <w:p w:rsidR="00000000" w:rsidRDefault="007D0E60">
      <w:pPr>
        <w:rPr>
          <w:color w:val="auto"/>
          <w:lang w:eastAsia="ru-RU"/>
        </w:rPr>
      </w:pPr>
    </w:p>
    <w:p w:rsidR="00000000" w:rsidRDefault="007D0E60">
      <w:pPr>
        <w:rPr>
          <w:color w:val="auto"/>
          <w:lang w:eastAsia="ru-RU"/>
        </w:rPr>
      </w:pPr>
    </w:p>
    <w:p w:rsidR="00000000" w:rsidRDefault="007D0E60">
      <w:pPr>
        <w:pStyle w:val="a4"/>
        <w:numPr>
          <w:ilvl w:val="0"/>
          <w:numId w:val="2"/>
        </w:numPr>
        <w:shd w:val="clear" w:color="auto" w:fill="auto"/>
        <w:tabs>
          <w:tab w:val="left" w:pos="750"/>
        </w:tabs>
        <w:spacing w:before="0" w:after="0" w:line="480" w:lineRule="exact"/>
        <w:ind w:left="400" w:firstLine="0"/>
      </w:pPr>
      <w:r>
        <w:rPr>
          <w:rStyle w:val="1"/>
          <w:color w:val="000000"/>
          <w:lang w:eastAsia="en-US"/>
        </w:rPr>
        <w:t>They have been to t</w:t>
      </w:r>
      <w:r>
        <w:rPr>
          <w:rStyle w:val="1"/>
          <w:color w:val="000000"/>
          <w:lang w:eastAsia="en-US"/>
        </w:rPr>
        <w:t>he ... (1)</w:t>
      </w:r>
    </w:p>
    <w:p w:rsidR="00000000" w:rsidRDefault="007D0E60">
      <w:pPr>
        <w:pStyle w:val="a4"/>
        <w:numPr>
          <w:ilvl w:val="0"/>
          <w:numId w:val="2"/>
        </w:numPr>
        <w:shd w:val="clear" w:color="auto" w:fill="auto"/>
        <w:tabs>
          <w:tab w:val="left" w:pos="750"/>
        </w:tabs>
        <w:spacing w:before="0" w:after="0" w:line="480" w:lineRule="exact"/>
        <w:ind w:left="400" w:firstLine="0"/>
      </w:pPr>
      <w:r>
        <w:rPr>
          <w:rStyle w:val="1"/>
          <w:color w:val="000000"/>
          <w:lang w:eastAsia="en-US"/>
        </w:rPr>
        <w:t>They saw the ... (2)</w:t>
      </w:r>
    </w:p>
    <w:p w:rsidR="00000000" w:rsidRDefault="007D0E60">
      <w:pPr>
        <w:pStyle w:val="a4"/>
        <w:numPr>
          <w:ilvl w:val="0"/>
          <w:numId w:val="2"/>
        </w:numPr>
        <w:shd w:val="clear" w:color="auto" w:fill="auto"/>
        <w:tabs>
          <w:tab w:val="left" w:pos="750"/>
        </w:tabs>
        <w:spacing w:before="0" w:after="0" w:line="480" w:lineRule="exact"/>
        <w:ind w:left="400" w:firstLine="0"/>
      </w:pPr>
      <w:r>
        <w:rPr>
          <w:rStyle w:val="1"/>
          <w:color w:val="000000"/>
          <w:lang w:eastAsia="en-US"/>
        </w:rPr>
        <w:t>There was fantastic ... (3) in the White House.</w:t>
      </w:r>
    </w:p>
    <w:p w:rsidR="00000000" w:rsidRDefault="007D0E60">
      <w:pPr>
        <w:pStyle w:val="a4"/>
        <w:numPr>
          <w:ilvl w:val="0"/>
          <w:numId w:val="2"/>
        </w:numPr>
        <w:shd w:val="clear" w:color="auto" w:fill="auto"/>
        <w:tabs>
          <w:tab w:val="left" w:pos="750"/>
        </w:tabs>
        <w:spacing w:before="0" w:after="0" w:line="480" w:lineRule="exact"/>
        <w:ind w:left="400" w:firstLine="0"/>
      </w:pPr>
      <w:r>
        <w:rPr>
          <w:rStyle w:val="1"/>
          <w:color w:val="000000"/>
          <w:lang w:eastAsia="en-US"/>
        </w:rPr>
        <w:t>They’ve learnt a lot about the ... (4)</w:t>
      </w:r>
    </w:p>
    <w:p w:rsidR="00000000" w:rsidRDefault="007D0E60">
      <w:pPr>
        <w:pStyle w:val="a4"/>
        <w:numPr>
          <w:ilvl w:val="0"/>
          <w:numId w:val="2"/>
        </w:numPr>
        <w:shd w:val="clear" w:color="auto" w:fill="auto"/>
        <w:tabs>
          <w:tab w:val="left" w:pos="750"/>
        </w:tabs>
        <w:spacing w:before="0" w:after="0" w:line="480" w:lineRule="exact"/>
        <w:ind w:left="400" w:firstLine="0"/>
      </w:pPr>
      <w:r>
        <w:rPr>
          <w:rStyle w:val="1"/>
          <w:color w:val="000000"/>
          <w:lang w:eastAsia="en-US"/>
        </w:rPr>
        <w:t>They’ve heard about ... (5) and his ... (</w:t>
      </w:r>
      <w:r>
        <w:rPr>
          <w:rStyle w:val="13pt"/>
          <w:noProof w:val="0"/>
          <w:color w:val="000000"/>
          <w:lang w:eastAsia="en-US"/>
        </w:rPr>
        <w:t>6</w:t>
      </w:r>
      <w:r>
        <w:rPr>
          <w:rStyle w:val="1"/>
          <w:color w:val="000000"/>
          <w:lang w:eastAsia="en-US"/>
        </w:rPr>
        <w:t>)</w:t>
      </w:r>
    </w:p>
    <w:p w:rsidR="00000000" w:rsidRDefault="007D0E60">
      <w:pPr>
        <w:pStyle w:val="a4"/>
        <w:numPr>
          <w:ilvl w:val="0"/>
          <w:numId w:val="2"/>
        </w:numPr>
        <w:shd w:val="clear" w:color="auto" w:fill="auto"/>
        <w:tabs>
          <w:tab w:val="left" w:pos="750"/>
        </w:tabs>
        <w:spacing w:before="0" w:after="604" w:line="480" w:lineRule="exact"/>
        <w:ind w:left="400" w:firstLine="0"/>
      </w:pPr>
      <w:r>
        <w:rPr>
          <w:rStyle w:val="1"/>
          <w:color w:val="000000"/>
          <w:lang w:eastAsia="en-US"/>
        </w:rPr>
        <w:t>They have got information about American’s fight for their ... (7)</w:t>
      </w:r>
    </w:p>
    <w:p w:rsidR="00000000" w:rsidRDefault="007D0E60">
      <w:pPr>
        <w:pStyle w:val="a4"/>
        <w:shd w:val="clear" w:color="auto" w:fill="auto"/>
        <w:spacing w:before="0" w:after="0" w:line="250" w:lineRule="exact"/>
        <w:ind w:left="60" w:firstLine="0"/>
        <w:sectPr w:rsidR="00000000">
          <w:pgSz w:w="16838" w:h="23810"/>
          <w:pgMar w:top="5431" w:right="2995" w:bottom="5599" w:left="4080" w:header="0" w:footer="3" w:gutter="0"/>
          <w:cols w:space="720"/>
          <w:noEndnote/>
          <w:docGrid w:linePitch="360"/>
        </w:sectPr>
      </w:pPr>
      <w:r>
        <w:rPr>
          <w:rStyle w:val="1"/>
          <w:color w:val="000000"/>
          <w:lang w:val="ru-RU"/>
        </w:rPr>
        <w:t xml:space="preserve">Белый </w:t>
      </w:r>
      <w:r>
        <w:rPr>
          <w:rStyle w:val="1"/>
          <w:color w:val="000000"/>
          <w:lang w:val="ru-RU"/>
        </w:rPr>
        <w:t xml:space="preserve">Дом, Вашингтон, мебель, населения, Колумб, моряки, </w:t>
      </w:r>
      <w:r>
        <w:rPr>
          <w:rStyle w:val="1"/>
          <w:color w:val="000000"/>
          <w:lang w:eastAsia="en-US"/>
        </w:rPr>
        <w:t>independence</w:t>
      </w:r>
    </w:p>
    <w:p w:rsidR="00000000" w:rsidRDefault="007D0E60">
      <w:pPr>
        <w:pStyle w:val="a4"/>
        <w:shd w:val="clear" w:color="auto" w:fill="auto"/>
        <w:spacing w:before="0" w:after="683" w:line="485" w:lineRule="exact"/>
        <w:ind w:left="40" w:right="200" w:firstLine="360"/>
        <w:jc w:val="left"/>
      </w:pPr>
      <w:r>
        <w:rPr>
          <w:rStyle w:val="1"/>
          <w:color w:val="000000"/>
          <w:lang w:val="ru-RU"/>
        </w:rPr>
        <w:lastRenderedPageBreak/>
        <w:t>упражнения на лексические, синтаксические формируют языковые навыки, речевую подвижность.</w:t>
      </w:r>
    </w:p>
    <w:p w:rsidR="00000000" w:rsidRDefault="007D0E60">
      <w:pPr>
        <w:pStyle w:val="a4"/>
        <w:shd w:val="clear" w:color="auto" w:fill="auto"/>
        <w:spacing w:before="0" w:after="0" w:line="682" w:lineRule="exact"/>
        <w:ind w:left="40" w:firstLine="0"/>
        <w:jc w:val="left"/>
      </w:pPr>
      <w:r>
        <w:rPr>
          <w:noProof/>
          <w:lang w:val="ru-RU"/>
        </w:rPr>
        <mc:AlternateContent>
          <mc:Choice Requires="wps">
            <w:drawing>
              <wp:anchor distT="0" distB="0" distL="63500" distR="63500" simplePos="0" relativeHeight="251659264" behindDoc="1" locked="0" layoutInCell="1" allowOverlap="1">
                <wp:simplePos x="0" y="0"/>
                <wp:positionH relativeFrom="margin">
                  <wp:posOffset>4500880</wp:posOffset>
                </wp:positionH>
                <wp:positionV relativeFrom="margin">
                  <wp:posOffset>185420</wp:posOffset>
                </wp:positionV>
                <wp:extent cx="1244600" cy="152400"/>
                <wp:effectExtent l="0" t="4445" r="0" b="0"/>
                <wp:wrapSquare wrapText="bothSides"/>
                <wp:docPr id="34"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44600"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00000" w:rsidRDefault="007D0E60">
                            <w:pPr>
                              <w:pStyle w:val="a4"/>
                              <w:shd w:val="clear" w:color="auto" w:fill="auto"/>
                              <w:spacing w:before="0" w:after="0" w:line="240" w:lineRule="exact"/>
                              <w:ind w:left="100" w:firstLine="0"/>
                              <w:jc w:val="left"/>
                            </w:pPr>
                            <w:r>
                              <w:rPr>
                                <w:rStyle w:val="Exact"/>
                                <w:color w:val="000000"/>
                                <w:spacing w:val="0"/>
                                <w:sz w:val="24"/>
                                <w:szCs w:val="24"/>
                                <w:lang w:val="ru-RU"/>
                              </w:rPr>
                              <w:t>трансформации</w:t>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id="Text Box 3" o:spid="_x0000_s1027" type="#_x0000_t202" style="position:absolute;left:0;text-align:left;margin-left:354.4pt;margin-top:14.6pt;width:98pt;height:12pt;z-index:-251657216;visibility:visible;mso-wrap-style:square;mso-width-percent:0;mso-height-percent:0;mso-wrap-distance-left:5pt;mso-wrap-distance-top:0;mso-wrap-distance-right:5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" filled="f" stroked="f">
                <v:textbox style="mso-fit-shape-to-text:t" inset="0,0,0,0">
                  <w:txbxContent>
                    <w:p w:rsidR="00000000" w:rsidRDefault="007D0E60">
                      <w:pPr>
                        <w:pStyle w:val="a4"/>
                        <w:shd w:val="clear" w:color="auto" w:fill="auto"/>
                        <w:spacing w:before="0" w:after="0" w:line="240" w:lineRule="exact"/>
                        <w:ind w:left="100" w:firstLine="0"/>
                        <w:jc w:val="left"/>
                      </w:pPr>
                      <w:r>
                        <w:rPr>
                          <w:rStyle w:val="Exact"/>
                          <w:color w:val="000000"/>
                          <w:spacing w:val="0"/>
                          <w:sz w:val="24"/>
                          <w:szCs w:val="24"/>
                          <w:lang w:val="ru-RU"/>
                        </w:rPr>
                        <w:t>трансформации</w:t>
                      </w:r>
                    </w:p>
                  </w:txbxContent>
                </v:textbox>
                <w10:wrap type="square" anchorx="margin" anchory="margin"/>
              </v:shape>
            </w:pict>
          </mc:Fallback>
        </mc:AlternateContent>
      </w:r>
      <w:r>
        <w:rPr>
          <w:rStyle w:val="1"/>
          <w:color w:val="000000"/>
          <w:lang w:eastAsia="en-US"/>
        </w:rPr>
        <w:t>They have got an exhibition at the museum.</w:t>
      </w:r>
    </w:p>
    <w:p w:rsidR="00000000" w:rsidRDefault="007D0E60">
      <w:pPr>
        <w:pStyle w:val="a4"/>
        <w:shd w:val="clear" w:color="auto" w:fill="auto"/>
        <w:spacing w:before="0" w:after="0" w:line="682" w:lineRule="exact"/>
        <w:ind w:left="40" w:firstLine="0"/>
        <w:jc w:val="left"/>
      </w:pPr>
      <w:r>
        <w:rPr>
          <w:rStyle w:val="1"/>
          <w:color w:val="000000"/>
          <w:lang w:eastAsia="en-US"/>
        </w:rPr>
        <w:t>There re is an exhibition at the museum.</w:t>
      </w:r>
    </w:p>
    <w:p w:rsidR="00000000" w:rsidRDefault="007D0E60">
      <w:pPr>
        <w:pStyle w:val="a4"/>
        <w:shd w:val="clear" w:color="auto" w:fill="auto"/>
        <w:spacing w:before="0" w:after="0" w:line="682" w:lineRule="exact"/>
        <w:ind w:left="40" w:firstLine="0"/>
        <w:jc w:val="left"/>
      </w:pPr>
      <w:r>
        <w:rPr>
          <w:rStyle w:val="1"/>
          <w:color w:val="000000"/>
          <w:lang w:eastAsia="en-US"/>
        </w:rPr>
        <w:t>We see a good exhibition at the museum.</w:t>
      </w:r>
    </w:p>
    <w:p w:rsidR="00000000" w:rsidRDefault="007D0E60">
      <w:pPr>
        <w:pStyle w:val="a4"/>
        <w:shd w:val="clear" w:color="auto" w:fill="auto"/>
        <w:spacing w:before="0" w:after="0" w:line="682" w:lineRule="exact"/>
        <w:ind w:left="40" w:firstLine="0"/>
        <w:jc w:val="left"/>
      </w:pPr>
      <w:r>
        <w:rPr>
          <w:rStyle w:val="1"/>
          <w:color w:val="000000"/>
          <w:lang w:eastAsia="en-US"/>
        </w:rPr>
        <w:t>This is an interesting exhibition at the museum.</w:t>
      </w:r>
    </w:p>
    <w:p w:rsidR="00000000" w:rsidRDefault="007D0E60">
      <w:pPr>
        <w:pStyle w:val="a4"/>
        <w:shd w:val="clear" w:color="auto" w:fill="auto"/>
        <w:spacing w:before="0" w:after="0" w:line="682" w:lineRule="exact"/>
        <w:ind w:left="40" w:firstLine="0"/>
        <w:jc w:val="left"/>
      </w:pPr>
      <w:r>
        <w:rPr>
          <w:rStyle w:val="1"/>
          <w:color w:val="000000"/>
          <w:lang w:eastAsia="en-US"/>
        </w:rPr>
        <w:t>Being ill he didn’t go to school.</w:t>
      </w:r>
    </w:p>
    <w:p w:rsidR="00000000" w:rsidRDefault="007D0E60">
      <w:pPr>
        <w:pStyle w:val="a4"/>
        <w:shd w:val="clear" w:color="auto" w:fill="auto"/>
        <w:spacing w:before="0" w:after="0" w:line="682" w:lineRule="exact"/>
        <w:ind w:left="40" w:firstLine="0"/>
        <w:jc w:val="left"/>
      </w:pPr>
      <w:r>
        <w:rPr>
          <w:rStyle w:val="1"/>
          <w:color w:val="000000"/>
          <w:lang w:eastAsia="en-US"/>
        </w:rPr>
        <w:t>He was ill and that’s why he couldn’t go to school.</w:t>
      </w:r>
    </w:p>
    <w:p w:rsidR="00000000" w:rsidRDefault="007D0E60">
      <w:pPr>
        <w:pStyle w:val="a4"/>
        <w:shd w:val="clear" w:color="auto" w:fill="auto"/>
        <w:spacing w:before="0" w:after="0" w:line="682" w:lineRule="exact"/>
        <w:ind w:left="40" w:firstLine="0"/>
        <w:jc w:val="left"/>
      </w:pPr>
      <w:r>
        <w:rPr>
          <w:rStyle w:val="1"/>
          <w:color w:val="000000"/>
          <w:lang w:eastAsia="en-US"/>
        </w:rPr>
        <w:t>We have got this letter today.</w:t>
      </w:r>
    </w:p>
    <w:p w:rsidR="00000000" w:rsidRDefault="007D0E60">
      <w:pPr>
        <w:pStyle w:val="a4"/>
        <w:shd w:val="clear" w:color="auto" w:fill="auto"/>
        <w:spacing w:before="0" w:after="0" w:line="682" w:lineRule="exact"/>
        <w:ind w:left="40" w:firstLine="0"/>
        <w:jc w:val="left"/>
      </w:pPr>
      <w:r>
        <w:rPr>
          <w:rStyle w:val="1"/>
          <w:color w:val="000000"/>
          <w:lang w:eastAsia="en-US"/>
        </w:rPr>
        <w:t>She has n</w:t>
      </w:r>
      <w:r>
        <w:rPr>
          <w:rStyle w:val="1"/>
          <w:color w:val="000000"/>
          <w:lang w:eastAsia="en-US"/>
        </w:rPr>
        <w:t>o brother. She has no sister.</w:t>
      </w:r>
    </w:p>
    <w:p w:rsidR="00000000" w:rsidRDefault="007D0E60">
      <w:pPr>
        <w:pStyle w:val="a4"/>
        <w:shd w:val="clear" w:color="auto" w:fill="auto"/>
        <w:spacing w:before="0" w:after="945" w:line="682" w:lineRule="exact"/>
        <w:ind w:left="40" w:firstLine="0"/>
        <w:jc w:val="left"/>
      </w:pPr>
      <w:r>
        <w:rPr>
          <w:rStyle w:val="1"/>
          <w:color w:val="000000"/>
          <w:lang w:eastAsia="en-US"/>
        </w:rPr>
        <w:t>She has neither a brother nor a sister.</w:t>
      </w:r>
    </w:p>
    <w:p w:rsidR="00000000" w:rsidRDefault="007D0E60">
      <w:pPr>
        <w:pStyle w:val="a4"/>
        <w:shd w:val="clear" w:color="auto" w:fill="auto"/>
        <w:spacing w:before="0" w:after="747" w:line="250" w:lineRule="exact"/>
        <w:ind w:left="40" w:firstLine="0"/>
        <w:jc w:val="left"/>
      </w:pPr>
      <w:r>
        <w:rPr>
          <w:rStyle w:val="1"/>
          <w:color w:val="000000"/>
          <w:lang w:val="ru-RU"/>
        </w:rPr>
        <w:t>Комментирование действий с пантомимой.</w:t>
      </w:r>
    </w:p>
    <w:p w:rsidR="00000000" w:rsidRDefault="007D0E60">
      <w:pPr>
        <w:pStyle w:val="a4"/>
        <w:shd w:val="clear" w:color="auto" w:fill="auto"/>
        <w:spacing w:before="0" w:after="0" w:line="682" w:lineRule="exact"/>
        <w:ind w:left="40" w:firstLine="0"/>
        <w:jc w:val="left"/>
      </w:pPr>
      <w:r>
        <w:rPr>
          <w:rStyle w:val="1"/>
          <w:color w:val="000000"/>
          <w:lang w:eastAsia="en-US"/>
        </w:rPr>
        <w:t>I am washing now</w:t>
      </w:r>
    </w:p>
    <w:p w:rsidR="00000000" w:rsidRDefault="007D0E60">
      <w:pPr>
        <w:pStyle w:val="a4"/>
        <w:shd w:val="clear" w:color="auto" w:fill="auto"/>
        <w:spacing w:before="0" w:after="2445" w:line="682" w:lineRule="exact"/>
        <w:ind w:left="40" w:right="1220" w:firstLine="0"/>
        <w:jc w:val="left"/>
      </w:pPr>
      <w:r>
        <w:rPr>
          <w:rStyle w:val="1"/>
          <w:color w:val="000000"/>
          <w:lang w:eastAsia="en-US"/>
        </w:rPr>
        <w:t>I am putting my things into my bag now I am doing my lessons now I am watering flowers now</w:t>
      </w:r>
    </w:p>
    <w:p w:rsidR="00000000" w:rsidRDefault="007D0E60">
      <w:pPr>
        <w:pStyle w:val="a4"/>
        <w:shd w:val="clear" w:color="auto" w:fill="auto"/>
        <w:spacing w:before="0" w:after="220" w:line="250" w:lineRule="exact"/>
        <w:ind w:left="40" w:firstLine="0"/>
        <w:jc w:val="left"/>
      </w:pPr>
      <w:r>
        <w:rPr>
          <w:rStyle w:val="1"/>
          <w:color w:val="000000"/>
          <w:lang w:eastAsia="en-US"/>
        </w:rPr>
        <w:t>I am sweeping the floor now</w:t>
      </w:r>
    </w:p>
    <w:p w:rsidR="00000000" w:rsidRDefault="007D0E60">
      <w:pPr>
        <w:rPr>
          <w:color w:val="auto"/>
          <w:lang w:eastAsia="ru-RU"/>
        </w:rPr>
      </w:pPr>
    </w:p>
    <w:p w:rsidR="00000000" w:rsidRDefault="007D0E60">
      <w:pPr>
        <w:pStyle w:val="a4"/>
        <w:shd w:val="clear" w:color="auto" w:fill="auto"/>
        <w:spacing w:before="0" w:after="0" w:line="250" w:lineRule="exact"/>
        <w:ind w:left="40" w:firstLine="0"/>
        <w:sectPr w:rsidR="00000000">
          <w:pgSz w:w="16838" w:h="23810"/>
          <w:pgMar w:top="3147" w:right="5731" w:bottom="3104" w:left="4128" w:header="0" w:footer="3" w:gutter="0"/>
          <w:cols w:space="720"/>
          <w:noEndnote/>
          <w:docGrid w:linePitch="360"/>
        </w:sectPr>
      </w:pPr>
      <w:r>
        <w:rPr>
          <w:rStyle w:val="1"/>
          <w:color w:val="000000"/>
          <w:lang w:val="ru-RU"/>
        </w:rPr>
        <w:t>Другой уче</w:t>
      </w:r>
      <w:r>
        <w:rPr>
          <w:rStyle w:val="1"/>
          <w:color w:val="000000"/>
          <w:lang w:val="ru-RU"/>
        </w:rPr>
        <w:t>ник комментирует действия в 3-ем лице.</w:t>
      </w:r>
    </w:p>
    <w:p w:rsidR="00000000" w:rsidRDefault="007D0E60">
      <w:pPr>
        <w:pStyle w:val="10"/>
        <w:shd w:val="clear" w:color="auto" w:fill="auto"/>
        <w:spacing w:after="187" w:line="250" w:lineRule="exact"/>
        <w:ind w:left="40"/>
        <w:jc w:val="center"/>
      </w:pPr>
      <w:r>
        <w:rPr>
          <w:rStyle w:val="a7"/>
          <w:color w:val="000000"/>
        </w:rPr>
        <w:lastRenderedPageBreak/>
        <w:t>Добавление других частей речи (существительных.</w:t>
      </w:r>
      <w:r>
        <w:rPr>
          <w:rStyle w:val="a7"/>
          <w:color w:val="000000"/>
          <w:lang w:val="en-US" w:eastAsia="en-US"/>
        </w:rPr>
        <w:t xml:space="preserve"> </w:t>
      </w:r>
      <w:r>
        <w:rPr>
          <w:rStyle w:val="a7"/>
          <w:color w:val="000000"/>
        </w:rPr>
        <w:t>глаголов, наречий.</w:t>
      </w:r>
    </w:p>
    <w:p w:rsidR="00000000" w:rsidRDefault="007D0E60">
      <w:pPr>
        <w:pStyle w:val="a4"/>
        <w:shd w:val="clear" w:color="auto" w:fill="auto"/>
        <w:spacing w:before="0" w:after="904" w:line="250" w:lineRule="exact"/>
        <w:ind w:left="40" w:firstLine="0"/>
        <w:jc w:val="center"/>
      </w:pPr>
      <w:r>
        <w:rPr>
          <w:color w:val="000000"/>
          <w:u w:val="single"/>
          <w:lang w:val="ru-RU"/>
        </w:rPr>
        <w:t>прилагательных)</w:t>
      </w:r>
    </w:p>
    <w:p w:rsidR="00000000" w:rsidRDefault="007D0E60">
      <w:pPr>
        <w:pStyle w:val="a4"/>
        <w:shd w:val="clear" w:color="auto" w:fill="auto"/>
        <w:spacing w:before="0" w:after="23" w:line="485" w:lineRule="exact"/>
        <w:ind w:left="20" w:right="260" w:firstLine="340"/>
        <w:jc w:val="left"/>
      </w:pPr>
      <w:r>
        <w:rPr>
          <w:rStyle w:val="1"/>
          <w:color w:val="000000"/>
          <w:lang w:eastAsia="en-US"/>
        </w:rPr>
        <w:t>The population of Scotland isn’t very big and density of the population isn’t enough.</w:t>
      </w:r>
    </w:p>
    <w:p w:rsidR="00000000" w:rsidRDefault="007D0E60">
      <w:pPr>
        <w:pStyle w:val="a4"/>
        <w:shd w:val="clear" w:color="auto" w:fill="auto"/>
        <w:spacing w:before="0" w:after="0" w:line="682" w:lineRule="exact"/>
        <w:ind w:left="360" w:firstLine="0"/>
      </w:pPr>
      <w:r>
        <w:rPr>
          <w:rStyle w:val="1"/>
          <w:color w:val="000000"/>
          <w:lang w:eastAsia="en-US"/>
        </w:rPr>
        <w:t>Scotland is bounded by</w:t>
      </w:r>
      <w:r>
        <w:rPr>
          <w:rStyle w:val="1"/>
          <w:color w:val="000000"/>
          <w:lang w:eastAsia="en-US"/>
        </w:rPr>
        <w:t xml:space="preserve"> England and by the </w:t>
      </w:r>
      <w:r>
        <w:rPr>
          <w:color w:val="000000"/>
          <w:u w:val="single"/>
          <w:lang w:eastAsia="en-US"/>
        </w:rPr>
        <w:t>North Sea.</w:t>
      </w:r>
    </w:p>
    <w:p w:rsidR="00000000" w:rsidRDefault="007D0E60">
      <w:pPr>
        <w:pStyle w:val="a4"/>
        <w:shd w:val="clear" w:color="auto" w:fill="auto"/>
        <w:spacing w:before="0" w:after="0" w:line="682" w:lineRule="exact"/>
        <w:ind w:left="360" w:firstLine="0"/>
      </w:pPr>
      <w:r>
        <w:rPr>
          <w:rStyle w:val="1"/>
          <w:color w:val="000000"/>
          <w:lang w:eastAsia="en-US"/>
        </w:rPr>
        <w:t xml:space="preserve">The Highlands are the oldest and the </w:t>
      </w:r>
      <w:r>
        <w:rPr>
          <w:color w:val="000000"/>
          <w:u w:val="single"/>
          <w:lang w:eastAsia="en-US"/>
        </w:rPr>
        <w:t>most beautiful mountains</w:t>
      </w:r>
      <w:r>
        <w:rPr>
          <w:rStyle w:val="1"/>
          <w:color w:val="000000"/>
          <w:lang w:eastAsia="en-US"/>
        </w:rPr>
        <w:t>.</w:t>
      </w:r>
    </w:p>
    <w:p w:rsidR="00000000" w:rsidRDefault="007D0E60">
      <w:pPr>
        <w:pStyle w:val="a4"/>
        <w:shd w:val="clear" w:color="auto" w:fill="auto"/>
        <w:spacing w:before="0" w:after="0" w:line="682" w:lineRule="exact"/>
        <w:ind w:left="360" w:firstLine="0"/>
      </w:pPr>
      <w:r>
        <w:rPr>
          <w:rStyle w:val="1"/>
          <w:color w:val="000000"/>
          <w:lang w:eastAsia="en-US"/>
        </w:rPr>
        <w:t xml:space="preserve">The important city in Scotland is Aberdeen </w:t>
      </w:r>
      <w:r>
        <w:rPr>
          <w:color w:val="000000"/>
          <w:u w:val="single"/>
          <w:lang w:eastAsia="en-US"/>
        </w:rPr>
        <w:t>famous for oil</w:t>
      </w:r>
      <w:r>
        <w:rPr>
          <w:rStyle w:val="1"/>
          <w:color w:val="000000"/>
          <w:lang w:eastAsia="en-US"/>
        </w:rPr>
        <w:t>.</w:t>
      </w:r>
    </w:p>
    <w:p w:rsidR="00000000" w:rsidRDefault="007D0E60">
      <w:pPr>
        <w:pStyle w:val="a4"/>
        <w:shd w:val="clear" w:color="auto" w:fill="auto"/>
        <w:spacing w:before="0" w:after="0" w:line="682" w:lineRule="exact"/>
        <w:ind w:left="360" w:firstLine="0"/>
      </w:pPr>
      <w:r>
        <w:rPr>
          <w:rStyle w:val="1"/>
          <w:color w:val="000000"/>
          <w:lang w:eastAsia="en-US"/>
        </w:rPr>
        <w:t xml:space="preserve">Work on an oil rig is difficult, </w:t>
      </w:r>
      <w:r>
        <w:rPr>
          <w:color w:val="000000"/>
          <w:u w:val="single"/>
          <w:lang w:eastAsia="en-US"/>
        </w:rPr>
        <w:t>dangerous and very hard</w:t>
      </w:r>
      <w:r>
        <w:rPr>
          <w:rStyle w:val="1"/>
          <w:color w:val="000000"/>
          <w:lang w:eastAsia="en-US"/>
        </w:rPr>
        <w:t>.</w:t>
      </w:r>
    </w:p>
    <w:p w:rsidR="00000000" w:rsidRDefault="007D0E60">
      <w:pPr>
        <w:pStyle w:val="a4"/>
        <w:shd w:val="clear" w:color="auto" w:fill="auto"/>
        <w:tabs>
          <w:tab w:val="right" w:pos="6067"/>
          <w:tab w:val="right" w:pos="9106"/>
        </w:tabs>
        <w:spacing w:before="0" w:after="0" w:line="682" w:lineRule="exact"/>
        <w:ind w:left="360" w:firstLine="0"/>
      </w:pPr>
      <w:r>
        <w:rPr>
          <w:rStyle w:val="1"/>
          <w:color w:val="000000"/>
          <w:lang w:eastAsia="en-US"/>
        </w:rPr>
        <w:t xml:space="preserve">Many workers work </w:t>
      </w:r>
      <w:r>
        <w:rPr>
          <w:color w:val="000000"/>
          <w:u w:val="single"/>
          <w:lang w:eastAsia="en-US"/>
        </w:rPr>
        <w:t>in shipbuilding</w:t>
      </w:r>
    </w:p>
    <w:p w:rsidR="00000000" w:rsidRDefault="007D0E60">
      <w:pPr>
        <w:pStyle w:val="a4"/>
        <w:shd w:val="clear" w:color="auto" w:fill="auto"/>
        <w:spacing w:before="0" w:after="0" w:line="682" w:lineRule="exact"/>
        <w:ind w:left="360" w:firstLine="0"/>
      </w:pPr>
      <w:r>
        <w:rPr>
          <w:rStyle w:val="1"/>
          <w:color w:val="000000"/>
          <w:lang w:eastAsia="en-US"/>
        </w:rPr>
        <w:t xml:space="preserve">The country is famous for </w:t>
      </w:r>
      <w:r>
        <w:rPr>
          <w:color w:val="000000"/>
          <w:u w:val="single"/>
          <w:lang w:eastAsia="en-US"/>
        </w:rPr>
        <w:t>outstanding people</w:t>
      </w:r>
      <w:r>
        <w:rPr>
          <w:rStyle w:val="1"/>
          <w:color w:val="000000"/>
          <w:lang w:eastAsia="en-US"/>
        </w:rPr>
        <w:t>.</w:t>
      </w:r>
    </w:p>
    <w:p w:rsidR="00000000" w:rsidRDefault="007D0E60">
      <w:pPr>
        <w:pStyle w:val="a4"/>
        <w:shd w:val="clear" w:color="auto" w:fill="auto"/>
        <w:spacing w:before="0" w:after="0" w:line="485" w:lineRule="exact"/>
        <w:ind w:left="20" w:right="260" w:firstLine="340"/>
        <w:jc w:val="left"/>
        <w:sectPr w:rsidR="00000000">
          <w:pgSz w:w="16838" w:h="23810"/>
          <w:pgMar w:top="7838" w:right="3881" w:bottom="7838" w:left="3636" w:header="0" w:footer="3" w:gutter="0"/>
          <w:cols w:space="720"/>
          <w:noEndnote/>
          <w:docGrid w:linePitch="360"/>
        </w:sectPr>
      </w:pPr>
      <w:r>
        <w:rPr>
          <w:rStyle w:val="1"/>
          <w:color w:val="000000"/>
          <w:lang w:eastAsia="en-US"/>
        </w:rPr>
        <w:t>Robert Stevenson, Robert Bums, Arthur Conon Doyle (creator of Sherlock Holmes), George Gordon Byron.</w:t>
      </w:r>
    </w:p>
    <w:p w:rsidR="00000000" w:rsidRDefault="007D0E60">
      <w:pPr>
        <w:spacing w:line="360" w:lineRule="exact"/>
        <w:rPr>
          <w:color w:val="auto"/>
          <w:lang w:eastAsia="ru-RU"/>
        </w:rPr>
      </w:pPr>
      <w:r>
        <w:rPr>
          <w:noProof/>
          <w:lang w:val="ru-RU" w:eastAsia="ru-RU"/>
        </w:rPr>
        <w:lastRenderedPageBreak/>
        <w:drawing>
          <wp:anchor distT="0" distB="0" distL="63500" distR="63500" simplePos="0" relativeHeight="251660288" behindDoc="1" locked="0" layoutInCell="1" allowOverlap="1">
            <wp:simplePos x="0" y="0"/>
            <wp:positionH relativeFrom="margin">
              <wp:posOffset>3084830</wp:posOffset>
            </wp:positionH>
            <wp:positionV relativeFrom="paragraph">
              <wp:posOffset>0</wp:posOffset>
            </wp:positionV>
            <wp:extent cx="372110" cy="389890"/>
            <wp:effectExtent l="0" t="0" r="8890" b="0"/>
            <wp:wrapNone/>
            <wp:docPr id="33"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72110" cy="389890"/>
                    </a:xfrm>
                    <a:prstGeom prst="rect">
                      <a:avLst/>
                    </a:prstGeom>
                    <a:noFill/>
                  </pic:spPr>
                </pic:pic>
              </a:graphicData>
            </a:graphic>
            <wp14:sizeRelH relativeFrom="page">
              <wp14:pctWidth>0</wp14:pctWidth>
            </wp14:sizeRelH>
            <wp14:sizeRelV relativeFrom="page">
              <wp14:pctHeight>0</wp14:pctHeight>
            </wp14:sizeRelV>
          </wp:anchor>
        </w:drawing>
      </w:r>
      <w:r>
        <w:rPr>
          <w:noProof/>
          <w:lang w:val="ru-RU" w:eastAsia="ru-RU"/>
        </w:rPr>
        <mc:AlternateContent>
          <mc:Choice Requires="wps">
            <w:drawing>
              <wp:anchor distT="0" distB="0" distL="63500" distR="63500" simplePos="0" relativeHeight="251661312" behindDoc="0" locked="0" layoutInCell="1" allowOverlap="1">
                <wp:simplePos x="0" y="0"/>
                <wp:positionH relativeFrom="margin">
                  <wp:posOffset>1983105</wp:posOffset>
                </wp:positionH>
                <wp:positionV relativeFrom="paragraph">
                  <wp:posOffset>143510</wp:posOffset>
                </wp:positionV>
                <wp:extent cx="2482850" cy="152400"/>
                <wp:effectExtent l="1905" t="635" r="1270" b="3175"/>
                <wp:wrapNone/>
                <wp:docPr id="32"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82850"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00000" w:rsidRDefault="007D0E60">
                            <w:pPr>
                              <w:pStyle w:val="a4"/>
                              <w:shd w:val="clear" w:color="auto" w:fill="auto"/>
                              <w:spacing w:before="0" w:after="0" w:line="240" w:lineRule="exact"/>
                              <w:ind w:left="100" w:firstLine="0"/>
                              <w:jc w:val="left"/>
                            </w:pPr>
                            <w:r>
                              <w:rPr>
                                <w:rStyle w:val="Exact"/>
                                <w:color w:val="000000"/>
                                <w:spacing w:val="0"/>
                                <w:sz w:val="24"/>
                                <w:szCs w:val="24"/>
                                <w:lang w:eastAsia="en-US"/>
                              </w:rPr>
                              <w:t>Read the text, writ out adjectives</w:t>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id="Text Box 5" o:spid="_x0000_s1028" type="#_x0000_t202" style="position:absolute;margin-left:156.15pt;margin-top:11.3pt;width:195.5pt;height:12pt;z-index:251661312;visibility:visible;mso-wrap-style:square;mso-width-percent:0;mso-height-percent:0;mso-wrap-distance-left:5pt;mso-wrap-distance-top:0;mso-wrap-distance-right:5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" filled="f" stroked="f">
                <v:textbox style="mso-fit-shape-to-text:t" inset="0,0,0,0">
                  <w:txbxContent>
                    <w:p w:rsidR="00000000" w:rsidRDefault="007D0E60">
                      <w:pPr>
                        <w:pStyle w:val="a4"/>
                        <w:shd w:val="clear" w:color="auto" w:fill="auto"/>
                        <w:spacing w:before="0" w:after="0" w:line="240" w:lineRule="exact"/>
                        <w:ind w:left="100" w:firstLine="0"/>
                        <w:jc w:val="left"/>
                      </w:pPr>
                      <w:r>
                        <w:rPr>
                          <w:rStyle w:val="Exact"/>
                          <w:color w:val="000000"/>
                          <w:spacing w:val="0"/>
                          <w:sz w:val="24"/>
                          <w:szCs w:val="24"/>
                          <w:lang w:eastAsia="en-US"/>
                        </w:rPr>
                        <w:t>Read the text, writ out adjectives</w:t>
                      </w:r>
                    </w:p>
                  </w:txbxContent>
                </v:textbox>
                <w10:wrap anchorx="margin"/>
              </v:shape>
            </w:pict>
          </mc:Fallback>
        </mc:AlternateContent>
      </w:r>
    </w:p>
    <w:p w:rsidR="00000000" w:rsidRDefault="007D0E60">
      <w:pPr>
        <w:spacing w:line="360" w:lineRule="exact"/>
        <w:rPr>
          <w:color w:val="auto"/>
          <w:lang w:eastAsia="ru-RU"/>
        </w:rPr>
      </w:pPr>
    </w:p>
    <w:p w:rsidR="00000000" w:rsidRDefault="007D0E60">
      <w:pPr>
        <w:spacing w:line="587" w:lineRule="exact"/>
        <w:rPr>
          <w:color w:val="auto"/>
          <w:lang w:eastAsia="ru-RU"/>
        </w:rPr>
      </w:pPr>
    </w:p>
    <w:p w:rsidR="00000000" w:rsidRDefault="007D0E60">
      <w:pPr>
        <w:rPr>
          <w:color w:val="auto"/>
          <w:sz w:val="2"/>
          <w:szCs w:val="2"/>
          <w:lang w:eastAsia="ru-RU"/>
        </w:rPr>
        <w:sectPr w:rsidR="00000000">
          <w:pgSz w:w="16838" w:h="23810"/>
          <w:pgMar w:top="3317" w:right="3333" w:bottom="3317" w:left="3333" w:header="0" w:footer="3" w:gutter="0"/>
          <w:cols w:space="720"/>
          <w:noEndnote/>
          <w:docGrid w:linePitch="360"/>
        </w:sectPr>
      </w:pPr>
    </w:p>
    <w:p w:rsidR="00000000" w:rsidRDefault="007D0E60">
      <w:pPr>
        <w:pStyle w:val="a4"/>
        <w:shd w:val="clear" w:color="auto" w:fill="auto"/>
        <w:spacing w:before="0" w:after="368" w:line="485" w:lineRule="exact"/>
        <w:ind w:left="20" w:firstLine="340"/>
      </w:pPr>
      <w:r>
        <w:rPr>
          <w:rStyle w:val="1"/>
          <w:color w:val="000000"/>
          <w:lang w:eastAsia="en-US"/>
        </w:rPr>
        <w:lastRenderedPageBreak/>
        <w:t>In Siberia the</w:t>
      </w:r>
      <w:r>
        <w:rPr>
          <w:rStyle w:val="1"/>
          <w:color w:val="000000"/>
          <w:lang w:eastAsia="en-US"/>
        </w:rPr>
        <w:t xml:space="preserve">re is no sparkling snow. You’ll enjoy </w:t>
      </w:r>
      <w:r>
        <w:rPr>
          <w:color w:val="000000"/>
          <w:u w:val="single"/>
          <w:lang w:eastAsia="en-US"/>
        </w:rPr>
        <w:t>frost</w:t>
      </w:r>
      <w:r>
        <w:rPr>
          <w:rStyle w:val="1"/>
          <w:color w:val="000000"/>
          <w:lang w:eastAsia="en-US"/>
        </w:rPr>
        <w:t xml:space="preserve">y </w:t>
      </w:r>
      <w:r>
        <w:rPr>
          <w:color w:val="000000"/>
          <w:u w:val="single"/>
          <w:lang w:eastAsia="en-US"/>
        </w:rPr>
        <w:t>fresh</w:t>
      </w:r>
      <w:r>
        <w:rPr>
          <w:rStyle w:val="1"/>
          <w:color w:val="000000"/>
          <w:lang w:eastAsia="en-US"/>
        </w:rPr>
        <w:t xml:space="preserve"> air. In Africa it is very warm. The sun shines every day and in summer it’s too hot.</w:t>
      </w:r>
    </w:p>
    <w:p w:rsidR="00000000" w:rsidRDefault="007D0E60">
      <w:pPr>
        <w:pStyle w:val="a4"/>
        <w:shd w:val="clear" w:color="auto" w:fill="auto"/>
        <w:spacing w:before="0" w:after="188" w:line="250" w:lineRule="exact"/>
        <w:ind w:left="20" w:firstLine="340"/>
      </w:pPr>
      <w:r>
        <w:rPr>
          <w:rStyle w:val="1"/>
          <w:color w:val="000000"/>
          <w:lang w:eastAsia="en-US"/>
        </w:rPr>
        <w:t xml:space="preserve">When it starts raining it may rain the whole week. You can get </w:t>
      </w:r>
      <w:r>
        <w:rPr>
          <w:color w:val="000000"/>
          <w:u w:val="single"/>
          <w:lang w:eastAsia="en-US"/>
        </w:rPr>
        <w:t>sunburn</w:t>
      </w:r>
      <w:r>
        <w:rPr>
          <w:rStyle w:val="1"/>
          <w:color w:val="000000"/>
          <w:lang w:eastAsia="en-US"/>
        </w:rPr>
        <w:t>t.</w:t>
      </w:r>
    </w:p>
    <w:p w:rsidR="00000000" w:rsidRDefault="007D0E60">
      <w:pPr>
        <w:pStyle w:val="a4"/>
        <w:shd w:val="clear" w:color="auto" w:fill="auto"/>
        <w:spacing w:before="0" w:after="1028" w:line="485" w:lineRule="exact"/>
        <w:ind w:left="20" w:firstLine="340"/>
      </w:pPr>
      <w:r>
        <w:rPr>
          <w:rStyle w:val="1"/>
          <w:color w:val="000000"/>
          <w:lang w:eastAsia="en-US"/>
        </w:rPr>
        <w:t xml:space="preserve">In Britain the weather is </w:t>
      </w:r>
      <w:r>
        <w:rPr>
          <w:color w:val="000000"/>
          <w:u w:val="single"/>
          <w:lang w:eastAsia="en-US"/>
        </w:rPr>
        <w:t>wet</w:t>
      </w:r>
      <w:r>
        <w:rPr>
          <w:rStyle w:val="1"/>
          <w:color w:val="000000"/>
          <w:lang w:eastAsia="en-US"/>
        </w:rPr>
        <w:t xml:space="preserve"> and rainy. Sometimes in the south of England it’s dry, but the weather here may be </w:t>
      </w:r>
      <w:r>
        <w:rPr>
          <w:color w:val="000000"/>
          <w:u w:val="single"/>
          <w:lang w:eastAsia="en-US"/>
        </w:rPr>
        <w:t>dull</w:t>
      </w:r>
      <w:r>
        <w:rPr>
          <w:rStyle w:val="1"/>
          <w:color w:val="000000"/>
          <w:lang w:eastAsia="en-US"/>
        </w:rPr>
        <w:t xml:space="preserve"> and cloudy. It may rain in the evening. It may be a </w:t>
      </w:r>
      <w:r>
        <w:rPr>
          <w:color w:val="000000"/>
          <w:u w:val="single"/>
          <w:lang w:eastAsia="en-US"/>
        </w:rPr>
        <w:t>thick fog</w:t>
      </w:r>
      <w:r>
        <w:rPr>
          <w:rStyle w:val="1"/>
          <w:color w:val="000000"/>
          <w:lang w:eastAsia="en-US"/>
        </w:rPr>
        <w:t>y and windy in the day.</w:t>
      </w:r>
    </w:p>
    <w:p w:rsidR="00000000" w:rsidRDefault="007D0E60">
      <w:pPr>
        <w:pStyle w:val="a4"/>
        <w:shd w:val="clear" w:color="auto" w:fill="auto"/>
        <w:spacing w:before="0" w:after="130" w:line="250" w:lineRule="exact"/>
        <w:ind w:right="180" w:firstLine="0"/>
        <w:jc w:val="center"/>
      </w:pPr>
      <w:r>
        <w:rPr>
          <w:color w:val="000000"/>
          <w:u w:val="single"/>
          <w:lang w:eastAsia="en-US"/>
        </w:rPr>
        <w:t>Match the words</w:t>
      </w:r>
    </w:p>
    <w:p w:rsidR="00000000" w:rsidRDefault="007D0E60">
      <w:pPr>
        <w:framePr w:h="763" w:wrap="notBeside" w:vAnchor="text" w:hAnchor="text" w:y="1"/>
        <w:rPr>
          <w:color w:val="auto"/>
          <w:sz w:val="2"/>
          <w:szCs w:val="2"/>
          <w:lang w:eastAsia="ru-RU"/>
        </w:rPr>
      </w:pPr>
      <w:r>
        <w:rPr>
          <w:noProof/>
          <w:color w:val="auto"/>
          <w:sz w:val="2"/>
          <w:szCs w:val="2"/>
          <w:lang w:val="ru-RU" w:eastAsia="ru-RU"/>
        </w:rPr>
        <w:drawing>
          <wp:inline distT="0" distB="0" distL="0" distR="0">
            <wp:extent cx="666750" cy="485775"/>
            <wp:effectExtent l="0" t="0" r="0" b="9525"/>
            <wp:docPr id="16"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66750" cy="485775"/>
                    </a:xfrm>
                    <a:prstGeom prst="rect">
                      <a:avLst/>
                    </a:prstGeom>
                    <a:noFill/>
                    <a:ln>
                      <a:noFill/>
                    </a:ln>
                  </pic:spPr>
                </pic:pic>
              </a:graphicData>
            </a:graphic>
          </wp:inline>
        </w:drawing>
      </w:r>
    </w:p>
    <w:p w:rsidR="00000000" w:rsidRDefault="007D0E60">
      <w:pPr>
        <w:rPr>
          <w:color w:val="auto"/>
          <w:sz w:val="2"/>
          <w:szCs w:val="2"/>
          <w:lang w:eastAsia="ru-RU"/>
        </w:rPr>
      </w:pPr>
    </w:p>
    <w:p w:rsidR="00000000" w:rsidRDefault="007D0E60">
      <w:pPr>
        <w:rPr>
          <w:color w:val="auto"/>
          <w:sz w:val="2"/>
          <w:szCs w:val="2"/>
          <w:lang w:eastAsia="ru-RU"/>
        </w:rPr>
        <w:sectPr w:rsidR="00000000">
          <w:type w:val="continuous"/>
          <w:pgSz w:w="16838" w:h="23810"/>
          <w:pgMar w:top="3652" w:right="3890" w:bottom="9105" w:left="3890" w:header="0" w:footer="3" w:gutter="0"/>
          <w:cols w:space="720"/>
          <w:noEndnote/>
          <w:docGrid w:linePitch="360"/>
        </w:sectPr>
      </w:pPr>
    </w:p>
    <w:p w:rsidR="00000000" w:rsidRDefault="007D0E60">
      <w:pPr>
        <w:spacing w:line="156" w:lineRule="exact"/>
        <w:rPr>
          <w:color w:val="auto"/>
          <w:sz w:val="13"/>
          <w:szCs w:val="13"/>
          <w:lang w:eastAsia="ru-RU"/>
        </w:rPr>
      </w:pPr>
    </w:p>
    <w:p w:rsidR="00000000" w:rsidRDefault="007D0E60">
      <w:pPr>
        <w:rPr>
          <w:color w:val="auto"/>
          <w:sz w:val="2"/>
          <w:szCs w:val="2"/>
          <w:lang w:eastAsia="ru-RU"/>
        </w:rPr>
        <w:sectPr w:rsidR="00000000">
          <w:type w:val="continuous"/>
          <w:pgSz w:w="16838" w:h="23810"/>
          <w:pgMar w:top="0" w:right="0" w:bottom="0" w:left="0" w:header="0" w:footer="3" w:gutter="0"/>
          <w:cols w:space="720"/>
          <w:noEndnote/>
          <w:docGrid w:linePitch="360"/>
        </w:sectPr>
      </w:pPr>
    </w:p>
    <w:p w:rsidR="00000000" w:rsidRDefault="007D0E60">
      <w:pPr>
        <w:pStyle w:val="a4"/>
        <w:shd w:val="clear" w:color="auto" w:fill="auto"/>
        <w:spacing w:before="0" w:after="372" w:line="250" w:lineRule="exact"/>
        <w:ind w:left="20" w:firstLine="0"/>
        <w:jc w:val="left"/>
      </w:pPr>
      <w:r>
        <w:rPr>
          <w:noProof/>
          <w:lang w:val="ru-RU"/>
        </w:rPr>
        <w:lastRenderedPageBreak/>
        <mc:AlternateContent>
          <mc:Choice Requires="wps">
            <w:drawing>
              <wp:anchor distT="0" distB="0" distL="63500" distR="63500" simplePos="0" relativeHeight="251662336" behindDoc="1" locked="0" layoutInCell="1" allowOverlap="1">
                <wp:simplePos x="0" y="0"/>
                <wp:positionH relativeFrom="margin">
                  <wp:posOffset>2842895</wp:posOffset>
                </wp:positionH>
                <wp:positionV relativeFrom="margin">
                  <wp:posOffset>4610100</wp:posOffset>
                </wp:positionV>
                <wp:extent cx="308610" cy="152400"/>
                <wp:effectExtent l="4445" t="0" r="1270" b="635"/>
                <wp:wrapSquare wrapText="bothSides"/>
                <wp:docPr id="3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8610"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00000" w:rsidRDefault="007D0E60">
                            <w:pPr>
                              <w:pStyle w:val="a4"/>
                              <w:shd w:val="clear" w:color="auto" w:fill="auto"/>
                              <w:spacing w:before="0" w:after="0" w:line="240" w:lineRule="exact"/>
                              <w:ind w:left="100" w:firstLine="0"/>
                              <w:jc w:val="left"/>
                            </w:pPr>
                            <w:r>
                              <w:rPr>
                                <w:rStyle w:val="Exact"/>
                                <w:color w:val="000000"/>
                                <w:spacing w:val="0"/>
                                <w:sz w:val="24"/>
                                <w:szCs w:val="24"/>
                                <w:lang w:eastAsia="en-US"/>
                              </w:rPr>
                              <w:t>log</w:t>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id="Text Box 6" o:spid="_x0000_s1029" type="#_x0000_t202" style="position:absolute;left:0;text-align:left;margin-left:223.85pt;margin-top:363pt;width:24.3pt;height:12pt;z-index:-251654144;visibility:visible;mso-wrap-style:square;mso-width-percent:0;mso-height-percent:0;mso-wrap-distance-left:5pt;mso-wrap-distance-top:0;mso-wrap-distance-right:5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" filled="f" stroked="f">
                <v:textbox style="mso-fit-shape-to-text:t" inset="0,0,0,0">
                  <w:txbxContent>
                    <w:p w:rsidR="00000000" w:rsidRDefault="007D0E60">
                      <w:pPr>
                        <w:pStyle w:val="a4"/>
                        <w:shd w:val="clear" w:color="auto" w:fill="auto"/>
                        <w:spacing w:before="0" w:after="0" w:line="240" w:lineRule="exact"/>
                        <w:ind w:left="100" w:firstLine="0"/>
                        <w:jc w:val="left"/>
                      </w:pPr>
                      <w:r>
                        <w:rPr>
                          <w:rStyle w:val="Exact"/>
                          <w:color w:val="000000"/>
                          <w:spacing w:val="0"/>
                          <w:sz w:val="24"/>
                          <w:szCs w:val="24"/>
                          <w:lang w:eastAsia="en-US"/>
                        </w:rPr>
                        <w:t>log</w:t>
                      </w:r>
                    </w:p>
                  </w:txbxContent>
                </v:textbox>
                <w10:wrap type="square" anchorx="margin" anchory="margin"/>
              </v:shape>
            </w:pict>
          </mc:Fallback>
        </mc:AlternateContent>
      </w:r>
      <w:r>
        <w:rPr>
          <w:noProof/>
          <w:lang w:val="ru-RU"/>
        </w:rPr>
        <mc:AlternateContent>
          <mc:Choice Requires="wps">
            <w:drawing>
              <wp:anchor distT="0" distB="0" distL="63500" distR="63500" simplePos="0" relativeHeight="251663360" behindDoc="1" locked="0" layoutInCell="1" allowOverlap="1">
                <wp:simplePos x="0" y="0"/>
                <wp:positionH relativeFrom="margin">
                  <wp:posOffset>2938145</wp:posOffset>
                </wp:positionH>
                <wp:positionV relativeFrom="paragraph">
                  <wp:posOffset>389890</wp:posOffset>
                </wp:positionV>
                <wp:extent cx="2618105" cy="1312545"/>
                <wp:effectExtent l="4445" t="0" r="0" b="0"/>
                <wp:wrapSquare wrapText="bothSides"/>
                <wp:docPr id="30"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18105" cy="13125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00000" w:rsidRDefault="007D0E60">
                            <w:pPr>
                              <w:pStyle w:val="21"/>
                              <w:shd w:val="clear" w:color="auto" w:fill="auto"/>
                              <w:spacing w:line="310" w:lineRule="exact"/>
                            </w:pPr>
                            <w:r>
                              <w:rPr>
                                <w:rStyle w:val="2Exact"/>
                                <w:color w:val="000000"/>
                                <w:spacing w:val="0"/>
                                <w:lang w:eastAsia="en-US"/>
                              </w:rPr>
                              <w:t>afte</w:t>
                            </w:r>
                            <w:r>
                              <w:rPr>
                                <w:rStyle w:val="2Exact1"/>
                                <w:color w:val="000000"/>
                                <w:spacing w:val="0"/>
                                <w:lang w:eastAsia="en-US"/>
                              </w:rPr>
                              <w:t>rnoon</w:t>
                            </w:r>
                          </w:p>
                          <w:p w:rsidR="00000000" w:rsidRDefault="007D0E60">
                            <w:pPr>
                              <w:jc w:val="center"/>
                              <w:rPr>
                                <w:color w:val="auto"/>
                                <w:sz w:val="2"/>
                                <w:szCs w:val="2"/>
                                <w:lang w:eastAsia="ru-RU"/>
                              </w:rPr>
                            </w:pPr>
                            <w:r>
                              <w:rPr>
                                <w:noProof/>
                                <w:color w:val="auto"/>
                                <w:sz w:val="2"/>
                                <w:szCs w:val="2"/>
                                <w:lang w:val="ru-RU" w:eastAsia="ru-RU"/>
                              </w:rPr>
                              <w:drawing>
                                <wp:inline distT="0" distB="0" distL="0" distR="0">
                                  <wp:extent cx="2619375" cy="1114425"/>
                                  <wp:effectExtent l="0" t="0" r="9525" b="9525"/>
                                  <wp:docPr id="5"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619375" cy="1114425"/>
                                          </a:xfrm>
                                          <a:prstGeom prst="rect">
                                            <a:avLst/>
                                          </a:prstGeom>
                                          <a:noFill/>
                                          <a:ln>
                                            <a:noFill/>
                                          </a:ln>
                                        </pic:spPr>
                                      </pic:pic>
                                    </a:graphicData>
                                  </a:graphic>
                                </wp:inline>
                              </w:drawing>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id="Text Box 7" o:spid="_x0000_s1030" type="#_x0000_t202" style="position:absolute;left:0;text-align:left;margin-left:231.35pt;margin-top:30.7pt;width:206.15pt;height:103.35pt;z-index:-251653120;visibility:visible;mso-wrap-style:square;mso-width-percent:0;mso-height-percent:0;mso-wrap-distance-left:5pt;mso-wrap-distance-top:0;mso-wrap-distance-right:5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" filled="f" stroked="f">
                <v:textbox style="mso-fit-shape-to-text:t" inset="0,0,0,0">
                  <w:txbxContent>
                    <w:p w:rsidR="00000000" w:rsidRDefault="007D0E60">
                      <w:pPr>
                        <w:pStyle w:val="21"/>
                        <w:shd w:val="clear" w:color="auto" w:fill="auto"/>
                        <w:spacing w:line="310" w:lineRule="exact"/>
                      </w:pPr>
                      <w:r>
                        <w:rPr>
                          <w:rStyle w:val="2Exact"/>
                          <w:color w:val="000000"/>
                          <w:spacing w:val="0"/>
                          <w:lang w:eastAsia="en-US"/>
                        </w:rPr>
                        <w:t>afte</w:t>
                      </w:r>
                      <w:r>
                        <w:rPr>
                          <w:rStyle w:val="2Exact1"/>
                          <w:color w:val="000000"/>
                          <w:spacing w:val="0"/>
                          <w:lang w:eastAsia="en-US"/>
                        </w:rPr>
                        <w:t>rnoon</w:t>
                      </w:r>
                    </w:p>
                    <w:p w:rsidR="00000000" w:rsidRDefault="007D0E60">
                      <w:pPr>
                        <w:jc w:val="center"/>
                        <w:rPr>
                          <w:color w:val="auto"/>
                          <w:sz w:val="2"/>
                          <w:szCs w:val="2"/>
                          <w:lang w:eastAsia="ru-RU"/>
                        </w:rPr>
                      </w:pPr>
                      <w:r>
                        <w:rPr>
                          <w:noProof/>
                          <w:color w:val="auto"/>
                          <w:sz w:val="2"/>
                          <w:szCs w:val="2"/>
                          <w:lang w:val="ru-RU" w:eastAsia="ru-RU"/>
                        </w:rPr>
                        <w:drawing>
                          <wp:inline distT="0" distB="0" distL="0" distR="0">
                            <wp:extent cx="2619375" cy="1114425"/>
                            <wp:effectExtent l="0" t="0" r="9525" b="9525"/>
                            <wp:docPr id="5"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619375" cy="1114425"/>
                                    </a:xfrm>
                                    <a:prstGeom prst="rect">
                                      <a:avLst/>
                                    </a:prstGeom>
                                    <a:noFill/>
                                    <a:ln>
                                      <a:noFill/>
                                    </a:ln>
                                  </pic:spPr>
                                </pic:pic>
                              </a:graphicData>
                            </a:graphic>
                          </wp:inline>
                        </w:drawing>
                      </w:r>
                    </w:p>
                  </w:txbxContent>
                </v:textbox>
                <w10:wrap type="square" anchorx="margin"/>
              </v:shape>
            </w:pict>
          </mc:Fallback>
        </mc:AlternateContent>
      </w:r>
      <w:r>
        <w:rPr>
          <w:rStyle w:val="1"/>
          <w:color w:val="000000"/>
          <w:lang w:eastAsia="en-US"/>
        </w:rPr>
        <w:t>strong</w:t>
      </w:r>
    </w:p>
    <w:p w:rsidR="00000000" w:rsidRDefault="007D0E60">
      <w:pPr>
        <w:pStyle w:val="a4"/>
        <w:shd w:val="clear" w:color="auto" w:fill="auto"/>
        <w:spacing w:before="0" w:after="247" w:line="250" w:lineRule="exact"/>
        <w:ind w:left="20" w:firstLine="0"/>
        <w:jc w:val="left"/>
      </w:pPr>
      <w:r>
        <w:rPr>
          <w:rStyle w:val="1"/>
          <w:color w:val="000000"/>
          <w:lang w:eastAsia="en-US"/>
        </w:rPr>
        <w:t>light</w:t>
      </w:r>
    </w:p>
    <w:p w:rsidR="00000000" w:rsidRDefault="007D0E60">
      <w:pPr>
        <w:pStyle w:val="a4"/>
        <w:shd w:val="clear" w:color="auto" w:fill="auto"/>
        <w:spacing w:before="0" w:after="252" w:line="250" w:lineRule="exact"/>
        <w:ind w:left="20" w:firstLine="0"/>
        <w:jc w:val="left"/>
      </w:pPr>
      <w:r>
        <w:rPr>
          <w:rStyle w:val="1"/>
          <w:color w:val="000000"/>
          <w:lang w:eastAsia="en-US"/>
        </w:rPr>
        <w:t>thick</w:t>
      </w:r>
    </w:p>
    <w:p w:rsidR="00000000" w:rsidRDefault="007D0E60">
      <w:pPr>
        <w:pStyle w:val="a4"/>
        <w:shd w:val="clear" w:color="auto" w:fill="auto"/>
        <w:spacing w:before="0" w:after="250" w:line="250" w:lineRule="exact"/>
        <w:ind w:left="20" w:firstLine="0"/>
        <w:jc w:val="left"/>
      </w:pPr>
      <w:r>
        <w:rPr>
          <w:rStyle w:val="1"/>
          <w:color w:val="000000"/>
          <w:lang w:eastAsia="en-US"/>
        </w:rPr>
        <w:t>he;</w:t>
      </w:r>
    </w:p>
    <w:p w:rsidR="00000000" w:rsidRDefault="007D0E60">
      <w:pPr>
        <w:framePr w:h="797" w:hSpace="86" w:wrap="notBeside" w:vAnchor="text" w:hAnchor="text" w:x="87" w:y="1"/>
        <w:jc w:val="center"/>
        <w:rPr>
          <w:color w:val="auto"/>
          <w:sz w:val="2"/>
          <w:szCs w:val="2"/>
          <w:lang w:eastAsia="ru-RU"/>
        </w:rPr>
      </w:pPr>
      <w:r>
        <w:rPr>
          <w:noProof/>
          <w:color w:val="auto"/>
          <w:sz w:val="2"/>
          <w:szCs w:val="2"/>
          <w:lang w:val="ru-RU" w:eastAsia="ru-RU"/>
        </w:rPr>
        <w:drawing>
          <wp:inline distT="0" distB="0" distL="0" distR="0">
            <wp:extent cx="819150" cy="504825"/>
            <wp:effectExtent l="0" t="0" r="0" b="9525"/>
            <wp:docPr id="15"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19150" cy="504825"/>
                    </a:xfrm>
                    <a:prstGeom prst="rect">
                      <a:avLst/>
                    </a:prstGeom>
                    <a:noFill/>
                    <a:ln>
                      <a:noFill/>
                    </a:ln>
                  </pic:spPr>
                </pic:pic>
              </a:graphicData>
            </a:graphic>
          </wp:inline>
        </w:drawing>
      </w:r>
    </w:p>
    <w:p w:rsidR="00000000" w:rsidRDefault="007D0E60">
      <w:pPr>
        <w:rPr>
          <w:color w:val="auto"/>
          <w:sz w:val="2"/>
          <w:szCs w:val="2"/>
          <w:lang w:eastAsia="ru-RU"/>
        </w:rPr>
      </w:pPr>
    </w:p>
    <w:p w:rsidR="00000000" w:rsidRDefault="007D0E60">
      <w:pPr>
        <w:rPr>
          <w:color w:val="auto"/>
          <w:sz w:val="2"/>
          <w:szCs w:val="2"/>
          <w:lang w:eastAsia="ru-RU"/>
        </w:rPr>
        <w:sectPr w:rsidR="00000000">
          <w:type w:val="continuous"/>
          <w:pgSz w:w="16838" w:h="23810"/>
          <w:pgMar w:top="3652" w:right="11321" w:bottom="9105" w:left="3919" w:header="0" w:footer="3" w:gutter="0"/>
          <w:cols w:space="720"/>
          <w:noEndnote/>
          <w:docGrid w:linePitch="360"/>
        </w:sectPr>
      </w:pPr>
    </w:p>
    <w:p w:rsidR="00000000" w:rsidRDefault="007D0E60">
      <w:pPr>
        <w:framePr w:h="451" w:wrap="notBeside" w:vAnchor="text" w:hAnchor="text" w:y="1"/>
        <w:rPr>
          <w:color w:val="auto"/>
          <w:sz w:val="2"/>
          <w:szCs w:val="2"/>
          <w:lang w:eastAsia="ru-RU"/>
        </w:rPr>
      </w:pPr>
      <w:r>
        <w:rPr>
          <w:noProof/>
          <w:color w:val="auto"/>
          <w:sz w:val="2"/>
          <w:szCs w:val="2"/>
          <w:lang w:val="ru-RU" w:eastAsia="ru-RU"/>
        </w:rPr>
        <w:lastRenderedPageBreak/>
        <w:drawing>
          <wp:inline distT="0" distB="0" distL="0" distR="0">
            <wp:extent cx="704850" cy="285750"/>
            <wp:effectExtent l="0" t="0" r="0" b="0"/>
            <wp:docPr id="14"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704850" cy="285750"/>
                    </a:xfrm>
                    <a:prstGeom prst="rect">
                      <a:avLst/>
                    </a:prstGeom>
                    <a:noFill/>
                    <a:ln>
                      <a:noFill/>
                    </a:ln>
                  </pic:spPr>
                </pic:pic>
              </a:graphicData>
            </a:graphic>
          </wp:inline>
        </w:drawing>
      </w:r>
    </w:p>
    <w:p w:rsidR="00000000" w:rsidRDefault="007D0E60">
      <w:pPr>
        <w:framePr w:h="451" w:wrap="notBeside" w:vAnchor="text" w:hAnchor="text" w:y="1"/>
        <w:rPr>
          <w:color w:val="auto"/>
          <w:lang w:eastAsia="ru-RU"/>
        </w:rPr>
      </w:pPr>
    </w:p>
    <w:p w:rsidR="00000000" w:rsidRDefault="007D0E60">
      <w:pPr>
        <w:rPr>
          <w:color w:val="auto"/>
          <w:sz w:val="2"/>
          <w:szCs w:val="2"/>
          <w:lang w:eastAsia="ru-RU"/>
        </w:rPr>
      </w:pPr>
    </w:p>
    <w:p w:rsidR="00000000" w:rsidRDefault="007D0E60">
      <w:pPr>
        <w:rPr>
          <w:color w:val="auto"/>
          <w:lang w:eastAsia="ru-RU"/>
        </w:rPr>
        <w:sectPr w:rsidR="00000000">
          <w:pgSz w:w="16838" w:h="23810"/>
          <w:pgMar w:top="4787" w:right="4008" w:bottom="4926" w:left="5587" w:header="0" w:footer="3" w:gutter="0"/>
          <w:cols w:space="720"/>
          <w:noEndnote/>
          <w:docGrid w:linePitch="360"/>
        </w:sectPr>
      </w:pPr>
    </w:p>
    <w:p w:rsidR="00000000" w:rsidRDefault="007D0E60">
      <w:pPr>
        <w:pStyle w:val="a4"/>
        <w:shd w:val="clear" w:color="auto" w:fill="auto"/>
        <w:spacing w:before="0" w:after="0" w:line="686" w:lineRule="exact"/>
        <w:ind w:left="1040" w:right="4660" w:firstLine="0"/>
        <w:jc w:val="left"/>
      </w:pPr>
      <w:r>
        <w:rPr>
          <w:rStyle w:val="1"/>
          <w:color w:val="000000"/>
          <w:lang w:eastAsia="en-US"/>
        </w:rPr>
        <w:lastRenderedPageBreak/>
        <w:t>Did you buy a magazine yesterday? Did you buy a booklet on Sunday?</w:t>
      </w:r>
    </w:p>
    <w:p w:rsidR="00000000" w:rsidRDefault="007D0E60">
      <w:pPr>
        <w:pStyle w:val="a4"/>
        <w:shd w:val="clear" w:color="auto" w:fill="auto"/>
        <w:spacing w:before="0" w:after="1041" w:line="250" w:lineRule="exact"/>
        <w:ind w:left="1040" w:firstLine="0"/>
        <w:jc w:val="left"/>
      </w:pPr>
      <w:r>
        <w:rPr>
          <w:rStyle w:val="1"/>
          <w:color w:val="000000"/>
          <w:lang w:eastAsia="en-US"/>
        </w:rPr>
        <w:t>Did you buy a dress two days ago?</w:t>
      </w:r>
    </w:p>
    <w:p w:rsidR="00000000" w:rsidRDefault="007D0E60">
      <w:pPr>
        <w:pStyle w:val="a4"/>
        <w:shd w:val="clear" w:color="auto" w:fill="auto"/>
        <w:spacing w:before="0" w:after="79" w:line="250" w:lineRule="exact"/>
        <w:ind w:firstLine="0"/>
        <w:jc w:val="left"/>
      </w:pPr>
      <w:r>
        <w:rPr>
          <w:rStyle w:val="1"/>
          <w:color w:val="000000"/>
          <w:lang w:eastAsia="en-US"/>
        </w:rPr>
        <w:t xml:space="preserve">Did they hear a </w:t>
      </w:r>
      <w:r>
        <w:rPr>
          <w:color w:val="000000"/>
          <w:u w:val="single"/>
          <w:lang w:eastAsia="en-US"/>
        </w:rPr>
        <w:t>knock</w:t>
      </w:r>
      <w:r>
        <w:rPr>
          <w:rStyle w:val="1"/>
          <w:color w:val="000000"/>
          <w:lang w:eastAsia="en-US"/>
        </w:rPr>
        <w:t xml:space="preserve"> at the door? (noise, music, rustle, singing)</w:t>
      </w:r>
    </w:p>
    <w:p w:rsidR="00000000" w:rsidRDefault="007D0E60">
      <w:pPr>
        <w:rPr>
          <w:color w:val="auto"/>
          <w:lang w:eastAsia="ru-RU"/>
        </w:rPr>
      </w:pPr>
    </w:p>
    <w:p w:rsidR="00000000" w:rsidRDefault="007D0E60">
      <w:pPr>
        <w:pStyle w:val="a4"/>
        <w:shd w:val="clear" w:color="auto" w:fill="auto"/>
        <w:spacing w:before="0" w:after="15" w:line="480" w:lineRule="exact"/>
        <w:ind w:right="280" w:firstLine="0"/>
        <w:jc w:val="left"/>
      </w:pPr>
      <w:r>
        <w:rPr>
          <w:rStyle w:val="1"/>
          <w:color w:val="000000"/>
          <w:lang w:eastAsia="en-US"/>
        </w:rPr>
        <w:t xml:space="preserve">Did he spend </w:t>
      </w:r>
      <w:r>
        <w:rPr>
          <w:color w:val="000000"/>
          <w:u w:val="single"/>
          <w:lang w:eastAsia="en-US"/>
        </w:rPr>
        <w:t>several weeks</w:t>
      </w:r>
      <w:r>
        <w:rPr>
          <w:rStyle w:val="1"/>
          <w:color w:val="000000"/>
          <w:lang w:eastAsia="en-US"/>
        </w:rPr>
        <w:t xml:space="preserve"> in the south last year? (2 weeks</w:t>
      </w:r>
      <w:r>
        <w:rPr>
          <w:rStyle w:val="13pt"/>
          <w:noProof w:val="0"/>
          <w:color w:val="000000"/>
          <w:lang w:eastAsia="en-US"/>
        </w:rPr>
        <w:t>,</w:t>
      </w:r>
      <w:r>
        <w:rPr>
          <w:rStyle w:val="1"/>
          <w:color w:val="000000"/>
          <w:lang w:eastAsia="en-US"/>
        </w:rPr>
        <w:t xml:space="preserve"> 3 weeks, a month, 3 months)</w:t>
      </w:r>
    </w:p>
    <w:p w:rsidR="00000000" w:rsidRDefault="007D0E60">
      <w:pPr>
        <w:pStyle w:val="a4"/>
        <w:shd w:val="clear" w:color="auto" w:fill="auto"/>
        <w:spacing w:before="0" w:after="0" w:line="686" w:lineRule="exact"/>
        <w:ind w:firstLine="0"/>
        <w:jc w:val="left"/>
      </w:pPr>
      <w:r>
        <w:rPr>
          <w:rStyle w:val="1"/>
          <w:color w:val="000000"/>
          <w:lang w:eastAsia="en-US"/>
        </w:rPr>
        <w:t xml:space="preserve">Did you watch the </w:t>
      </w:r>
      <w:r>
        <w:rPr>
          <w:color w:val="000000"/>
          <w:u w:val="single"/>
          <w:lang w:eastAsia="en-US"/>
        </w:rPr>
        <w:t>carriage</w:t>
      </w:r>
      <w:r>
        <w:rPr>
          <w:rStyle w:val="1"/>
          <w:color w:val="000000"/>
          <w:lang w:eastAsia="en-US"/>
        </w:rPr>
        <w:t xml:space="preserve"> driving away? (the car, the train, the lorry, the bike)</w:t>
      </w:r>
    </w:p>
    <w:p w:rsidR="00000000" w:rsidRDefault="007D0E60">
      <w:pPr>
        <w:pStyle w:val="a4"/>
        <w:shd w:val="clear" w:color="auto" w:fill="auto"/>
        <w:spacing w:before="0" w:after="0" w:line="686" w:lineRule="exact"/>
        <w:ind w:firstLine="0"/>
        <w:jc w:val="left"/>
      </w:pPr>
      <w:r>
        <w:rPr>
          <w:rStyle w:val="1"/>
          <w:color w:val="000000"/>
          <w:lang w:eastAsia="en-US"/>
        </w:rPr>
        <w:t xml:space="preserve">Did they find a </w:t>
      </w:r>
      <w:r>
        <w:rPr>
          <w:color w:val="000000"/>
          <w:u w:val="single"/>
          <w:lang w:eastAsia="en-US"/>
        </w:rPr>
        <w:t>hiding place</w:t>
      </w:r>
      <w:r>
        <w:rPr>
          <w:rStyle w:val="1"/>
          <w:color w:val="000000"/>
          <w:lang w:eastAsia="en-US"/>
        </w:rPr>
        <w:t>? (their pet, a pen, a flower, their brother)</w:t>
      </w:r>
    </w:p>
    <w:p w:rsidR="00000000" w:rsidRDefault="007D0E60">
      <w:pPr>
        <w:pStyle w:val="a4"/>
        <w:shd w:val="clear" w:color="auto" w:fill="auto"/>
        <w:spacing w:before="0" w:after="1189" w:line="686" w:lineRule="exact"/>
        <w:ind w:firstLine="0"/>
        <w:jc w:val="left"/>
      </w:pPr>
      <w:r>
        <w:rPr>
          <w:rStyle w:val="1"/>
          <w:color w:val="000000"/>
          <w:lang w:eastAsia="en-US"/>
        </w:rPr>
        <w:t xml:space="preserve">Did you teacher ask </w:t>
      </w:r>
      <w:r>
        <w:rPr>
          <w:color w:val="000000"/>
          <w:u w:val="single"/>
          <w:lang w:eastAsia="en-US"/>
        </w:rPr>
        <w:t>usual</w:t>
      </w:r>
      <w:r>
        <w:rPr>
          <w:rStyle w:val="1"/>
          <w:color w:val="000000"/>
          <w:lang w:eastAsia="en-US"/>
        </w:rPr>
        <w:t xml:space="preserve"> questions? (strange, unusual, ordinary, different)</w:t>
      </w:r>
    </w:p>
    <w:p w:rsidR="00000000" w:rsidRDefault="007D0E60">
      <w:pPr>
        <w:pStyle w:val="a4"/>
        <w:shd w:val="clear" w:color="auto" w:fill="auto"/>
        <w:spacing w:before="0" w:after="0" w:line="250" w:lineRule="exact"/>
        <w:ind w:left="4280" w:firstLine="0"/>
        <w:jc w:val="left"/>
        <w:sectPr w:rsidR="00000000">
          <w:type w:val="continuous"/>
          <w:pgSz w:w="16838" w:h="23810"/>
          <w:pgMar w:top="4802" w:right="3028" w:bottom="4941" w:left="4156" w:header="0" w:footer="3" w:gutter="0"/>
          <w:cols w:space="720"/>
          <w:noEndnote/>
          <w:docGrid w:linePitch="360"/>
        </w:sectPr>
      </w:pPr>
      <w:r>
        <w:rPr>
          <w:color w:val="000000"/>
          <w:u w:val="single"/>
          <w:lang w:eastAsia="en-US"/>
        </w:rPr>
        <w:t>Match</w:t>
      </w:r>
    </w:p>
    <w:p w:rsidR="00000000" w:rsidRDefault="007D0E60">
      <w:pPr>
        <w:spacing w:line="240" w:lineRule="exact"/>
        <w:rPr>
          <w:color w:val="auto"/>
          <w:sz w:val="19"/>
          <w:szCs w:val="19"/>
          <w:lang w:eastAsia="ru-RU"/>
        </w:rPr>
      </w:pPr>
    </w:p>
    <w:p w:rsidR="00000000" w:rsidRDefault="007D0E60">
      <w:pPr>
        <w:spacing w:line="240" w:lineRule="exact"/>
        <w:rPr>
          <w:color w:val="auto"/>
          <w:sz w:val="19"/>
          <w:szCs w:val="19"/>
          <w:lang w:eastAsia="ru-RU"/>
        </w:rPr>
      </w:pPr>
    </w:p>
    <w:p w:rsidR="00000000" w:rsidRDefault="007D0E60">
      <w:pPr>
        <w:spacing w:line="240" w:lineRule="exact"/>
        <w:rPr>
          <w:color w:val="auto"/>
          <w:sz w:val="19"/>
          <w:szCs w:val="19"/>
          <w:lang w:eastAsia="ru-RU"/>
        </w:rPr>
      </w:pPr>
    </w:p>
    <w:p w:rsidR="00000000" w:rsidRDefault="007D0E60">
      <w:pPr>
        <w:spacing w:before="94" w:after="94" w:line="240" w:lineRule="exact"/>
        <w:rPr>
          <w:color w:val="auto"/>
          <w:sz w:val="19"/>
          <w:szCs w:val="19"/>
          <w:lang w:eastAsia="ru-RU"/>
        </w:rPr>
      </w:pPr>
    </w:p>
    <w:p w:rsidR="00000000" w:rsidRDefault="007D0E60">
      <w:pPr>
        <w:rPr>
          <w:color w:val="auto"/>
          <w:sz w:val="2"/>
          <w:szCs w:val="2"/>
          <w:lang w:eastAsia="ru-RU"/>
        </w:rPr>
        <w:sectPr w:rsidR="00000000">
          <w:type w:val="continuous"/>
          <w:pgSz w:w="16838" w:h="23810"/>
          <w:pgMar w:top="0" w:right="0" w:bottom="0" w:left="0" w:header="0" w:footer="3" w:gutter="0"/>
          <w:cols w:space="720"/>
          <w:noEndnote/>
          <w:docGrid w:linePitch="360"/>
        </w:sectPr>
      </w:pPr>
    </w:p>
    <w:p w:rsidR="00000000" w:rsidRDefault="007D0E60">
      <w:pPr>
        <w:pStyle w:val="a4"/>
        <w:shd w:val="clear" w:color="auto" w:fill="auto"/>
        <w:spacing w:before="0" w:after="187" w:line="250" w:lineRule="exact"/>
        <w:ind w:left="40" w:firstLine="0"/>
        <w:jc w:val="left"/>
      </w:pPr>
      <w:r>
        <w:rPr>
          <w:noProof/>
          <w:lang w:val="ru-RU"/>
        </w:rPr>
        <w:lastRenderedPageBreak/>
        <w:drawing>
          <wp:anchor distT="0" distB="0" distL="63500" distR="63500" simplePos="0" relativeHeight="251664384" behindDoc="1" locked="0" layoutInCell="1" allowOverlap="1">
            <wp:simplePos x="0" y="0"/>
            <wp:positionH relativeFrom="margin">
              <wp:posOffset>1844040</wp:posOffset>
            </wp:positionH>
            <wp:positionV relativeFrom="margin">
              <wp:posOffset>6041390</wp:posOffset>
            </wp:positionV>
            <wp:extent cx="2529840" cy="737870"/>
            <wp:effectExtent l="0" t="0" r="3810" b="5080"/>
            <wp:wrapTight wrapText="bothSides">
              <wp:wrapPolygon edited="0">
                <wp:start x="0" y="0"/>
                <wp:lineTo x="0" y="21191"/>
                <wp:lineTo x="21470" y="21191"/>
                <wp:lineTo x="21470" y="0"/>
                <wp:lineTo x="0" y="0"/>
              </wp:wrapPolygon>
            </wp:wrapTight>
            <wp:docPr id="29"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529840" cy="737870"/>
                    </a:xfrm>
                    <a:prstGeom prst="rect">
                      <a:avLst/>
                    </a:prstGeom>
                    <a:noFill/>
                  </pic:spPr>
                </pic:pic>
              </a:graphicData>
            </a:graphic>
            <wp14:sizeRelH relativeFrom="page">
              <wp14:pctWidth>0</wp14:pctWidth>
            </wp14:sizeRelH>
            <wp14:sizeRelV relativeFrom="page">
              <wp14:pctHeight>0</wp14:pctHeight>
            </wp14:sizeRelV>
          </wp:anchor>
        </w:drawing>
      </w:r>
      <w:r>
        <w:rPr>
          <w:noProof/>
          <w:lang w:val="ru-RU"/>
        </w:rPr>
        <mc:AlternateContent>
          <mc:Choice Requires="wps">
            <w:drawing>
              <wp:anchor distT="0" distB="0" distL="63500" distR="63500" simplePos="0" relativeHeight="251665408" behindDoc="1" locked="0" layoutInCell="1" allowOverlap="1">
                <wp:simplePos x="0" y="0"/>
                <wp:positionH relativeFrom="margin">
                  <wp:posOffset>1917065</wp:posOffset>
                </wp:positionH>
                <wp:positionV relativeFrom="margin">
                  <wp:posOffset>6617335</wp:posOffset>
                </wp:positionV>
                <wp:extent cx="795655" cy="326390"/>
                <wp:effectExtent l="2540" t="0" r="1905" b="1270"/>
                <wp:wrapSquare wrapText="bothSides"/>
                <wp:docPr id="28"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95655" cy="3263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00000" w:rsidRDefault="007D0E60">
                            <w:pPr>
                              <w:pStyle w:val="11"/>
                              <w:shd w:val="clear" w:color="auto" w:fill="auto"/>
                              <w:spacing w:after="2" w:line="240" w:lineRule="exact"/>
                            </w:pPr>
                            <w:r>
                              <w:rPr>
                                <w:rStyle w:val="Exact0"/>
                                <w:color w:val="000000"/>
                                <w:spacing w:val="0"/>
                                <w:sz w:val="24"/>
                                <w:szCs w:val="24"/>
                                <w:lang w:eastAsia="en-US"/>
                              </w:rPr>
                              <w:t>remarkable</w:t>
                            </w:r>
                          </w:p>
                          <w:p w:rsidR="00000000" w:rsidRDefault="007D0E60">
                            <w:pPr>
                              <w:rPr>
                                <w:color w:val="auto"/>
                                <w:lang w:eastAsia="ru-RU"/>
                              </w:rPr>
                            </w:pP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id="Text Box 9" o:spid="_x0000_s1031" type="#_x0000_t202" style="position:absolute;left:0;text-align:left;margin-left:150.95pt;margin-top:521.05pt;width:62.65pt;height:25.7pt;z-index:-251651072;visibility:visible;mso-wrap-style:square;mso-width-percent:0;mso-height-percent:0;mso-wrap-distance-left:5pt;mso-wrap-distance-top:0;mso-wrap-distance-right:5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" filled="f" stroked="f">
                <v:textbox style="mso-fit-shape-to-text:t" inset="0,0,0,0">
                  <w:txbxContent>
                    <w:p w:rsidR="00000000" w:rsidRDefault="007D0E60">
                      <w:pPr>
                        <w:pStyle w:val="11"/>
                        <w:shd w:val="clear" w:color="auto" w:fill="auto"/>
                        <w:spacing w:after="2" w:line="240" w:lineRule="exact"/>
                      </w:pPr>
                      <w:r>
                        <w:rPr>
                          <w:rStyle w:val="Exact0"/>
                          <w:color w:val="000000"/>
                          <w:spacing w:val="0"/>
                          <w:sz w:val="24"/>
                          <w:szCs w:val="24"/>
                          <w:lang w:eastAsia="en-US"/>
                        </w:rPr>
                        <w:t>remarkable</w:t>
                      </w:r>
                    </w:p>
                    <w:p w:rsidR="00000000" w:rsidRDefault="007D0E60">
                      <w:pPr>
                        <w:rPr>
                          <w:color w:val="auto"/>
                          <w:lang w:eastAsia="ru-RU"/>
                        </w:rPr>
                      </w:pPr>
                    </w:p>
                  </w:txbxContent>
                </v:textbox>
                <w10:wrap type="square" anchorx="margin" anchory="margin"/>
              </v:shape>
            </w:pict>
          </mc:Fallback>
        </mc:AlternateContent>
      </w:r>
      <w:r>
        <w:rPr>
          <w:noProof/>
          <w:lang w:val="ru-RU"/>
        </w:rPr>
        <w:drawing>
          <wp:anchor distT="0" distB="0" distL="63500" distR="63500" simplePos="0" relativeHeight="251666432" behindDoc="1" locked="0" layoutInCell="1" allowOverlap="1">
            <wp:simplePos x="0" y="0"/>
            <wp:positionH relativeFrom="margin">
              <wp:posOffset>42545</wp:posOffset>
            </wp:positionH>
            <wp:positionV relativeFrom="paragraph">
              <wp:posOffset>642620</wp:posOffset>
            </wp:positionV>
            <wp:extent cx="4255135" cy="956945"/>
            <wp:effectExtent l="0" t="0" r="0" b="0"/>
            <wp:wrapTight wrapText="bothSides">
              <wp:wrapPolygon edited="0">
                <wp:start x="0" y="0"/>
                <wp:lineTo x="0" y="21070"/>
                <wp:lineTo x="21468" y="21070"/>
                <wp:lineTo x="21468" y="0"/>
                <wp:lineTo x="0" y="0"/>
              </wp:wrapPolygon>
            </wp:wrapTight>
            <wp:docPr id="27"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255135" cy="956945"/>
                    </a:xfrm>
                    <a:prstGeom prst="rect">
                      <a:avLst/>
                    </a:prstGeom>
                    <a:noFill/>
                  </pic:spPr>
                </pic:pic>
              </a:graphicData>
            </a:graphic>
            <wp14:sizeRelH relativeFrom="page">
              <wp14:pctWidth>0</wp14:pctWidth>
            </wp14:sizeRelH>
            <wp14:sizeRelV relativeFrom="page">
              <wp14:pctHeight>0</wp14:pctHeight>
            </wp14:sizeRelV>
          </wp:anchor>
        </w:drawing>
      </w:r>
      <w:r>
        <w:rPr>
          <w:noProof/>
          <w:lang w:val="ru-RU"/>
        </w:rPr>
        <mc:AlternateContent>
          <mc:Choice Requires="wps">
            <w:drawing>
              <wp:anchor distT="0" distB="0" distL="63500" distR="63500" simplePos="0" relativeHeight="251667456" behindDoc="1" locked="0" layoutInCell="1" allowOverlap="1">
                <wp:simplePos x="0" y="0"/>
                <wp:positionH relativeFrom="margin">
                  <wp:posOffset>33655</wp:posOffset>
                </wp:positionH>
                <wp:positionV relativeFrom="paragraph">
                  <wp:posOffset>344170</wp:posOffset>
                </wp:positionV>
                <wp:extent cx="725170" cy="152400"/>
                <wp:effectExtent l="0" t="1270" r="3175" b="0"/>
                <wp:wrapSquare wrapText="bothSides"/>
                <wp:docPr id="26"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25170"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00000" w:rsidRDefault="007D0E60">
                            <w:pPr>
                              <w:pStyle w:val="11"/>
                              <w:shd w:val="clear" w:color="auto" w:fill="auto"/>
                              <w:spacing w:after="0" w:line="240" w:lineRule="exact"/>
                              <w:jc w:val="left"/>
                            </w:pPr>
                            <w:r>
                              <w:rPr>
                                <w:rStyle w:val="Exact0"/>
                                <w:color w:val="000000"/>
                                <w:spacing w:val="0"/>
                                <w:sz w:val="24"/>
                                <w:szCs w:val="24"/>
                                <w:lang w:eastAsia="en-US"/>
                              </w:rPr>
                              <w:t>the library</w:t>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id="Text Box 11" o:spid="_x0000_s1032" type="#_x0000_t202" style="position:absolute;left:0;text-align:left;margin-left:2.65pt;margin-top:27.1pt;width:57.1pt;height:12pt;z-index:-251649024;visibility:visible;mso-wrap-style:square;mso-width-percent:0;mso-height-percent:0;mso-wrap-distance-left:5pt;mso-wrap-distance-top:0;mso-wrap-distance-right:5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" filled="f" stroked="f">
                <v:textbox style="mso-fit-shape-to-text:t" inset="0,0,0,0">
                  <w:txbxContent>
                    <w:p w:rsidR="00000000" w:rsidRDefault="007D0E60">
                      <w:pPr>
                        <w:pStyle w:val="11"/>
                        <w:shd w:val="clear" w:color="auto" w:fill="auto"/>
                        <w:spacing w:after="0" w:line="240" w:lineRule="exact"/>
                        <w:jc w:val="left"/>
                      </w:pPr>
                      <w:r>
                        <w:rPr>
                          <w:rStyle w:val="Exact0"/>
                          <w:color w:val="000000"/>
                          <w:spacing w:val="0"/>
                          <w:sz w:val="24"/>
                          <w:szCs w:val="24"/>
                          <w:lang w:eastAsia="en-US"/>
                        </w:rPr>
                        <w:t>the library</w:t>
                      </w:r>
                    </w:p>
                  </w:txbxContent>
                </v:textbox>
                <w10:wrap type="square" anchorx="margin"/>
              </v:shape>
            </w:pict>
          </mc:Fallback>
        </mc:AlternateContent>
      </w:r>
      <w:r>
        <w:rPr>
          <w:noProof/>
          <w:lang w:val="ru-RU"/>
        </w:rPr>
        <w:drawing>
          <wp:anchor distT="0" distB="0" distL="63500" distR="63500" simplePos="0" relativeHeight="251668480" behindDoc="1" locked="0" layoutInCell="1" allowOverlap="1">
            <wp:simplePos x="0" y="0"/>
            <wp:positionH relativeFrom="margin">
              <wp:posOffset>5398135</wp:posOffset>
            </wp:positionH>
            <wp:positionV relativeFrom="paragraph">
              <wp:posOffset>664210</wp:posOffset>
            </wp:positionV>
            <wp:extent cx="908050" cy="1493520"/>
            <wp:effectExtent l="0" t="0" r="6350" b="0"/>
            <wp:wrapTight wrapText="bothSides">
              <wp:wrapPolygon edited="0">
                <wp:start x="0" y="0"/>
                <wp:lineTo x="0" y="21214"/>
                <wp:lineTo x="21298" y="21214"/>
                <wp:lineTo x="21298" y="0"/>
                <wp:lineTo x="0" y="0"/>
              </wp:wrapPolygon>
            </wp:wrapTight>
            <wp:docPr id="25"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908050" cy="1493520"/>
                    </a:xfrm>
                    <a:prstGeom prst="rect">
                      <a:avLst/>
                    </a:prstGeom>
                    <a:noFill/>
                  </pic:spPr>
                </pic:pic>
              </a:graphicData>
            </a:graphic>
            <wp14:sizeRelH relativeFrom="page">
              <wp14:pctWidth>0</wp14:pctWidth>
            </wp14:sizeRelH>
            <wp14:sizeRelV relativeFrom="page">
              <wp14:pctHeight>0</wp14:pctHeight>
            </wp14:sizeRelV>
          </wp:anchor>
        </w:drawing>
      </w:r>
      <w:r>
        <w:rPr>
          <w:noProof/>
          <w:lang w:val="ru-RU"/>
        </w:rPr>
        <w:drawing>
          <wp:anchor distT="0" distB="0" distL="63500" distR="63500" simplePos="0" relativeHeight="251669504" behindDoc="1" locked="0" layoutInCell="1" allowOverlap="1">
            <wp:simplePos x="0" y="0"/>
            <wp:positionH relativeFrom="margin">
              <wp:posOffset>1932305</wp:posOffset>
            </wp:positionH>
            <wp:positionV relativeFrom="paragraph">
              <wp:posOffset>1664335</wp:posOffset>
            </wp:positionV>
            <wp:extent cx="2444750" cy="548640"/>
            <wp:effectExtent l="0" t="0" r="0" b="3810"/>
            <wp:wrapTight wrapText="bothSides">
              <wp:wrapPolygon edited="0">
                <wp:start x="0" y="0"/>
                <wp:lineTo x="0" y="21000"/>
                <wp:lineTo x="21376" y="21000"/>
                <wp:lineTo x="21376" y="0"/>
                <wp:lineTo x="0" y="0"/>
              </wp:wrapPolygon>
            </wp:wrapTight>
            <wp:docPr id="24"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444750" cy="548640"/>
                    </a:xfrm>
                    <a:prstGeom prst="rect">
                      <a:avLst/>
                    </a:prstGeom>
                    <a:noFill/>
                  </pic:spPr>
                </pic:pic>
              </a:graphicData>
            </a:graphic>
            <wp14:sizeRelH relativeFrom="page">
              <wp14:pctWidth>0</wp14:pctWidth>
            </wp14:sizeRelH>
            <wp14:sizeRelV relativeFrom="page">
              <wp14:pctHeight>0</wp14:pctHeight>
            </wp14:sizeRelV>
          </wp:anchor>
        </w:drawing>
      </w:r>
      <w:r>
        <w:rPr>
          <w:rStyle w:val="1"/>
          <w:color w:val="000000"/>
          <w:lang w:eastAsia="en-US"/>
        </w:rPr>
        <w:t>shops</w:t>
      </w:r>
    </w:p>
    <w:p w:rsidR="00000000" w:rsidRDefault="007D0E60">
      <w:pPr>
        <w:pStyle w:val="a4"/>
        <w:shd w:val="clear" w:color="auto" w:fill="auto"/>
        <w:spacing w:before="0" w:after="0" w:line="250" w:lineRule="exact"/>
        <w:ind w:left="40" w:firstLine="0"/>
        <w:jc w:val="left"/>
      </w:pPr>
      <w:r>
        <w:rPr>
          <w:rStyle w:val="1"/>
          <w:color w:val="000000"/>
          <w:lang w:eastAsia="en-US"/>
        </w:rPr>
        <w:t>host</w:t>
      </w:r>
    </w:p>
    <w:p w:rsidR="00000000" w:rsidRDefault="007D0E60">
      <w:pPr>
        <w:rPr>
          <w:color w:val="auto"/>
          <w:lang w:eastAsia="ru-RU"/>
        </w:rPr>
        <w:sectPr w:rsidR="00000000">
          <w:type w:val="continuous"/>
          <w:pgSz w:w="16838" w:h="23810"/>
          <w:pgMar w:top="4802" w:right="10900" w:bottom="4941" w:left="4046" w:header="0" w:footer="3" w:gutter="0"/>
          <w:cols w:space="720"/>
          <w:noEndnote/>
          <w:docGrid w:linePitch="360"/>
        </w:sectPr>
      </w:pPr>
    </w:p>
    <w:tbl>
      <w:tblPr>
        <w:tblW w:w="0" w:type="auto"/>
        <w:jc w:val="center"/>
        <w:tblLayout w:type="fixed"/>
        <w:tblCellMar>
          <w:left w:w="0" w:type="dxa"/>
          <w:right w:w="0" w:type="dxa"/>
        </w:tblCellMar>
        <w:tblLook w:val="0000" w:firstRow="0" w:lastRow="0" w:firstColumn="0" w:lastColumn="0" w:noHBand="0" w:noVBand="0"/>
      </w:tblPr>
      <w:tblGrid>
        <w:gridCol w:w="2923"/>
        <w:gridCol w:w="6653"/>
      </w:tblGrid>
      <w:tr w:rsidR="00000000">
        <w:tblPrEx>
          <w:tblCellMar>
            <w:top w:w="0" w:type="dxa"/>
            <w:left w:w="0" w:type="dxa"/>
            <w:bottom w:w="0" w:type="dxa"/>
            <w:right w:w="0" w:type="dxa"/>
          </w:tblCellMar>
        </w:tblPrEx>
        <w:trPr>
          <w:trHeight w:hRule="exact" w:val="734"/>
          <w:jc w:val="center"/>
        </w:trPr>
        <w:tc>
          <w:tcPr>
            <w:tcW w:w="2923" w:type="dxa"/>
            <w:tcBorders>
              <w:top w:val="nil"/>
              <w:left w:val="nil"/>
              <w:bottom w:val="nil"/>
              <w:right w:val="nil"/>
            </w:tcBorders>
            <w:shd w:val="clear" w:color="auto" w:fill="FFFFFF"/>
          </w:tcPr>
          <w:p w:rsidR="00000000" w:rsidRDefault="007D0E60">
            <w:pPr>
              <w:framePr w:w="9576" w:wrap="notBeside" w:vAnchor="text" w:hAnchor="text" w:xAlign="center" w:y="1"/>
              <w:rPr>
                <w:color w:val="auto"/>
                <w:sz w:val="10"/>
                <w:szCs w:val="10"/>
                <w:lang w:eastAsia="ru-RU"/>
              </w:rPr>
            </w:pPr>
          </w:p>
        </w:tc>
        <w:tc>
          <w:tcPr>
            <w:tcW w:w="6653" w:type="dxa"/>
            <w:tcBorders>
              <w:top w:val="nil"/>
              <w:left w:val="nil"/>
              <w:bottom w:val="nil"/>
              <w:right w:val="nil"/>
            </w:tcBorders>
            <w:shd w:val="clear" w:color="auto" w:fill="FFFFFF"/>
          </w:tcPr>
          <w:p w:rsidR="00000000" w:rsidRDefault="007D0E60">
            <w:pPr>
              <w:framePr w:w="9576" w:wrap="notBeside" w:vAnchor="text" w:hAnchor="text" w:xAlign="center" w:y="1"/>
              <w:rPr>
                <w:color w:val="auto"/>
                <w:sz w:val="10"/>
                <w:szCs w:val="10"/>
                <w:lang w:eastAsia="ru-RU"/>
              </w:rPr>
            </w:pPr>
          </w:p>
        </w:tc>
      </w:tr>
      <w:tr w:rsidR="00000000">
        <w:tblPrEx>
          <w:tblCellMar>
            <w:top w:w="0" w:type="dxa"/>
            <w:left w:w="0" w:type="dxa"/>
            <w:bottom w:w="0" w:type="dxa"/>
            <w:right w:w="0" w:type="dxa"/>
          </w:tblCellMar>
        </w:tblPrEx>
        <w:trPr>
          <w:trHeight w:hRule="exact" w:val="691"/>
          <w:jc w:val="center"/>
        </w:trPr>
        <w:tc>
          <w:tcPr>
            <w:tcW w:w="2923" w:type="dxa"/>
            <w:tcBorders>
              <w:top w:val="nil"/>
              <w:left w:val="nil"/>
              <w:bottom w:val="nil"/>
              <w:right w:val="nil"/>
            </w:tcBorders>
            <w:shd w:val="clear" w:color="auto" w:fill="FFFFFF"/>
          </w:tcPr>
          <w:p w:rsidR="00000000" w:rsidRDefault="007D0E60">
            <w:pPr>
              <w:pStyle w:val="a4"/>
              <w:framePr w:w="9576" w:wrap="notBeside" w:vAnchor="text" w:hAnchor="text" w:xAlign="center" w:y="1"/>
              <w:shd w:val="clear" w:color="auto" w:fill="auto"/>
              <w:spacing w:before="0" w:after="0" w:line="250" w:lineRule="exact"/>
              <w:ind w:firstLine="0"/>
            </w:pPr>
            <w:r>
              <w:rPr>
                <w:color w:val="000000"/>
                <w:lang w:eastAsia="en-US"/>
              </w:rPr>
              <w:t>Old - young</w:t>
            </w:r>
          </w:p>
        </w:tc>
        <w:tc>
          <w:tcPr>
            <w:tcW w:w="6653" w:type="dxa"/>
            <w:tcBorders>
              <w:top w:val="nil"/>
              <w:left w:val="nil"/>
              <w:bottom w:val="nil"/>
              <w:right w:val="nil"/>
            </w:tcBorders>
            <w:shd w:val="clear" w:color="auto" w:fill="FFFFFF"/>
          </w:tcPr>
          <w:p w:rsidR="00000000" w:rsidRDefault="007D0E60">
            <w:pPr>
              <w:pStyle w:val="a4"/>
              <w:framePr w:w="9576" w:wrap="notBeside" w:vAnchor="text" w:hAnchor="text" w:xAlign="center" w:y="1"/>
              <w:shd w:val="clear" w:color="auto" w:fill="auto"/>
              <w:spacing w:before="0" w:after="0" w:line="250" w:lineRule="exact"/>
              <w:ind w:left="1360" w:firstLine="0"/>
              <w:jc w:val="left"/>
            </w:pPr>
            <w:r>
              <w:rPr>
                <w:color w:val="000000"/>
                <w:lang w:eastAsia="en-US"/>
              </w:rPr>
              <w:t>Is your teacher old or young?</w:t>
            </w:r>
          </w:p>
        </w:tc>
      </w:tr>
      <w:tr w:rsidR="00000000">
        <w:tblPrEx>
          <w:tblCellMar>
            <w:top w:w="0" w:type="dxa"/>
            <w:left w:w="0" w:type="dxa"/>
            <w:bottom w:w="0" w:type="dxa"/>
            <w:right w:w="0" w:type="dxa"/>
          </w:tblCellMar>
        </w:tblPrEx>
        <w:trPr>
          <w:trHeight w:hRule="exact" w:val="710"/>
          <w:jc w:val="center"/>
        </w:trPr>
        <w:tc>
          <w:tcPr>
            <w:tcW w:w="2923" w:type="dxa"/>
            <w:tcBorders>
              <w:top w:val="nil"/>
              <w:left w:val="nil"/>
              <w:bottom w:val="nil"/>
              <w:right w:val="nil"/>
            </w:tcBorders>
            <w:shd w:val="clear" w:color="auto" w:fill="FFFFFF"/>
          </w:tcPr>
          <w:p w:rsidR="00000000" w:rsidRDefault="007D0E60">
            <w:pPr>
              <w:pStyle w:val="a4"/>
              <w:framePr w:w="9576" w:wrap="notBeside" w:vAnchor="text" w:hAnchor="text" w:xAlign="center" w:y="1"/>
              <w:shd w:val="clear" w:color="auto" w:fill="auto"/>
              <w:spacing w:before="0" w:after="0" w:line="250" w:lineRule="exact"/>
              <w:ind w:firstLine="0"/>
            </w:pPr>
            <w:r>
              <w:rPr>
                <w:color w:val="000000"/>
                <w:lang w:eastAsia="en-US"/>
              </w:rPr>
              <w:t>Long - short</w:t>
            </w:r>
          </w:p>
        </w:tc>
        <w:tc>
          <w:tcPr>
            <w:tcW w:w="6653" w:type="dxa"/>
            <w:tcBorders>
              <w:top w:val="nil"/>
              <w:left w:val="nil"/>
              <w:bottom w:val="nil"/>
              <w:right w:val="nil"/>
            </w:tcBorders>
            <w:shd w:val="clear" w:color="auto" w:fill="FFFFFF"/>
          </w:tcPr>
          <w:p w:rsidR="00000000" w:rsidRDefault="007D0E60">
            <w:pPr>
              <w:pStyle w:val="a4"/>
              <w:framePr w:w="9576" w:wrap="notBeside" w:vAnchor="text" w:hAnchor="text" w:xAlign="center" w:y="1"/>
              <w:shd w:val="clear" w:color="auto" w:fill="auto"/>
              <w:spacing w:before="0" w:after="0" w:line="250" w:lineRule="exact"/>
              <w:ind w:left="1360" w:firstLine="0"/>
              <w:jc w:val="left"/>
            </w:pPr>
            <w:r>
              <w:rPr>
                <w:color w:val="000000"/>
                <w:lang w:eastAsia="en-US"/>
              </w:rPr>
              <w:t>Who likes long dresses?</w:t>
            </w:r>
          </w:p>
        </w:tc>
      </w:tr>
      <w:tr w:rsidR="00000000">
        <w:tblPrEx>
          <w:tblCellMar>
            <w:top w:w="0" w:type="dxa"/>
            <w:left w:w="0" w:type="dxa"/>
            <w:bottom w:w="0" w:type="dxa"/>
            <w:right w:w="0" w:type="dxa"/>
          </w:tblCellMar>
        </w:tblPrEx>
        <w:trPr>
          <w:trHeight w:hRule="exact" w:val="725"/>
          <w:jc w:val="center"/>
        </w:trPr>
        <w:tc>
          <w:tcPr>
            <w:tcW w:w="2923" w:type="dxa"/>
            <w:tcBorders>
              <w:top w:val="nil"/>
              <w:left w:val="nil"/>
              <w:bottom w:val="nil"/>
              <w:right w:val="nil"/>
            </w:tcBorders>
            <w:shd w:val="clear" w:color="auto" w:fill="FFFFFF"/>
          </w:tcPr>
          <w:p w:rsidR="00000000" w:rsidRDefault="007D0E60">
            <w:pPr>
              <w:pStyle w:val="a4"/>
              <w:framePr w:w="9576" w:wrap="notBeside" w:vAnchor="text" w:hAnchor="text" w:xAlign="center" w:y="1"/>
              <w:shd w:val="clear" w:color="auto" w:fill="auto"/>
              <w:spacing w:before="0" w:after="0" w:line="250" w:lineRule="exact"/>
              <w:ind w:firstLine="0"/>
            </w:pPr>
            <w:r>
              <w:rPr>
                <w:color w:val="000000"/>
                <w:lang w:eastAsia="en-US"/>
              </w:rPr>
              <w:t>Sad - happy</w:t>
            </w:r>
          </w:p>
        </w:tc>
        <w:tc>
          <w:tcPr>
            <w:tcW w:w="6653" w:type="dxa"/>
            <w:tcBorders>
              <w:top w:val="nil"/>
              <w:left w:val="nil"/>
              <w:bottom w:val="nil"/>
              <w:right w:val="nil"/>
            </w:tcBorders>
            <w:shd w:val="clear" w:color="auto" w:fill="FFFFFF"/>
          </w:tcPr>
          <w:p w:rsidR="00000000" w:rsidRDefault="007D0E60">
            <w:pPr>
              <w:pStyle w:val="a4"/>
              <w:framePr w:w="9576" w:wrap="notBeside" w:vAnchor="text" w:hAnchor="text" w:xAlign="center" w:y="1"/>
              <w:shd w:val="clear" w:color="auto" w:fill="auto"/>
              <w:spacing w:before="0" w:after="0" w:line="250" w:lineRule="exact"/>
              <w:ind w:left="1360" w:firstLine="0"/>
              <w:jc w:val="left"/>
            </w:pPr>
            <w:r>
              <w:rPr>
                <w:color w:val="000000"/>
                <w:lang w:eastAsia="en-US"/>
              </w:rPr>
              <w:t>Why was the girl so happy?</w:t>
            </w:r>
          </w:p>
        </w:tc>
      </w:tr>
      <w:tr w:rsidR="00000000">
        <w:tblPrEx>
          <w:tblCellMar>
            <w:top w:w="0" w:type="dxa"/>
            <w:left w:w="0" w:type="dxa"/>
            <w:bottom w:w="0" w:type="dxa"/>
            <w:right w:w="0" w:type="dxa"/>
          </w:tblCellMar>
        </w:tblPrEx>
        <w:trPr>
          <w:trHeight w:hRule="exact" w:val="730"/>
          <w:jc w:val="center"/>
        </w:trPr>
        <w:tc>
          <w:tcPr>
            <w:tcW w:w="2923" w:type="dxa"/>
            <w:tcBorders>
              <w:top w:val="nil"/>
              <w:left w:val="nil"/>
              <w:bottom w:val="nil"/>
              <w:right w:val="nil"/>
            </w:tcBorders>
            <w:shd w:val="clear" w:color="auto" w:fill="FFFFFF"/>
          </w:tcPr>
          <w:p w:rsidR="00000000" w:rsidRDefault="007D0E60">
            <w:pPr>
              <w:pStyle w:val="a4"/>
              <w:framePr w:w="9576" w:wrap="notBeside" w:vAnchor="text" w:hAnchor="text" w:xAlign="center" w:y="1"/>
              <w:shd w:val="clear" w:color="auto" w:fill="auto"/>
              <w:spacing w:before="0" w:after="0" w:line="250" w:lineRule="exact"/>
              <w:ind w:firstLine="0"/>
            </w:pPr>
            <w:r>
              <w:rPr>
                <w:color w:val="000000"/>
                <w:lang w:eastAsia="en-US"/>
              </w:rPr>
              <w:t>Nice - ugly</w:t>
            </w:r>
          </w:p>
        </w:tc>
        <w:tc>
          <w:tcPr>
            <w:tcW w:w="6653" w:type="dxa"/>
            <w:tcBorders>
              <w:top w:val="nil"/>
              <w:left w:val="nil"/>
              <w:bottom w:val="nil"/>
              <w:right w:val="nil"/>
            </w:tcBorders>
            <w:shd w:val="clear" w:color="auto" w:fill="FFFFFF"/>
          </w:tcPr>
          <w:p w:rsidR="00000000" w:rsidRDefault="007D0E60">
            <w:pPr>
              <w:pStyle w:val="a4"/>
              <w:framePr w:w="9576" w:wrap="notBeside" w:vAnchor="text" w:hAnchor="text" w:xAlign="center" w:y="1"/>
              <w:shd w:val="clear" w:color="auto" w:fill="auto"/>
              <w:spacing w:before="0" w:after="0" w:line="250" w:lineRule="exact"/>
              <w:ind w:left="1360" w:firstLine="0"/>
              <w:jc w:val="left"/>
            </w:pPr>
            <w:r>
              <w:rPr>
                <w:color w:val="000000"/>
                <w:lang w:eastAsia="en-US"/>
              </w:rPr>
              <w:t>Where did you get this nice book?</w:t>
            </w:r>
          </w:p>
        </w:tc>
      </w:tr>
      <w:tr w:rsidR="00000000">
        <w:tblPrEx>
          <w:tblCellMar>
            <w:top w:w="0" w:type="dxa"/>
            <w:left w:w="0" w:type="dxa"/>
            <w:bottom w:w="0" w:type="dxa"/>
            <w:right w:w="0" w:type="dxa"/>
          </w:tblCellMar>
        </w:tblPrEx>
        <w:trPr>
          <w:trHeight w:hRule="exact" w:val="672"/>
          <w:jc w:val="center"/>
        </w:trPr>
        <w:tc>
          <w:tcPr>
            <w:tcW w:w="2923" w:type="dxa"/>
            <w:tcBorders>
              <w:top w:val="nil"/>
              <w:left w:val="nil"/>
              <w:bottom w:val="nil"/>
              <w:right w:val="nil"/>
            </w:tcBorders>
            <w:shd w:val="clear" w:color="auto" w:fill="FFFFFF"/>
          </w:tcPr>
          <w:p w:rsidR="00000000" w:rsidRDefault="007D0E60">
            <w:pPr>
              <w:pStyle w:val="a4"/>
              <w:framePr w:w="9576" w:wrap="notBeside" w:vAnchor="text" w:hAnchor="text" w:xAlign="center" w:y="1"/>
              <w:shd w:val="clear" w:color="auto" w:fill="auto"/>
              <w:spacing w:before="0" w:after="0" w:line="250" w:lineRule="exact"/>
              <w:ind w:firstLine="0"/>
            </w:pPr>
            <w:r>
              <w:rPr>
                <w:color w:val="000000"/>
                <w:lang w:eastAsia="en-US"/>
              </w:rPr>
              <w:t>Fat - slim</w:t>
            </w:r>
          </w:p>
        </w:tc>
        <w:tc>
          <w:tcPr>
            <w:tcW w:w="6653" w:type="dxa"/>
            <w:tcBorders>
              <w:top w:val="nil"/>
              <w:left w:val="nil"/>
              <w:bottom w:val="nil"/>
              <w:right w:val="nil"/>
            </w:tcBorders>
            <w:shd w:val="clear" w:color="auto" w:fill="FFFFFF"/>
          </w:tcPr>
          <w:p w:rsidR="00000000" w:rsidRDefault="007D0E60">
            <w:pPr>
              <w:pStyle w:val="a4"/>
              <w:framePr w:w="9576" w:wrap="notBeside" w:vAnchor="text" w:hAnchor="text" w:xAlign="center" w:y="1"/>
              <w:shd w:val="clear" w:color="auto" w:fill="auto"/>
              <w:spacing w:before="0" w:after="0" w:line="250" w:lineRule="exact"/>
              <w:ind w:left="1360" w:firstLine="0"/>
              <w:jc w:val="left"/>
            </w:pPr>
            <w:r>
              <w:rPr>
                <w:color w:val="000000"/>
                <w:lang w:eastAsia="en-US"/>
              </w:rPr>
              <w:t>Your aunt isn’t slim, is she?</w:t>
            </w:r>
          </w:p>
        </w:tc>
      </w:tr>
      <w:tr w:rsidR="00000000">
        <w:tblPrEx>
          <w:tblCellMar>
            <w:top w:w="0" w:type="dxa"/>
            <w:left w:w="0" w:type="dxa"/>
            <w:bottom w:w="0" w:type="dxa"/>
            <w:right w:w="0" w:type="dxa"/>
          </w:tblCellMar>
        </w:tblPrEx>
        <w:trPr>
          <w:trHeight w:hRule="exact" w:val="1445"/>
          <w:jc w:val="center"/>
        </w:trPr>
        <w:tc>
          <w:tcPr>
            <w:tcW w:w="2923" w:type="dxa"/>
            <w:tcBorders>
              <w:top w:val="nil"/>
              <w:left w:val="nil"/>
              <w:bottom w:val="nil"/>
              <w:right w:val="nil"/>
            </w:tcBorders>
            <w:shd w:val="clear" w:color="auto" w:fill="FFFFFF"/>
          </w:tcPr>
          <w:p w:rsidR="00000000" w:rsidRDefault="007D0E60">
            <w:pPr>
              <w:pStyle w:val="a4"/>
              <w:framePr w:w="9576" w:wrap="notBeside" w:vAnchor="text" w:hAnchor="text" w:xAlign="center" w:y="1"/>
              <w:shd w:val="clear" w:color="auto" w:fill="auto"/>
              <w:spacing w:before="0" w:after="0" w:line="250" w:lineRule="exact"/>
              <w:ind w:firstLine="0"/>
            </w:pPr>
            <w:r>
              <w:rPr>
                <w:color w:val="000000"/>
                <w:lang w:eastAsia="en-US"/>
              </w:rPr>
              <w:t>Easy - difficult</w:t>
            </w:r>
          </w:p>
        </w:tc>
        <w:tc>
          <w:tcPr>
            <w:tcW w:w="6653" w:type="dxa"/>
            <w:tcBorders>
              <w:top w:val="nil"/>
              <w:left w:val="nil"/>
              <w:bottom w:val="nil"/>
              <w:right w:val="nil"/>
            </w:tcBorders>
            <w:shd w:val="clear" w:color="auto" w:fill="FFFFFF"/>
          </w:tcPr>
          <w:p w:rsidR="00000000" w:rsidRDefault="007D0E60">
            <w:pPr>
              <w:pStyle w:val="a4"/>
              <w:framePr w:w="9576" w:wrap="notBeside" w:vAnchor="text" w:hAnchor="text" w:xAlign="center" w:y="1"/>
              <w:shd w:val="clear" w:color="auto" w:fill="auto"/>
              <w:spacing w:before="0" w:after="0" w:line="250" w:lineRule="exact"/>
              <w:ind w:left="1360" w:firstLine="0"/>
              <w:jc w:val="left"/>
            </w:pPr>
            <w:r>
              <w:rPr>
                <w:color w:val="000000"/>
                <w:lang w:eastAsia="en-US"/>
              </w:rPr>
              <w:t>Does your teacher give easy or difficult tasks?</w:t>
            </w:r>
          </w:p>
        </w:tc>
      </w:tr>
      <w:tr w:rsidR="00000000">
        <w:tblPrEx>
          <w:tblCellMar>
            <w:top w:w="0" w:type="dxa"/>
            <w:left w:w="0" w:type="dxa"/>
            <w:bottom w:w="0" w:type="dxa"/>
            <w:right w:w="0" w:type="dxa"/>
          </w:tblCellMar>
        </w:tblPrEx>
        <w:trPr>
          <w:trHeight w:hRule="exact" w:val="1790"/>
          <w:jc w:val="center"/>
        </w:trPr>
        <w:tc>
          <w:tcPr>
            <w:tcW w:w="2923" w:type="dxa"/>
            <w:tcBorders>
              <w:top w:val="nil"/>
              <w:left w:val="nil"/>
              <w:bottom w:val="nil"/>
              <w:right w:val="nil"/>
            </w:tcBorders>
            <w:shd w:val="clear" w:color="auto" w:fill="FFFFFF"/>
          </w:tcPr>
          <w:p w:rsidR="00000000" w:rsidRDefault="007D0E60">
            <w:pPr>
              <w:pStyle w:val="a4"/>
              <w:framePr w:w="9576" w:wrap="notBeside" w:vAnchor="text" w:hAnchor="text" w:xAlign="center" w:y="1"/>
              <w:shd w:val="clear" w:color="auto" w:fill="auto"/>
              <w:spacing w:before="0" w:after="0" w:line="475" w:lineRule="exact"/>
              <w:ind w:firstLine="0"/>
            </w:pPr>
            <w:r>
              <w:rPr>
                <w:color w:val="000000"/>
                <w:lang w:eastAsia="en-US"/>
              </w:rPr>
              <w:t>New York. There were Banners waved.</w:t>
            </w:r>
          </w:p>
        </w:tc>
        <w:tc>
          <w:tcPr>
            <w:tcW w:w="6653" w:type="dxa"/>
            <w:tcBorders>
              <w:top w:val="nil"/>
              <w:left w:val="nil"/>
              <w:bottom w:val="nil"/>
              <w:right w:val="nil"/>
            </w:tcBorders>
            <w:shd w:val="clear" w:color="auto" w:fill="FFFFFF"/>
          </w:tcPr>
          <w:p w:rsidR="00000000" w:rsidRDefault="007D0E60">
            <w:pPr>
              <w:pStyle w:val="a4"/>
              <w:framePr w:w="9576" w:wrap="notBeside" w:vAnchor="text" w:hAnchor="text" w:xAlign="center" w:y="1"/>
              <w:shd w:val="clear" w:color="auto" w:fill="auto"/>
              <w:spacing w:before="0" w:after="0" w:line="250" w:lineRule="exact"/>
              <w:ind w:left="140" w:firstLine="0"/>
              <w:jc w:val="left"/>
            </w:pPr>
            <w:r>
              <w:rPr>
                <w:color w:val="000000"/>
                <w:lang w:eastAsia="en-US"/>
              </w:rPr>
              <w:t>unfurling of flags, streamers, ships around the harbor.</w:t>
            </w:r>
          </w:p>
        </w:tc>
      </w:tr>
      <w:tr w:rsidR="00000000">
        <w:tblPrEx>
          <w:tblCellMar>
            <w:top w:w="0" w:type="dxa"/>
            <w:left w:w="0" w:type="dxa"/>
            <w:bottom w:w="0" w:type="dxa"/>
            <w:right w:w="0" w:type="dxa"/>
          </w:tblCellMar>
        </w:tblPrEx>
        <w:trPr>
          <w:trHeight w:hRule="exact" w:val="586"/>
          <w:jc w:val="center"/>
        </w:trPr>
        <w:tc>
          <w:tcPr>
            <w:tcW w:w="9576" w:type="dxa"/>
            <w:gridSpan w:val="2"/>
            <w:tcBorders>
              <w:top w:val="nil"/>
              <w:left w:val="nil"/>
              <w:bottom w:val="nil"/>
              <w:right w:val="nil"/>
            </w:tcBorders>
            <w:shd w:val="clear" w:color="auto" w:fill="FFFFFF"/>
          </w:tcPr>
          <w:p w:rsidR="00000000" w:rsidRDefault="007D0E60">
            <w:pPr>
              <w:pStyle w:val="a4"/>
              <w:framePr w:w="9576" w:wrap="notBeside" w:vAnchor="text" w:hAnchor="text" w:xAlign="center" w:y="1"/>
              <w:shd w:val="clear" w:color="auto" w:fill="auto"/>
              <w:spacing w:before="0" w:after="0" w:line="250" w:lineRule="exact"/>
              <w:ind w:left="480" w:firstLine="0"/>
              <w:jc w:val="left"/>
            </w:pPr>
            <w:r>
              <w:rPr>
                <w:color w:val="000000"/>
                <w:lang w:eastAsia="en-US"/>
              </w:rPr>
              <w:t>Children in plunched hats with swords marched happily to music.</w:t>
            </w:r>
          </w:p>
        </w:tc>
      </w:tr>
    </w:tbl>
    <w:p w:rsidR="00000000" w:rsidRDefault="007D0E60">
      <w:pPr>
        <w:rPr>
          <w:color w:val="auto"/>
          <w:sz w:val="2"/>
          <w:szCs w:val="2"/>
          <w:lang w:eastAsia="ru-RU"/>
        </w:rPr>
      </w:pPr>
    </w:p>
    <w:p w:rsidR="00000000" w:rsidRDefault="007D0E60">
      <w:pPr>
        <w:pStyle w:val="a4"/>
        <w:shd w:val="clear" w:color="auto" w:fill="auto"/>
        <w:spacing w:before="129" w:after="149" w:line="456" w:lineRule="exact"/>
        <w:ind w:left="680" w:right="740" w:firstLine="340"/>
      </w:pPr>
      <w:r>
        <w:rPr>
          <w:rStyle w:val="1"/>
          <w:color w:val="000000"/>
          <w:lang w:eastAsia="en-US"/>
        </w:rPr>
        <w:t>One man spoke about courage,</w:t>
      </w:r>
      <w:r>
        <w:rPr>
          <w:rStyle w:val="1"/>
          <w:color w:val="000000"/>
          <w:lang w:eastAsia="en-US"/>
        </w:rPr>
        <w:t xml:space="preserve"> the shining future. His speech ended by applauding, tears. Then people had picnics, races, games, a lot of fun. It was a splendid holiday.</w:t>
      </w:r>
    </w:p>
    <w:p w:rsidR="00000000" w:rsidRDefault="007D0E60">
      <w:pPr>
        <w:framePr w:h="408" w:wrap="notBeside" w:vAnchor="text" w:hAnchor="text" w:xAlign="center" w:y="1"/>
        <w:jc w:val="center"/>
        <w:rPr>
          <w:color w:val="auto"/>
          <w:sz w:val="2"/>
          <w:szCs w:val="2"/>
          <w:lang w:eastAsia="ru-RU"/>
        </w:rPr>
      </w:pPr>
      <w:r>
        <w:rPr>
          <w:noProof/>
          <w:color w:val="auto"/>
          <w:sz w:val="2"/>
          <w:szCs w:val="2"/>
          <w:lang w:val="ru-RU" w:eastAsia="ru-RU"/>
        </w:rPr>
        <w:drawing>
          <wp:inline distT="0" distB="0" distL="0" distR="0">
            <wp:extent cx="6886575" cy="266700"/>
            <wp:effectExtent l="0" t="0" r="9525"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886575" cy="266700"/>
                    </a:xfrm>
                    <a:prstGeom prst="rect">
                      <a:avLst/>
                    </a:prstGeom>
                    <a:noFill/>
                    <a:ln>
                      <a:noFill/>
                    </a:ln>
                  </pic:spPr>
                </pic:pic>
              </a:graphicData>
            </a:graphic>
          </wp:inline>
        </w:drawing>
      </w:r>
    </w:p>
    <w:p w:rsidR="00000000" w:rsidRDefault="007D0E60">
      <w:pPr>
        <w:pStyle w:val="11"/>
        <w:framePr w:h="408" w:wrap="notBeside" w:vAnchor="text" w:hAnchor="text" w:xAlign="center" w:y="1"/>
        <w:shd w:val="clear" w:color="auto" w:fill="auto"/>
        <w:spacing w:after="0" w:line="250" w:lineRule="exact"/>
        <w:jc w:val="left"/>
      </w:pPr>
      <w:r>
        <w:rPr>
          <w:rStyle w:val="a9"/>
          <w:color w:val="000000"/>
          <w:lang w:eastAsia="en-US"/>
        </w:rPr>
        <w:t>Independence Day</w:t>
      </w:r>
    </w:p>
    <w:p w:rsidR="00000000" w:rsidRDefault="007D0E60">
      <w:pPr>
        <w:rPr>
          <w:color w:val="auto"/>
          <w:sz w:val="2"/>
          <w:szCs w:val="2"/>
          <w:lang w:eastAsia="ru-RU"/>
        </w:rPr>
      </w:pPr>
    </w:p>
    <w:p w:rsidR="00000000" w:rsidRDefault="007D0E60">
      <w:pPr>
        <w:pStyle w:val="a4"/>
        <w:shd w:val="clear" w:color="auto" w:fill="auto"/>
        <w:spacing w:before="802" w:after="0" w:line="485" w:lineRule="exact"/>
        <w:ind w:left="680" w:right="740" w:firstLine="340"/>
      </w:pPr>
      <w:r>
        <w:rPr>
          <w:rStyle w:val="1"/>
          <w:color w:val="000000"/>
          <w:lang w:eastAsia="en-US"/>
        </w:rPr>
        <w:t>The first anniversary of</w:t>
      </w:r>
      <w:r>
        <w:rPr>
          <w:rStyle w:val="1"/>
          <w:color w:val="000000"/>
          <w:lang w:eastAsia="en-US"/>
        </w:rPr>
        <w:t xml:space="preserve"> this holiday was on the fourth of July 1717. There were public joy illuminations, fireworks. After the war the towering bonfires were lit before night. Bells, guns, cannons broke the morning. In 1820-s became the time of Independence Day. There were banqu</w:t>
      </w:r>
      <w:r>
        <w:rPr>
          <w:rStyle w:val="1"/>
          <w:color w:val="000000"/>
          <w:lang w:eastAsia="en-US"/>
        </w:rPr>
        <w:t>ets in the country. One German immigrants called first toast Freiheit and YS, that meant Liberty and plenty of flour. It was soundly applauded. During the festivities in 1820 the roar of cannons began in</w:t>
      </w:r>
    </w:p>
    <w:p w:rsidR="00000000" w:rsidRDefault="007D0E60">
      <w:pPr>
        <w:rPr>
          <w:color w:val="auto"/>
          <w:lang w:eastAsia="ru-RU"/>
        </w:rPr>
      </w:pPr>
    </w:p>
    <w:p w:rsidR="00000000" w:rsidRDefault="007D0E60">
      <w:pPr>
        <w:rPr>
          <w:color w:val="auto"/>
          <w:lang w:eastAsia="ru-RU"/>
        </w:rPr>
      </w:pPr>
    </w:p>
    <w:p w:rsidR="00000000" w:rsidRDefault="007D0E60">
      <w:pPr>
        <w:pStyle w:val="a4"/>
        <w:shd w:val="clear" w:color="auto" w:fill="auto"/>
        <w:tabs>
          <w:tab w:val="right" w:pos="8008"/>
          <w:tab w:val="right" w:pos="9654"/>
        </w:tabs>
        <w:spacing w:before="0" w:after="0" w:line="634" w:lineRule="exact"/>
        <w:ind w:left="40" w:firstLine="0"/>
      </w:pPr>
      <w:r>
        <w:rPr>
          <w:rStyle w:val="1"/>
          <w:color w:val="000000"/>
          <w:lang w:eastAsia="en-US"/>
        </w:rPr>
        <w:t>She gave him her eraser (Whom)</w:t>
      </w:r>
      <w:r>
        <w:rPr>
          <w:rStyle w:val="1"/>
          <w:color w:val="000000"/>
          <w:lang w:eastAsia="en-US"/>
        </w:rPr>
        <w:tab/>
      </w:r>
    </w:p>
    <w:p w:rsidR="00000000" w:rsidRDefault="007D0E60">
      <w:pPr>
        <w:pStyle w:val="a4"/>
        <w:shd w:val="clear" w:color="auto" w:fill="auto"/>
        <w:tabs>
          <w:tab w:val="right" w:pos="6181"/>
          <w:tab w:val="center" w:pos="6827"/>
          <w:tab w:val="right" w:pos="9242"/>
        </w:tabs>
        <w:spacing w:before="0" w:after="0" w:line="634" w:lineRule="exact"/>
        <w:ind w:left="40" w:firstLine="0"/>
      </w:pPr>
      <w:r>
        <w:rPr>
          <w:color w:val="000000"/>
          <w:u w:val="single"/>
          <w:lang w:eastAsia="en-US"/>
        </w:rPr>
        <w:lastRenderedPageBreak/>
        <w:t>He</w:t>
      </w:r>
      <w:r>
        <w:rPr>
          <w:rStyle w:val="1"/>
          <w:color w:val="000000"/>
          <w:lang w:eastAsia="en-US"/>
        </w:rPr>
        <w:t xml:space="preserve"> put his luggage</w:t>
      </w:r>
      <w:r>
        <w:rPr>
          <w:rStyle w:val="1"/>
          <w:color w:val="000000"/>
          <w:lang w:eastAsia="en-US"/>
        </w:rPr>
        <w:t xml:space="preserve"> in the room (Who)</w:t>
      </w:r>
    </w:p>
    <w:p w:rsidR="00000000" w:rsidRDefault="007D0E60">
      <w:pPr>
        <w:pStyle w:val="a4"/>
        <w:shd w:val="clear" w:color="auto" w:fill="auto"/>
        <w:spacing w:before="0" w:after="372" w:line="250" w:lineRule="exact"/>
        <w:ind w:left="40" w:firstLine="0"/>
      </w:pPr>
      <w:r>
        <w:rPr>
          <w:rStyle w:val="1"/>
          <w:color w:val="000000"/>
          <w:lang w:eastAsia="en-US"/>
        </w:rPr>
        <w:t xml:space="preserve">We </w:t>
      </w:r>
      <w:r>
        <w:rPr>
          <w:color w:val="000000"/>
          <w:u w:val="single"/>
          <w:lang w:eastAsia="en-US"/>
        </w:rPr>
        <w:t>were going</w:t>
      </w:r>
      <w:r>
        <w:rPr>
          <w:rStyle w:val="1"/>
          <w:color w:val="000000"/>
          <w:lang w:eastAsia="en-US"/>
        </w:rPr>
        <w:t xml:space="preserve"> to have tea. (Were we)</w:t>
      </w:r>
    </w:p>
    <w:p w:rsidR="00000000" w:rsidRDefault="007D0E60">
      <w:pPr>
        <w:pStyle w:val="a4"/>
        <w:shd w:val="clear" w:color="auto" w:fill="auto"/>
        <w:spacing w:before="0" w:after="70" w:line="250" w:lineRule="exact"/>
        <w:ind w:left="40" w:firstLine="0"/>
      </w:pPr>
      <w:r>
        <w:rPr>
          <w:rStyle w:val="1"/>
          <w:color w:val="000000"/>
          <w:lang w:eastAsia="en-US"/>
        </w:rPr>
        <w:t xml:space="preserve">They learnt much </w:t>
      </w:r>
      <w:r>
        <w:rPr>
          <w:color w:val="000000"/>
          <w:u w:val="single"/>
          <w:lang w:eastAsia="en-US"/>
        </w:rPr>
        <w:t>about these animal</w:t>
      </w:r>
      <w:r>
        <w:rPr>
          <w:rStyle w:val="1"/>
          <w:color w:val="000000"/>
          <w:lang w:eastAsia="en-US"/>
        </w:rPr>
        <w:t xml:space="preserve"> (About what)</w:t>
      </w:r>
    </w:p>
    <w:p w:rsidR="00000000" w:rsidRDefault="007D0E60">
      <w:pPr>
        <w:framePr w:h="269" w:hSpace="1402" w:wrap="notBeside" w:vAnchor="text" w:hAnchor="text" w:x="1403" w:y="1"/>
        <w:jc w:val="center"/>
        <w:rPr>
          <w:color w:val="auto"/>
          <w:sz w:val="2"/>
          <w:szCs w:val="2"/>
          <w:lang w:eastAsia="ru-RU"/>
        </w:rPr>
      </w:pPr>
      <w:r>
        <w:rPr>
          <w:noProof/>
          <w:color w:val="auto"/>
          <w:sz w:val="2"/>
          <w:szCs w:val="2"/>
          <w:lang w:val="ru-RU" w:eastAsia="ru-RU"/>
        </w:rPr>
        <w:drawing>
          <wp:inline distT="0" distB="0" distL="0" distR="0">
            <wp:extent cx="990600" cy="171450"/>
            <wp:effectExtent l="0" t="0" r="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990600" cy="171450"/>
                    </a:xfrm>
                    <a:prstGeom prst="rect">
                      <a:avLst/>
                    </a:prstGeom>
                    <a:noFill/>
                    <a:ln>
                      <a:noFill/>
                    </a:ln>
                  </pic:spPr>
                </pic:pic>
              </a:graphicData>
            </a:graphic>
          </wp:inline>
        </w:drawing>
      </w:r>
    </w:p>
    <w:p w:rsidR="00000000" w:rsidRDefault="007D0E60">
      <w:pPr>
        <w:rPr>
          <w:color w:val="auto"/>
          <w:sz w:val="2"/>
          <w:szCs w:val="2"/>
          <w:lang w:eastAsia="ru-RU"/>
        </w:rPr>
      </w:pPr>
    </w:p>
    <w:p w:rsidR="00000000" w:rsidRDefault="007D0E60">
      <w:pPr>
        <w:pStyle w:val="a4"/>
        <w:shd w:val="clear" w:color="auto" w:fill="auto"/>
        <w:spacing w:before="0" w:after="372" w:line="250" w:lineRule="exact"/>
        <w:ind w:left="40" w:firstLine="0"/>
      </w:pPr>
      <w:r>
        <w:rPr>
          <w:rStyle w:val="1"/>
          <w:color w:val="000000"/>
          <w:lang w:eastAsia="en-US"/>
        </w:rPr>
        <w:t>The sun streams sh</w:t>
      </w:r>
      <w:r>
        <w:rPr>
          <w:color w:val="000000"/>
          <w:u w:val="single"/>
          <w:lang w:eastAsia="en-US"/>
        </w:rPr>
        <w:t>ought the glass roof</w:t>
      </w:r>
      <w:r>
        <w:rPr>
          <w:rStyle w:val="1"/>
          <w:color w:val="000000"/>
          <w:lang w:eastAsia="en-US"/>
        </w:rPr>
        <w:t xml:space="preserve"> (Through what)</w:t>
      </w:r>
    </w:p>
    <w:p w:rsidR="00000000" w:rsidRDefault="007D0E60">
      <w:pPr>
        <w:pStyle w:val="a4"/>
        <w:shd w:val="clear" w:color="auto" w:fill="auto"/>
        <w:spacing w:before="0" w:after="182" w:line="250" w:lineRule="exact"/>
        <w:ind w:left="40" w:firstLine="0"/>
      </w:pPr>
      <w:r>
        <w:rPr>
          <w:rStyle w:val="1"/>
          <w:color w:val="000000"/>
          <w:lang w:eastAsia="en-US"/>
        </w:rPr>
        <w:t xml:space="preserve">Cultures filled </w:t>
      </w:r>
      <w:r>
        <w:rPr>
          <w:color w:val="000000"/>
          <w:u w:val="single"/>
          <w:lang w:eastAsia="en-US"/>
        </w:rPr>
        <w:t>all the parks</w:t>
      </w:r>
      <w:r>
        <w:rPr>
          <w:rStyle w:val="1"/>
          <w:color w:val="000000"/>
          <w:lang w:eastAsia="en-US"/>
        </w:rPr>
        <w:t xml:space="preserve"> (What)</w:t>
      </w:r>
    </w:p>
    <w:p w:rsidR="00000000" w:rsidRDefault="007D0E60">
      <w:pPr>
        <w:rPr>
          <w:color w:val="auto"/>
          <w:lang w:eastAsia="ru-RU"/>
        </w:rPr>
      </w:pPr>
    </w:p>
    <w:p w:rsidR="00000000" w:rsidRDefault="007D0E60">
      <w:pPr>
        <w:rPr>
          <w:color w:val="auto"/>
          <w:lang w:eastAsia="ru-RU"/>
        </w:rPr>
      </w:pPr>
    </w:p>
    <w:p w:rsidR="00000000" w:rsidRDefault="007D0E60">
      <w:pPr>
        <w:rPr>
          <w:color w:val="auto"/>
          <w:lang w:eastAsia="ru-RU"/>
        </w:rPr>
      </w:pPr>
    </w:p>
    <w:p w:rsidR="00000000" w:rsidRDefault="007D0E60">
      <w:pPr>
        <w:pStyle w:val="a4"/>
        <w:shd w:val="clear" w:color="auto" w:fill="auto"/>
        <w:spacing w:before="0" w:after="172" w:line="250" w:lineRule="exact"/>
        <w:ind w:left="40" w:firstLine="0"/>
      </w:pPr>
      <w:r>
        <w:rPr>
          <w:rStyle w:val="1"/>
          <w:color w:val="000000"/>
          <w:lang w:eastAsia="en-US"/>
        </w:rPr>
        <w:t>The woman was ... (old, ugly, middle-aged, nice)</w:t>
      </w:r>
    </w:p>
    <w:p w:rsidR="00000000" w:rsidRDefault="007D0E60">
      <w:pPr>
        <w:rPr>
          <w:color w:val="auto"/>
          <w:lang w:eastAsia="ru-RU"/>
        </w:rPr>
      </w:pPr>
    </w:p>
    <w:p w:rsidR="00000000" w:rsidRDefault="007D0E60">
      <w:pPr>
        <w:pStyle w:val="a4"/>
        <w:shd w:val="clear" w:color="auto" w:fill="auto"/>
        <w:spacing w:before="0" w:after="0" w:line="686" w:lineRule="exact"/>
        <w:ind w:left="40" w:right="680" w:firstLine="0"/>
        <w:jc w:val="left"/>
      </w:pPr>
      <w:r>
        <w:rPr>
          <w:rStyle w:val="1"/>
          <w:color w:val="000000"/>
          <w:lang w:eastAsia="en-US"/>
        </w:rPr>
        <w:t>They didn’t... him (didn’t notice, didn’t see, didn’t run to him, didn’t re</w:t>
      </w:r>
      <w:r>
        <w:rPr>
          <w:rStyle w:val="1"/>
          <w:color w:val="000000"/>
          <w:lang w:eastAsia="en-US"/>
        </w:rPr>
        <w:t>cognize) He ... in the hall (rested, dozed, nodded, slept like a dog)</w:t>
      </w:r>
    </w:p>
    <w:p w:rsidR="00000000" w:rsidRDefault="007D0E60">
      <w:pPr>
        <w:pStyle w:val="a4"/>
        <w:shd w:val="clear" w:color="auto" w:fill="auto"/>
        <w:spacing w:before="0" w:after="0" w:line="686" w:lineRule="exact"/>
        <w:ind w:left="40" w:firstLine="0"/>
      </w:pPr>
      <w:r>
        <w:rPr>
          <w:rStyle w:val="1"/>
          <w:color w:val="000000"/>
          <w:lang w:eastAsia="en-US"/>
        </w:rPr>
        <w:t>The girl liked a nice (pet, cup, chair, picture)</w:t>
      </w:r>
    </w:p>
    <w:p w:rsidR="00000000" w:rsidRDefault="007D0E60">
      <w:pPr>
        <w:pStyle w:val="a4"/>
        <w:shd w:val="clear" w:color="auto" w:fill="auto"/>
        <w:spacing w:before="0" w:after="0" w:line="686" w:lineRule="exact"/>
        <w:ind w:left="40" w:firstLine="0"/>
      </w:pPr>
      <w:r>
        <w:rPr>
          <w:rStyle w:val="1"/>
          <w:color w:val="000000"/>
          <w:lang w:eastAsia="en-US"/>
        </w:rPr>
        <w:t>You ... a letter for your mother (read, found, wrote, sent)</w:t>
      </w:r>
    </w:p>
    <w:p w:rsidR="00000000" w:rsidRDefault="007D0E60">
      <w:pPr>
        <w:pStyle w:val="a4"/>
        <w:shd w:val="clear" w:color="auto" w:fill="auto"/>
        <w:spacing w:before="0" w:after="0" w:line="686" w:lineRule="exact"/>
        <w:ind w:left="40" w:firstLine="0"/>
      </w:pPr>
      <w:r>
        <w:rPr>
          <w:rStyle w:val="1"/>
          <w:color w:val="000000"/>
          <w:lang w:eastAsia="en-US"/>
        </w:rPr>
        <w:t>We knew many ... from them (tales, essays, anecdotes, jokes)</w:t>
      </w:r>
    </w:p>
    <w:p w:rsidR="00000000" w:rsidRDefault="007D0E60">
      <w:pPr>
        <w:rPr>
          <w:color w:val="auto"/>
          <w:lang w:eastAsia="ru-RU"/>
        </w:rPr>
      </w:pPr>
    </w:p>
    <w:p w:rsidR="00000000" w:rsidRDefault="007D0E60">
      <w:pPr>
        <w:pStyle w:val="a4"/>
        <w:shd w:val="clear" w:color="auto" w:fill="auto"/>
        <w:spacing w:before="0" w:after="1020" w:line="250" w:lineRule="exact"/>
        <w:ind w:left="40" w:firstLine="0"/>
      </w:pPr>
      <w:r>
        <w:rPr>
          <w:rStyle w:val="1"/>
          <w:color w:val="000000"/>
          <w:lang w:eastAsia="en-US"/>
        </w:rPr>
        <w:t>Father bought a little child (chocolate, teddy-bear, a picture, a computer)</w:t>
      </w:r>
    </w:p>
    <w:p w:rsidR="00000000" w:rsidRDefault="007D0E60">
      <w:pPr>
        <w:pStyle w:val="a4"/>
        <w:shd w:val="clear" w:color="auto" w:fill="auto"/>
        <w:spacing w:before="0" w:after="0" w:line="250" w:lineRule="exact"/>
        <w:ind w:left="560" w:firstLine="0"/>
        <w:jc w:val="center"/>
      </w:pPr>
      <w:r>
        <w:rPr>
          <w:rStyle w:val="1"/>
          <w:color w:val="000000"/>
          <w:lang w:eastAsia="en-US"/>
        </w:rPr>
        <w:t>Make up sente</w:t>
      </w:r>
      <w:r>
        <w:rPr>
          <w:color w:val="000000"/>
          <w:u w:val="single"/>
          <w:lang w:eastAsia="en-US"/>
        </w:rPr>
        <w:t>nces according l</w:t>
      </w:r>
      <w:r>
        <w:rPr>
          <w:rStyle w:val="1"/>
          <w:color w:val="000000"/>
          <w:lang w:eastAsia="en-US"/>
        </w:rPr>
        <w:t>a the pattern</w:t>
      </w:r>
    </w:p>
    <w:p w:rsidR="00000000" w:rsidRDefault="007D0E60">
      <w:pPr>
        <w:pStyle w:val="a4"/>
        <w:shd w:val="clear" w:color="auto" w:fill="auto"/>
        <w:spacing w:before="0" w:after="0" w:line="480" w:lineRule="exact"/>
        <w:ind w:left="140" w:firstLine="0"/>
        <w:jc w:val="left"/>
      </w:pPr>
      <w:r>
        <w:rPr>
          <w:rStyle w:val="1"/>
          <w:color w:val="000000"/>
          <w:lang w:eastAsia="en-US"/>
        </w:rPr>
        <w:t>People can’t do without information. (Who)</w:t>
      </w:r>
    </w:p>
    <w:p w:rsidR="00000000" w:rsidRDefault="007D0E60">
      <w:pPr>
        <w:pStyle w:val="a4"/>
        <w:shd w:val="clear" w:color="auto" w:fill="auto"/>
        <w:spacing w:before="0" w:after="0" w:line="480" w:lineRule="exact"/>
        <w:ind w:left="140" w:firstLine="0"/>
        <w:jc w:val="left"/>
      </w:pPr>
      <w:r>
        <w:rPr>
          <w:rStyle w:val="1"/>
          <w:color w:val="000000"/>
          <w:lang w:eastAsia="en-US"/>
        </w:rPr>
        <w:t>TV is a major source of information in the world. (Where)</w:t>
      </w:r>
    </w:p>
    <w:p w:rsidR="00000000" w:rsidRDefault="007D0E60">
      <w:pPr>
        <w:pStyle w:val="a4"/>
        <w:shd w:val="clear" w:color="auto" w:fill="auto"/>
        <w:spacing w:before="0" w:after="0" w:line="480" w:lineRule="exact"/>
        <w:ind w:left="140" w:firstLine="0"/>
        <w:jc w:val="left"/>
      </w:pPr>
      <w:r>
        <w:rPr>
          <w:rStyle w:val="1"/>
          <w:color w:val="000000"/>
          <w:lang w:eastAsia="en-US"/>
        </w:rPr>
        <w:t xml:space="preserve">It broadcasts classic music without </w:t>
      </w:r>
      <w:r>
        <w:rPr>
          <w:rStyle w:val="1"/>
          <w:color w:val="000000"/>
          <w:lang w:eastAsia="en-US"/>
        </w:rPr>
        <w:t>any charge. (How)</w:t>
      </w:r>
    </w:p>
    <w:p w:rsidR="00000000" w:rsidRDefault="007D0E60">
      <w:pPr>
        <w:pStyle w:val="a4"/>
        <w:shd w:val="clear" w:color="auto" w:fill="auto"/>
        <w:spacing w:before="0" w:after="0" w:line="480" w:lineRule="exact"/>
        <w:ind w:left="140" w:firstLine="0"/>
        <w:jc w:val="left"/>
      </w:pPr>
      <w:r>
        <w:rPr>
          <w:rStyle w:val="1"/>
          <w:color w:val="000000"/>
          <w:lang w:eastAsia="en-US"/>
        </w:rPr>
        <w:t>There are many amusing transmissions. (Are there ...)</w:t>
      </w:r>
    </w:p>
    <w:p w:rsidR="00000000" w:rsidRDefault="007D0E60">
      <w:pPr>
        <w:pStyle w:val="a4"/>
        <w:shd w:val="clear" w:color="auto" w:fill="auto"/>
        <w:spacing w:before="0" w:after="0" w:line="480" w:lineRule="exact"/>
        <w:ind w:left="140" w:right="540" w:firstLine="0"/>
        <w:jc w:val="left"/>
      </w:pPr>
      <w:r>
        <w:rPr>
          <w:rStyle w:val="1"/>
          <w:color w:val="000000"/>
          <w:lang w:eastAsia="en-US"/>
        </w:rPr>
        <w:t>The BBC in Great Britain operates two national television channels and five radio services (How many ...)</w:t>
      </w:r>
    </w:p>
    <w:p w:rsidR="00000000" w:rsidRDefault="007D0E60">
      <w:pPr>
        <w:pStyle w:val="a4"/>
        <w:shd w:val="clear" w:color="auto" w:fill="auto"/>
        <w:spacing w:before="0" w:after="0" w:line="480" w:lineRule="exact"/>
        <w:ind w:left="140" w:firstLine="0"/>
        <w:jc w:val="left"/>
      </w:pPr>
      <w:r>
        <w:rPr>
          <w:rStyle w:val="1"/>
          <w:color w:val="000000"/>
          <w:lang w:eastAsia="en-US"/>
        </w:rPr>
        <w:t>Everybody can follow the events in faraway countries (What can ...)</w:t>
      </w:r>
    </w:p>
    <w:p w:rsidR="00000000" w:rsidRDefault="007D0E60">
      <w:pPr>
        <w:pStyle w:val="a4"/>
        <w:shd w:val="clear" w:color="auto" w:fill="auto"/>
        <w:spacing w:before="0" w:after="604" w:line="480" w:lineRule="exact"/>
        <w:ind w:left="140" w:firstLine="0"/>
        <w:jc w:val="left"/>
      </w:pPr>
      <w:r>
        <w:rPr>
          <w:rStyle w:val="1"/>
          <w:color w:val="000000"/>
          <w:lang w:eastAsia="en-US"/>
        </w:rPr>
        <w:t>To watch all channels a person must buy a special aerial (What aerial ...)</w:t>
      </w:r>
    </w:p>
    <w:p w:rsidR="00000000" w:rsidRDefault="007D0E60">
      <w:pPr>
        <w:pStyle w:val="a4"/>
        <w:shd w:val="clear" w:color="auto" w:fill="auto"/>
        <w:spacing w:before="0" w:after="333" w:line="250" w:lineRule="exact"/>
        <w:ind w:left="360" w:firstLine="0"/>
        <w:jc w:val="center"/>
      </w:pPr>
      <w:r>
        <w:rPr>
          <w:rStyle w:val="1"/>
          <w:color w:val="000000"/>
          <w:lang w:eastAsia="en-US"/>
        </w:rPr>
        <w:t>Synonyms</w:t>
      </w:r>
    </w:p>
    <w:p w:rsidR="00000000" w:rsidRDefault="007D0E60">
      <w:pPr>
        <w:rPr>
          <w:color w:val="auto"/>
          <w:lang w:eastAsia="ru-RU"/>
        </w:rPr>
      </w:pPr>
    </w:p>
    <w:p w:rsidR="00000000" w:rsidRDefault="007D0E60">
      <w:pPr>
        <w:pStyle w:val="a4"/>
        <w:shd w:val="clear" w:color="auto" w:fill="auto"/>
        <w:tabs>
          <w:tab w:val="center" w:pos="3562"/>
        </w:tabs>
        <w:spacing w:before="0" w:after="0" w:line="485" w:lineRule="exact"/>
        <w:ind w:left="140" w:right="540" w:firstLine="0"/>
        <w:jc w:val="left"/>
      </w:pPr>
      <w:r>
        <w:rPr>
          <w:rStyle w:val="1"/>
          <w:color w:val="000000"/>
          <w:lang w:eastAsia="en-US"/>
        </w:rPr>
        <w:lastRenderedPageBreak/>
        <w:t>Transmission - programme Current Events - The latest News include - Contests</w:t>
      </w:r>
      <w:r>
        <w:rPr>
          <w:rStyle w:val="1"/>
          <w:color w:val="000000"/>
          <w:lang w:eastAsia="en-US"/>
        </w:rPr>
        <w:tab/>
      </w:r>
    </w:p>
    <w:p w:rsidR="00000000" w:rsidRDefault="007D0E60">
      <w:pPr>
        <w:pStyle w:val="20"/>
        <w:shd w:val="clear" w:color="auto" w:fill="auto"/>
        <w:tabs>
          <w:tab w:val="left" w:pos="4417"/>
          <w:tab w:val="right" w:pos="8367"/>
        </w:tabs>
        <w:spacing w:after="0" w:line="485" w:lineRule="exact"/>
        <w:ind w:left="140"/>
        <w:jc w:val="both"/>
      </w:pPr>
      <w:r>
        <w:rPr>
          <w:rStyle w:val="22"/>
          <w:i w:val="0"/>
          <w:iCs w:val="0"/>
          <w:color w:val="000000"/>
          <w:lang w:eastAsia="en-US"/>
        </w:rPr>
        <w:t>Expand - enrich</w:t>
      </w:r>
    </w:p>
    <w:p w:rsidR="00000000" w:rsidRDefault="007D0E60">
      <w:pPr>
        <w:pStyle w:val="a4"/>
        <w:shd w:val="clear" w:color="auto" w:fill="auto"/>
        <w:tabs>
          <w:tab w:val="right" w:pos="5876"/>
          <w:tab w:val="center" w:pos="6154"/>
          <w:tab w:val="right" w:pos="8890"/>
        </w:tabs>
        <w:spacing w:before="0" w:after="1088" w:line="485" w:lineRule="exact"/>
        <w:ind w:left="140" w:firstLine="0"/>
      </w:pPr>
      <w:r>
        <w:rPr>
          <w:rStyle w:val="1"/>
          <w:color w:val="000000"/>
          <w:lang w:eastAsia="en-US"/>
        </w:rPr>
        <w:t>Easy - simple</w:t>
      </w:r>
    </w:p>
    <w:p w:rsidR="00000000" w:rsidRDefault="007D0E60">
      <w:pPr>
        <w:pStyle w:val="a4"/>
        <w:shd w:val="clear" w:color="auto" w:fill="auto"/>
        <w:spacing w:before="0" w:after="420" w:line="250" w:lineRule="exact"/>
        <w:ind w:left="360" w:firstLine="0"/>
        <w:jc w:val="center"/>
      </w:pPr>
      <w:r>
        <w:rPr>
          <w:color w:val="000000"/>
          <w:u w:val="single"/>
          <w:lang w:val="ru-RU"/>
        </w:rPr>
        <w:t>Лексическая трансформация</w:t>
      </w:r>
    </w:p>
    <w:p w:rsidR="00000000" w:rsidRDefault="007D0E60">
      <w:pPr>
        <w:rPr>
          <w:color w:val="auto"/>
          <w:lang w:eastAsia="ru-RU"/>
        </w:rPr>
      </w:pPr>
    </w:p>
    <w:p w:rsidR="00000000" w:rsidRDefault="007D0E60">
      <w:pPr>
        <w:pStyle w:val="a4"/>
        <w:shd w:val="clear" w:color="auto" w:fill="auto"/>
        <w:spacing w:before="0" w:after="0" w:line="485" w:lineRule="exact"/>
        <w:ind w:left="140" w:firstLine="0"/>
      </w:pPr>
      <w:r>
        <w:rPr>
          <w:rStyle w:val="1"/>
          <w:color w:val="000000"/>
          <w:lang w:eastAsia="en-US"/>
        </w:rPr>
        <w:t>TV gives an opportunity</w:t>
      </w:r>
      <w:r>
        <w:rPr>
          <w:rStyle w:val="1"/>
          <w:color w:val="000000"/>
          <w:lang w:eastAsia="en-US"/>
        </w:rPr>
        <w:t xml:space="preserve"> to see the best people.</w:t>
      </w:r>
    </w:p>
    <w:p w:rsidR="00000000" w:rsidRDefault="007D0E60">
      <w:pPr>
        <w:pStyle w:val="a4"/>
        <w:shd w:val="clear" w:color="auto" w:fill="auto"/>
        <w:spacing w:before="0" w:after="0" w:line="485" w:lineRule="exact"/>
        <w:ind w:left="140" w:firstLine="0"/>
      </w:pPr>
      <w:r>
        <w:rPr>
          <w:rStyle w:val="1"/>
          <w:color w:val="000000"/>
          <w:lang w:eastAsia="en-US"/>
        </w:rPr>
        <w:t>It allows us to see the best people.</w:t>
      </w:r>
    </w:p>
    <w:p w:rsidR="00000000" w:rsidRDefault="007D0E60">
      <w:pPr>
        <w:pStyle w:val="a4"/>
        <w:shd w:val="clear" w:color="auto" w:fill="auto"/>
        <w:spacing w:before="0" w:after="0" w:line="485" w:lineRule="exact"/>
        <w:ind w:left="140" w:firstLine="0"/>
      </w:pPr>
      <w:r>
        <w:rPr>
          <w:rStyle w:val="1"/>
          <w:color w:val="000000"/>
          <w:lang w:eastAsia="en-US"/>
        </w:rPr>
        <w:t>The aim of transmissions is to cause good feelings.</w:t>
      </w:r>
    </w:p>
    <w:p w:rsidR="00000000" w:rsidRDefault="007D0E60">
      <w:pPr>
        <w:pStyle w:val="a4"/>
        <w:shd w:val="clear" w:color="auto" w:fill="auto"/>
        <w:spacing w:before="0" w:after="0" w:line="485" w:lineRule="exact"/>
        <w:ind w:left="140" w:firstLine="0"/>
      </w:pPr>
      <w:r>
        <w:rPr>
          <w:rStyle w:val="1"/>
          <w:color w:val="000000"/>
          <w:lang w:eastAsia="en-US"/>
        </w:rPr>
        <w:t>The aim of transmissions is to bring up good feelings.</w:t>
      </w:r>
    </w:p>
    <w:p w:rsidR="00000000" w:rsidRDefault="007D0E60">
      <w:pPr>
        <w:pStyle w:val="a4"/>
        <w:numPr>
          <w:ilvl w:val="0"/>
          <w:numId w:val="3"/>
        </w:numPr>
        <w:shd w:val="clear" w:color="auto" w:fill="auto"/>
        <w:tabs>
          <w:tab w:val="left" w:pos="298"/>
        </w:tabs>
        <w:spacing w:before="0" w:after="0" w:line="485" w:lineRule="exact"/>
        <w:ind w:left="140" w:firstLine="0"/>
      </w:pPr>
      <w:r>
        <w:rPr>
          <w:rStyle w:val="1"/>
          <w:color w:val="000000"/>
          <w:lang w:eastAsia="en-US"/>
        </w:rPr>
        <w:t xml:space="preserve">prefer the programme «Before </w:t>
      </w:r>
      <w:r>
        <w:rPr>
          <w:rStyle w:val="1"/>
          <w:color w:val="000000"/>
          <w:lang w:val="ru-RU"/>
        </w:rPr>
        <w:t>16».</w:t>
      </w:r>
    </w:p>
    <w:p w:rsidR="00000000" w:rsidRDefault="007D0E60">
      <w:pPr>
        <w:pStyle w:val="a4"/>
        <w:shd w:val="clear" w:color="auto" w:fill="auto"/>
        <w:spacing w:before="0" w:after="0" w:line="485" w:lineRule="exact"/>
        <w:ind w:left="140" w:firstLine="0"/>
      </w:pPr>
      <w:r>
        <w:rPr>
          <w:rStyle w:val="1"/>
          <w:color w:val="000000"/>
          <w:lang w:eastAsia="en-US"/>
        </w:rPr>
        <w:t xml:space="preserve">I’d like better the programme «Before </w:t>
      </w:r>
      <w:r>
        <w:rPr>
          <w:rStyle w:val="1"/>
          <w:color w:val="000000"/>
          <w:lang w:val="ru-RU"/>
        </w:rPr>
        <w:t>16».</w:t>
      </w:r>
    </w:p>
    <w:p w:rsidR="00000000" w:rsidRDefault="007D0E60">
      <w:pPr>
        <w:pStyle w:val="a4"/>
        <w:shd w:val="clear" w:color="auto" w:fill="auto"/>
        <w:spacing w:before="0" w:after="0" w:line="485" w:lineRule="exact"/>
        <w:ind w:left="140" w:firstLine="0"/>
      </w:pPr>
      <w:r>
        <w:rPr>
          <w:rStyle w:val="1"/>
          <w:color w:val="000000"/>
          <w:lang w:eastAsia="en-US"/>
        </w:rPr>
        <w:t>TV helps to give us a good education.</w:t>
      </w:r>
    </w:p>
    <w:p w:rsidR="00000000" w:rsidRDefault="007D0E60">
      <w:pPr>
        <w:pStyle w:val="a4"/>
        <w:shd w:val="clear" w:color="auto" w:fill="auto"/>
        <w:spacing w:before="0" w:after="0" w:line="485" w:lineRule="exact"/>
        <w:ind w:left="140" w:firstLine="0"/>
      </w:pPr>
      <w:r>
        <w:rPr>
          <w:rStyle w:val="1"/>
          <w:color w:val="000000"/>
          <w:lang w:eastAsia="en-US"/>
        </w:rPr>
        <w:t>TV gives an opportunity to have a good education.</w:t>
      </w:r>
    </w:p>
    <w:p w:rsidR="00000000" w:rsidRDefault="007D0E60">
      <w:pPr>
        <w:pStyle w:val="a4"/>
        <w:shd w:val="clear" w:color="auto" w:fill="auto"/>
        <w:spacing w:before="0" w:after="0" w:line="499" w:lineRule="exact"/>
        <w:ind w:left="140" w:right="540" w:firstLine="0"/>
        <w:jc w:val="left"/>
      </w:pPr>
      <w:r>
        <w:rPr>
          <w:rStyle w:val="1"/>
          <w:color w:val="000000"/>
          <w:lang w:eastAsia="en-US"/>
        </w:rPr>
        <w:t>It includes political news, Accident, Entertainment, Cultural, Educational programme</w:t>
      </w:r>
    </w:p>
    <w:p w:rsidR="00000000" w:rsidRDefault="007D0E60">
      <w:pPr>
        <w:rPr>
          <w:color w:val="auto"/>
          <w:lang w:eastAsia="ru-RU"/>
        </w:rPr>
      </w:pPr>
    </w:p>
    <w:p w:rsidR="00000000" w:rsidRDefault="007D0E60">
      <w:pPr>
        <w:pStyle w:val="a4"/>
        <w:shd w:val="clear" w:color="auto" w:fill="auto"/>
        <w:spacing w:before="0" w:after="127" w:line="250" w:lineRule="exact"/>
        <w:ind w:left="140" w:firstLine="0"/>
      </w:pPr>
      <w:r>
        <w:rPr>
          <w:rStyle w:val="1"/>
          <w:color w:val="000000"/>
          <w:lang w:eastAsia="en-US"/>
        </w:rPr>
        <w:t>The programms persuade teenagers to study hard.</w:t>
      </w:r>
    </w:p>
    <w:p w:rsidR="00000000" w:rsidRDefault="007D0E60">
      <w:pPr>
        <w:rPr>
          <w:color w:val="auto"/>
          <w:lang w:eastAsia="ru-RU"/>
        </w:rPr>
      </w:pPr>
    </w:p>
    <w:p w:rsidR="00000000" w:rsidRDefault="007D0E60">
      <w:pPr>
        <w:pStyle w:val="a4"/>
        <w:shd w:val="clear" w:color="auto" w:fill="auto"/>
        <w:tabs>
          <w:tab w:val="left" w:leader="hyphen" w:pos="4622"/>
          <w:tab w:val="left" w:leader="hyphen" w:pos="5528"/>
          <w:tab w:val="left" w:leader="hyphen" w:pos="6570"/>
        </w:tabs>
        <w:spacing w:before="0" w:after="57" w:line="250" w:lineRule="exact"/>
        <w:ind w:left="4520" w:right="2480" w:hanging="2120"/>
        <w:jc w:val="left"/>
      </w:pPr>
      <w:r>
        <w:rPr>
          <w:color w:val="000000"/>
          <w:u w:val="single"/>
          <w:lang w:eastAsia="en-US"/>
        </w:rPr>
        <w:t>Make up s</w:t>
      </w:r>
      <w:r>
        <w:rPr>
          <w:strike/>
          <w:color w:val="000000"/>
          <w:u w:val="single"/>
          <w:lang w:eastAsia="en-US"/>
        </w:rPr>
        <w:t xml:space="preserve">tory with suffixes </w:t>
      </w:r>
      <w:r>
        <w:rPr>
          <w:color w:val="000000"/>
          <w:u w:val="single"/>
          <w:lang w:eastAsia="en-US"/>
        </w:rPr>
        <w:t>of yo</w:t>
      </w:r>
      <w:r>
        <w:rPr>
          <w:color w:val="000000"/>
          <w:u w:val="single"/>
          <w:lang w:eastAsia="en-US"/>
        </w:rPr>
        <w:t>ur own</w:t>
      </w:r>
    </w:p>
    <w:p w:rsidR="00000000" w:rsidRDefault="007D0E60">
      <w:pPr>
        <w:pStyle w:val="a4"/>
        <w:shd w:val="clear" w:color="auto" w:fill="auto"/>
        <w:spacing w:before="0" w:after="180" w:line="250" w:lineRule="exact"/>
        <w:ind w:left="20" w:firstLine="0"/>
      </w:pPr>
      <w:r>
        <w:rPr>
          <w:rStyle w:val="1"/>
          <w:color w:val="000000"/>
          <w:lang w:val="ru-RU"/>
        </w:rPr>
        <w:t xml:space="preserve">В детстве дети испытывают </w:t>
      </w:r>
      <w:r>
        <w:rPr>
          <w:color w:val="000000"/>
          <w:u w:val="single"/>
          <w:lang w:val="ru-RU"/>
        </w:rPr>
        <w:t>счастье.</w:t>
      </w:r>
    </w:p>
    <w:p w:rsidR="00000000" w:rsidRDefault="007D0E60">
      <w:pPr>
        <w:pStyle w:val="a4"/>
        <w:shd w:val="clear" w:color="auto" w:fill="auto"/>
        <w:spacing w:before="0" w:line="490" w:lineRule="exact"/>
        <w:ind w:left="20" w:firstLine="0"/>
      </w:pPr>
      <w:r>
        <w:rPr>
          <w:rStyle w:val="1"/>
          <w:color w:val="000000"/>
          <w:lang w:val="ru-RU"/>
        </w:rPr>
        <w:t xml:space="preserve">Но родители страдают </w:t>
      </w:r>
      <w:r>
        <w:rPr>
          <w:color w:val="000000"/>
          <w:u w:val="single"/>
          <w:lang w:val="ru-RU"/>
        </w:rPr>
        <w:t>постоянно</w:t>
      </w:r>
      <w:r>
        <w:rPr>
          <w:rStyle w:val="1"/>
          <w:color w:val="000000"/>
          <w:lang w:val="ru-RU"/>
        </w:rPr>
        <w:t xml:space="preserve"> от страха в то время, когда весело </w:t>
      </w:r>
      <w:r>
        <w:rPr>
          <w:rStyle w:val="1"/>
          <w:color w:val="000000"/>
          <w:lang w:eastAsia="en-US"/>
        </w:rPr>
        <w:t xml:space="preserve">(gaily) </w:t>
      </w:r>
      <w:r>
        <w:rPr>
          <w:rStyle w:val="1"/>
          <w:color w:val="000000"/>
          <w:lang w:val="ru-RU"/>
        </w:rPr>
        <w:t xml:space="preserve">возятся </w:t>
      </w:r>
      <w:r>
        <w:rPr>
          <w:rStyle w:val="1"/>
          <w:color w:val="000000"/>
          <w:lang w:eastAsia="en-US"/>
        </w:rPr>
        <w:t>(romp).</w:t>
      </w:r>
    </w:p>
    <w:p w:rsidR="00000000" w:rsidRDefault="007D0E60">
      <w:pPr>
        <w:pStyle w:val="a4"/>
        <w:shd w:val="clear" w:color="auto" w:fill="auto"/>
        <w:tabs>
          <w:tab w:val="left" w:pos="313"/>
        </w:tabs>
        <w:spacing w:before="0" w:after="124" w:line="490" w:lineRule="exact"/>
        <w:ind w:left="20" w:firstLine="0"/>
      </w:pPr>
      <w:r>
        <w:rPr>
          <w:rStyle w:val="1"/>
          <w:color w:val="000000"/>
          <w:lang w:val="ru-RU"/>
        </w:rPr>
        <w:t>О</w:t>
      </w:r>
      <w:r>
        <w:rPr>
          <w:rStyle w:val="1"/>
          <w:color w:val="000000"/>
          <w:lang w:val="ru-RU"/>
        </w:rPr>
        <w:tab/>
        <w:t xml:space="preserve">хорошем </w:t>
      </w:r>
      <w:r>
        <w:rPr>
          <w:color w:val="000000"/>
          <w:u w:val="single"/>
          <w:lang w:val="ru-RU"/>
        </w:rPr>
        <w:t>шлепке</w:t>
      </w:r>
      <w:r>
        <w:rPr>
          <w:rStyle w:val="1"/>
          <w:color w:val="000000"/>
          <w:lang w:val="ru-RU"/>
        </w:rPr>
        <w:t xml:space="preserve"> </w:t>
      </w:r>
      <w:r>
        <w:rPr>
          <w:rStyle w:val="1"/>
          <w:color w:val="000000"/>
          <w:lang w:eastAsia="en-US"/>
        </w:rPr>
        <w:t xml:space="preserve">(sparking) </w:t>
      </w:r>
      <w:r>
        <w:rPr>
          <w:rStyle w:val="1"/>
          <w:color w:val="000000"/>
          <w:lang w:val="ru-RU"/>
        </w:rPr>
        <w:t xml:space="preserve">не может быть и речи. </w:t>
      </w:r>
      <w:r>
        <w:rPr>
          <w:color w:val="000000"/>
          <w:u w:val="single"/>
          <w:lang w:val="ru-RU"/>
        </w:rPr>
        <w:t>Чрезмерные поблажки</w:t>
      </w:r>
      <w:r>
        <w:rPr>
          <w:rStyle w:val="1"/>
          <w:color w:val="000000"/>
          <w:lang w:val="ru-RU"/>
        </w:rPr>
        <w:t xml:space="preserve"> </w:t>
      </w:r>
      <w:r>
        <w:rPr>
          <w:rStyle w:val="1"/>
          <w:color w:val="000000"/>
          <w:lang w:eastAsia="en-US"/>
        </w:rPr>
        <w:t xml:space="preserve">(excessive permissions) </w:t>
      </w:r>
      <w:r>
        <w:rPr>
          <w:rStyle w:val="1"/>
          <w:color w:val="000000"/>
          <w:lang w:val="ru-RU"/>
        </w:rPr>
        <w:t xml:space="preserve">дают больше </w:t>
      </w:r>
      <w:r>
        <w:rPr>
          <w:color w:val="000000"/>
          <w:u w:val="single"/>
          <w:lang w:val="ru-RU"/>
        </w:rPr>
        <w:t>вреда</w:t>
      </w:r>
      <w:r>
        <w:rPr>
          <w:rStyle w:val="1"/>
          <w:color w:val="000000"/>
          <w:lang w:val="ru-RU"/>
        </w:rPr>
        <w:t xml:space="preserve"> </w:t>
      </w:r>
      <w:r>
        <w:rPr>
          <w:rStyle w:val="1"/>
          <w:color w:val="000000"/>
          <w:lang w:eastAsia="en-US"/>
        </w:rPr>
        <w:t xml:space="preserve">(harm), </w:t>
      </w:r>
      <w:r>
        <w:rPr>
          <w:rStyle w:val="1"/>
          <w:color w:val="000000"/>
          <w:lang w:val="ru-RU"/>
        </w:rPr>
        <w:t xml:space="preserve">чем </w:t>
      </w:r>
      <w:r>
        <w:rPr>
          <w:color w:val="000000"/>
          <w:u w:val="single"/>
          <w:lang w:val="ru-RU"/>
        </w:rPr>
        <w:t>благо</w:t>
      </w:r>
      <w:r>
        <w:rPr>
          <w:rStyle w:val="1"/>
          <w:color w:val="000000"/>
          <w:lang w:val="ru-RU"/>
        </w:rPr>
        <w:t xml:space="preserve"> </w:t>
      </w:r>
      <w:r>
        <w:rPr>
          <w:rStyle w:val="1"/>
          <w:color w:val="000000"/>
          <w:lang w:eastAsia="en-US"/>
        </w:rPr>
        <w:t>(good).</w:t>
      </w:r>
    </w:p>
    <w:p w:rsidR="00000000" w:rsidRDefault="007D0E60">
      <w:pPr>
        <w:pStyle w:val="a4"/>
        <w:shd w:val="clear" w:color="auto" w:fill="auto"/>
        <w:spacing w:before="0" w:after="113" w:line="485" w:lineRule="exact"/>
        <w:ind w:left="20" w:firstLine="0"/>
      </w:pPr>
      <w:r>
        <w:rPr>
          <w:color w:val="000000"/>
          <w:u w:val="single"/>
          <w:lang w:val="ru-RU"/>
        </w:rPr>
        <w:t>Психологи</w:t>
      </w:r>
      <w:r>
        <w:rPr>
          <w:rStyle w:val="1"/>
          <w:color w:val="000000"/>
          <w:lang w:val="ru-RU"/>
        </w:rPr>
        <w:t xml:space="preserve"> </w:t>
      </w:r>
      <w:r>
        <w:rPr>
          <w:rStyle w:val="1"/>
          <w:color w:val="000000"/>
          <w:lang w:eastAsia="en-US"/>
        </w:rPr>
        <w:t xml:space="preserve">(psychologists) </w:t>
      </w:r>
      <w:r>
        <w:rPr>
          <w:rStyle w:val="1"/>
          <w:color w:val="000000"/>
          <w:lang w:val="ru-RU"/>
        </w:rPr>
        <w:t xml:space="preserve">считают, что дети нуждаются в </w:t>
      </w:r>
      <w:r>
        <w:rPr>
          <w:color w:val="000000"/>
          <w:u w:val="single"/>
          <w:lang w:val="ru-RU"/>
        </w:rPr>
        <w:t>доверии</w:t>
      </w:r>
      <w:r>
        <w:rPr>
          <w:rStyle w:val="1"/>
          <w:color w:val="000000"/>
          <w:lang w:val="ru-RU"/>
        </w:rPr>
        <w:t xml:space="preserve"> </w:t>
      </w:r>
      <w:r>
        <w:rPr>
          <w:rStyle w:val="1"/>
          <w:color w:val="000000"/>
          <w:lang w:eastAsia="en-US"/>
        </w:rPr>
        <w:t xml:space="preserve">(confidence). </w:t>
      </w:r>
      <w:r>
        <w:rPr>
          <w:rStyle w:val="1"/>
          <w:color w:val="000000"/>
          <w:lang w:val="ru-RU"/>
        </w:rPr>
        <w:t xml:space="preserve">Дети </w:t>
      </w:r>
      <w:r>
        <w:rPr>
          <w:color w:val="000000"/>
          <w:u w:val="single"/>
          <w:lang w:val="ru-RU"/>
        </w:rPr>
        <w:t>черствы</w:t>
      </w:r>
      <w:r>
        <w:rPr>
          <w:rStyle w:val="1"/>
          <w:color w:val="000000"/>
          <w:lang w:val="ru-RU"/>
        </w:rPr>
        <w:t xml:space="preserve"> </w:t>
      </w:r>
      <w:r>
        <w:rPr>
          <w:rStyle w:val="1"/>
          <w:color w:val="000000"/>
          <w:lang w:eastAsia="en-US"/>
        </w:rPr>
        <w:t>(hardy).</w:t>
      </w:r>
    </w:p>
    <w:p w:rsidR="00000000" w:rsidRDefault="007D0E60">
      <w:pPr>
        <w:pStyle w:val="a4"/>
        <w:shd w:val="clear" w:color="auto" w:fill="auto"/>
        <w:spacing w:before="0" w:after="128" w:line="494" w:lineRule="exact"/>
        <w:ind w:left="20" w:firstLine="0"/>
      </w:pPr>
      <w:r>
        <w:rPr>
          <w:rStyle w:val="1"/>
          <w:color w:val="000000"/>
          <w:lang w:val="ru-RU"/>
        </w:rPr>
        <w:t xml:space="preserve">Когда они устраивают вечеринки, </w:t>
      </w:r>
      <w:r>
        <w:rPr>
          <w:color w:val="000000"/>
          <w:u w:val="single"/>
          <w:lang w:val="ru-RU"/>
        </w:rPr>
        <w:t>присутствие</w:t>
      </w:r>
      <w:r>
        <w:rPr>
          <w:rStyle w:val="1"/>
          <w:color w:val="000000"/>
          <w:lang w:val="ru-RU"/>
        </w:rPr>
        <w:t xml:space="preserve"> родителей портит их настроение. </w:t>
      </w:r>
      <w:r>
        <w:rPr>
          <w:rStyle w:val="1"/>
          <w:color w:val="000000"/>
          <w:lang w:eastAsia="en-US"/>
        </w:rPr>
        <w:t>(dividing line)</w:t>
      </w:r>
    </w:p>
    <w:p w:rsidR="00000000" w:rsidRDefault="007D0E60">
      <w:pPr>
        <w:pStyle w:val="a4"/>
        <w:shd w:val="clear" w:color="auto" w:fill="auto"/>
        <w:spacing w:before="0" w:after="0" w:line="485" w:lineRule="exact"/>
        <w:ind w:left="20" w:firstLine="0"/>
      </w:pPr>
      <w:r>
        <w:rPr>
          <w:rStyle w:val="1"/>
          <w:color w:val="000000"/>
          <w:lang w:val="ru-RU"/>
        </w:rPr>
        <w:t xml:space="preserve">Мы должны отличить, что грань между </w:t>
      </w:r>
      <w:r>
        <w:rPr>
          <w:color w:val="000000"/>
          <w:u w:val="single"/>
          <w:lang w:val="ru-RU"/>
        </w:rPr>
        <w:t>вседозволеннос</w:t>
      </w:r>
      <w:r>
        <w:rPr>
          <w:color w:val="000000"/>
          <w:u w:val="single"/>
          <w:lang w:val="ru-RU"/>
        </w:rPr>
        <w:t>тью</w:t>
      </w:r>
      <w:r>
        <w:rPr>
          <w:rStyle w:val="1"/>
          <w:color w:val="000000"/>
          <w:lang w:val="ru-RU"/>
        </w:rPr>
        <w:t xml:space="preserve"> </w:t>
      </w:r>
      <w:r>
        <w:rPr>
          <w:rStyle w:val="1"/>
          <w:color w:val="000000"/>
          <w:lang w:eastAsia="en-US"/>
        </w:rPr>
        <w:t xml:space="preserve">(permissiveness) </w:t>
      </w:r>
      <w:r>
        <w:rPr>
          <w:rStyle w:val="1"/>
          <w:color w:val="000000"/>
          <w:lang w:val="ru-RU"/>
        </w:rPr>
        <w:t xml:space="preserve">и </w:t>
      </w:r>
      <w:r>
        <w:rPr>
          <w:color w:val="000000"/>
          <w:u w:val="single"/>
          <w:lang w:val="ru-RU"/>
        </w:rPr>
        <w:t>беспечным</w:t>
      </w:r>
      <w:r>
        <w:rPr>
          <w:rStyle w:val="1"/>
          <w:color w:val="000000"/>
          <w:lang w:val="ru-RU"/>
        </w:rPr>
        <w:t xml:space="preserve"> </w:t>
      </w:r>
      <w:r>
        <w:rPr>
          <w:rStyle w:val="1"/>
          <w:color w:val="000000"/>
          <w:lang w:eastAsia="en-US"/>
        </w:rPr>
        <w:t xml:space="preserve">(negligence) </w:t>
      </w:r>
      <w:r>
        <w:rPr>
          <w:rStyle w:val="1"/>
          <w:color w:val="000000"/>
          <w:lang w:val="ru-RU"/>
        </w:rPr>
        <w:t xml:space="preserve">отношением к детям очень </w:t>
      </w:r>
      <w:r>
        <w:rPr>
          <w:color w:val="000000"/>
          <w:u w:val="single"/>
          <w:lang w:val="ru-RU"/>
        </w:rPr>
        <w:t>тонкая</w:t>
      </w:r>
      <w:r>
        <w:rPr>
          <w:rStyle w:val="1"/>
          <w:color w:val="000000"/>
          <w:lang w:val="ru-RU"/>
        </w:rPr>
        <w:t xml:space="preserve"> </w:t>
      </w:r>
      <w:r>
        <w:rPr>
          <w:rStyle w:val="1"/>
          <w:color w:val="000000"/>
          <w:lang w:eastAsia="en-US"/>
        </w:rPr>
        <w:t>(fine).</w:t>
      </w:r>
    </w:p>
    <w:p w:rsidR="00000000" w:rsidRDefault="007D0E60">
      <w:pPr>
        <w:pStyle w:val="a4"/>
        <w:shd w:val="clear" w:color="auto" w:fill="auto"/>
        <w:spacing w:before="0" w:after="0" w:line="682" w:lineRule="exact"/>
        <w:ind w:left="20" w:firstLine="0"/>
      </w:pPr>
      <w:r>
        <w:rPr>
          <w:rStyle w:val="1"/>
          <w:color w:val="000000"/>
          <w:lang w:val="ru-RU"/>
        </w:rPr>
        <w:t xml:space="preserve">Вседозволенность приносит страшный </w:t>
      </w:r>
      <w:r>
        <w:rPr>
          <w:color w:val="000000"/>
          <w:u w:val="single"/>
          <w:lang w:val="ru-RU"/>
        </w:rPr>
        <w:t>вред</w:t>
      </w:r>
      <w:r>
        <w:rPr>
          <w:rStyle w:val="1"/>
          <w:color w:val="000000"/>
          <w:lang w:val="ru-RU"/>
        </w:rPr>
        <w:t xml:space="preserve"> </w:t>
      </w:r>
      <w:r>
        <w:rPr>
          <w:rStyle w:val="1"/>
          <w:color w:val="000000"/>
          <w:lang w:eastAsia="en-US"/>
        </w:rPr>
        <w:t>(harmful).</w:t>
      </w:r>
    </w:p>
    <w:p w:rsidR="00000000" w:rsidRDefault="007D0E60">
      <w:pPr>
        <w:pStyle w:val="a4"/>
        <w:shd w:val="clear" w:color="auto" w:fill="auto"/>
        <w:spacing w:before="0" w:after="0" w:line="682" w:lineRule="exact"/>
        <w:ind w:left="20" w:firstLine="0"/>
      </w:pPr>
      <w:r>
        <w:rPr>
          <w:rStyle w:val="1"/>
          <w:color w:val="000000"/>
          <w:lang w:val="ru-RU"/>
        </w:rPr>
        <w:t xml:space="preserve">Ничего не делать с детьми не лучшее </w:t>
      </w:r>
      <w:r>
        <w:rPr>
          <w:color w:val="000000"/>
          <w:u w:val="single"/>
          <w:lang w:val="ru-RU"/>
        </w:rPr>
        <w:t>решение</w:t>
      </w:r>
      <w:r>
        <w:rPr>
          <w:rStyle w:val="1"/>
          <w:color w:val="000000"/>
          <w:lang w:val="ru-RU"/>
        </w:rPr>
        <w:t xml:space="preserve"> </w:t>
      </w:r>
      <w:r>
        <w:rPr>
          <w:rStyle w:val="1"/>
          <w:color w:val="000000"/>
          <w:lang w:eastAsia="en-US"/>
        </w:rPr>
        <w:t>(solution).</w:t>
      </w:r>
    </w:p>
    <w:p w:rsidR="00000000" w:rsidRDefault="007D0E60">
      <w:pPr>
        <w:pStyle w:val="a4"/>
        <w:shd w:val="clear" w:color="auto" w:fill="auto"/>
        <w:spacing w:before="0" w:after="0" w:line="682" w:lineRule="exact"/>
        <w:ind w:left="20" w:firstLine="0"/>
      </w:pPr>
      <w:r>
        <w:rPr>
          <w:rStyle w:val="1"/>
          <w:color w:val="000000"/>
          <w:lang w:val="ru-RU"/>
        </w:rPr>
        <w:lastRenderedPageBreak/>
        <w:t xml:space="preserve">Некоторые родители применяют физическое </w:t>
      </w:r>
      <w:r>
        <w:rPr>
          <w:color w:val="000000"/>
          <w:u w:val="single"/>
          <w:lang w:val="ru-RU"/>
        </w:rPr>
        <w:t>наказание</w:t>
      </w:r>
      <w:r>
        <w:rPr>
          <w:rStyle w:val="1"/>
          <w:color w:val="000000"/>
          <w:lang w:val="ru-RU"/>
        </w:rPr>
        <w:t xml:space="preserve"> </w:t>
      </w:r>
      <w:r>
        <w:rPr>
          <w:rStyle w:val="1"/>
          <w:color w:val="000000"/>
          <w:lang w:eastAsia="en-US"/>
        </w:rPr>
        <w:t>(punishment).</w:t>
      </w:r>
    </w:p>
    <w:p w:rsidR="00000000" w:rsidRDefault="007D0E60">
      <w:pPr>
        <w:pStyle w:val="a4"/>
        <w:shd w:val="clear" w:color="auto" w:fill="auto"/>
        <w:spacing w:before="0" w:after="0" w:line="250" w:lineRule="exact"/>
        <w:ind w:left="20" w:firstLine="0"/>
        <w:sectPr w:rsidR="00000000">
          <w:pgSz w:w="16838" w:h="23810"/>
          <w:pgMar w:top="4127" w:right="2947" w:bottom="4353" w:left="3043" w:header="0" w:footer="3" w:gutter="0"/>
          <w:cols w:space="720"/>
          <w:noEndnote/>
          <w:docGrid w:linePitch="360"/>
        </w:sectPr>
      </w:pPr>
      <w:r>
        <w:rPr>
          <w:rStyle w:val="1"/>
          <w:color w:val="000000"/>
          <w:lang w:val="ru-RU"/>
        </w:rPr>
        <w:t xml:space="preserve">Дети тогда проявляют </w:t>
      </w:r>
      <w:r>
        <w:rPr>
          <w:color w:val="000000"/>
          <w:u w:val="single"/>
          <w:lang w:val="ru-RU"/>
        </w:rPr>
        <w:t>сопротивление</w:t>
      </w:r>
      <w:r>
        <w:rPr>
          <w:rStyle w:val="1"/>
          <w:color w:val="000000"/>
          <w:lang w:val="ru-RU"/>
        </w:rPr>
        <w:t xml:space="preserve"> </w:t>
      </w:r>
      <w:r>
        <w:rPr>
          <w:rStyle w:val="1"/>
          <w:color w:val="000000"/>
          <w:lang w:eastAsia="en-US"/>
        </w:rPr>
        <w:t>(resistance).</w:t>
      </w:r>
    </w:p>
    <w:p w:rsidR="00000000" w:rsidRDefault="007D0E60">
      <w:pPr>
        <w:pStyle w:val="a4"/>
        <w:shd w:val="clear" w:color="auto" w:fill="auto"/>
        <w:spacing w:before="0" w:after="913" w:line="250" w:lineRule="exact"/>
        <w:ind w:firstLine="0"/>
        <w:jc w:val="center"/>
      </w:pPr>
      <w:r>
        <w:rPr>
          <w:color w:val="000000"/>
          <w:u w:val="single"/>
          <w:lang w:eastAsia="en-US"/>
        </w:rPr>
        <w:lastRenderedPageBreak/>
        <w:t>Reading the text</w:t>
      </w:r>
    </w:p>
    <w:p w:rsidR="00000000" w:rsidRDefault="007D0E60">
      <w:pPr>
        <w:pStyle w:val="a4"/>
        <w:shd w:val="clear" w:color="auto" w:fill="auto"/>
        <w:spacing w:before="0" w:after="0" w:line="485" w:lineRule="exact"/>
        <w:ind w:left="20" w:right="20" w:firstLine="340"/>
        <w:sectPr w:rsidR="00000000">
          <w:type w:val="continuous"/>
          <w:pgSz w:w="16838" w:h="23810"/>
          <w:pgMar w:top="6755" w:right="3734" w:bottom="5622" w:left="3019" w:header="0" w:footer="3" w:gutter="0"/>
          <w:cols w:space="720"/>
          <w:noEndnote/>
          <w:docGrid w:linePitch="360"/>
        </w:sectPr>
      </w:pPr>
      <w:r>
        <w:rPr>
          <w:rStyle w:val="1"/>
          <w:color w:val="000000"/>
          <w:lang w:eastAsia="en-US"/>
        </w:rPr>
        <w:t>The man was reading a newspaper. Then he looked out of the window of the train. He took a knife from his jacket. The man’s hand moved to his pocket. Mrs. Blade tho</w:t>
      </w:r>
      <w:r>
        <w:rPr>
          <w:rStyle w:val="1"/>
          <w:color w:val="000000"/>
          <w:lang w:eastAsia="en-US"/>
        </w:rPr>
        <w:t>ught the man wanted to put his hand kerchief over her mouth. The man looking at the frightened woman took out his hand kerchief. He watched the woman. Then the man took out an apple and began to peel it putting the peel into a peeler bag.</w:t>
      </w:r>
    </w:p>
    <w:p w:rsidR="00000000" w:rsidRDefault="007D0E60">
      <w:pPr>
        <w:rPr>
          <w:color w:val="auto"/>
          <w:lang w:eastAsia="ru-RU"/>
        </w:rPr>
      </w:pPr>
    </w:p>
    <w:p w:rsidR="00000000" w:rsidRDefault="007D0E60">
      <w:pPr>
        <w:pStyle w:val="a4"/>
        <w:shd w:val="clear" w:color="auto" w:fill="auto"/>
        <w:spacing w:before="0" w:after="0" w:line="250" w:lineRule="exact"/>
        <w:ind w:right="20" w:firstLine="0"/>
        <w:jc w:val="right"/>
      </w:pPr>
      <w:r>
        <w:rPr>
          <w:rStyle w:val="1"/>
          <w:color w:val="000000"/>
          <w:lang w:eastAsia="en-US"/>
        </w:rPr>
        <w:t>It’s a living room. We can see a big family. There is a mother in the sofa.</w:t>
      </w:r>
    </w:p>
    <w:p w:rsidR="00000000" w:rsidRDefault="007D0E60">
      <w:pPr>
        <w:pStyle w:val="a4"/>
        <w:shd w:val="clear" w:color="auto" w:fill="auto"/>
        <w:spacing w:before="0" w:after="368" w:line="485" w:lineRule="exact"/>
        <w:ind w:right="20" w:firstLine="0"/>
        <w:jc w:val="right"/>
      </w:pPr>
      <w:r>
        <w:rPr>
          <w:rStyle w:val="1"/>
          <w:color w:val="000000"/>
          <w:lang w:eastAsia="en-US"/>
        </w:rPr>
        <w:t xml:space="preserve">She knitting. This is </w:t>
      </w:r>
      <w:r>
        <w:rPr>
          <w:rStyle w:val="aa"/>
          <w:color w:val="000000"/>
          <w:lang w:eastAsia="en-US"/>
        </w:rPr>
        <w:t>A father.</w:t>
      </w:r>
      <w:r>
        <w:rPr>
          <w:rStyle w:val="1"/>
          <w:color w:val="000000"/>
          <w:lang w:eastAsia="en-US"/>
        </w:rPr>
        <w:t xml:space="preserve"> He is watching TV. Their daughter Nina takes away the plates he wants to wash them. Her brother Mike is doing his homework. Grandfather is helping Mike with maths We see also their cat. It’s big. It always sleeps. It’s the family’s pet. The famil</w:t>
      </w:r>
      <w:r>
        <w:rPr>
          <w:rStyle w:val="1"/>
          <w:color w:val="000000"/>
          <w:lang w:eastAsia="en-US"/>
        </w:rPr>
        <w:t>y make often trips to their relatives, to other cities. The family is friendly.</w:t>
      </w:r>
    </w:p>
    <w:p w:rsidR="00000000" w:rsidRDefault="007D0E60">
      <w:pPr>
        <w:pStyle w:val="a4"/>
        <w:shd w:val="clear" w:color="auto" w:fill="auto"/>
        <w:spacing w:before="0" w:after="1082" w:line="250" w:lineRule="exact"/>
        <w:ind w:left="1040" w:firstLine="0"/>
        <w:jc w:val="left"/>
      </w:pPr>
      <w:r>
        <w:rPr>
          <w:color w:val="000000"/>
          <w:u w:val="single"/>
          <w:lang w:eastAsia="en-US"/>
        </w:rPr>
        <w:t>Read and make another ending.</w:t>
      </w:r>
    </w:p>
    <w:p w:rsidR="00000000" w:rsidRDefault="007D0E60">
      <w:pPr>
        <w:pStyle w:val="a4"/>
        <w:shd w:val="clear" w:color="auto" w:fill="auto"/>
        <w:spacing w:before="0" w:after="0" w:line="250" w:lineRule="exact"/>
        <w:ind w:left="4700" w:firstLine="0"/>
        <w:jc w:val="left"/>
        <w:sectPr w:rsidR="00000000">
          <w:headerReference w:type="default" r:id="rId19"/>
          <w:footerReference w:type="even" r:id="rId20"/>
          <w:headerReference w:type="first" r:id="rId21"/>
          <w:pgSz w:w="16838" w:h="23810"/>
          <w:pgMar w:top="6755" w:right="3734" w:bottom="5622" w:left="3019" w:header="0" w:footer="3" w:gutter="0"/>
          <w:cols w:space="720"/>
          <w:noEndnote/>
          <w:titlePg/>
          <w:docGrid w:linePitch="360"/>
        </w:sectPr>
      </w:pPr>
      <w:r>
        <w:rPr>
          <w:color w:val="000000"/>
          <w:u w:val="single"/>
          <w:lang w:eastAsia="en-US"/>
        </w:rPr>
        <w:t>Another ending</w:t>
      </w:r>
    </w:p>
    <w:p w:rsidR="00000000" w:rsidRDefault="007D0E60">
      <w:pPr>
        <w:spacing w:line="240" w:lineRule="exact"/>
        <w:rPr>
          <w:color w:val="auto"/>
          <w:sz w:val="19"/>
          <w:szCs w:val="19"/>
          <w:lang w:eastAsia="ru-RU"/>
        </w:rPr>
      </w:pPr>
    </w:p>
    <w:p w:rsidR="00000000" w:rsidRDefault="007D0E60">
      <w:pPr>
        <w:spacing w:line="240" w:lineRule="exact"/>
        <w:rPr>
          <w:color w:val="auto"/>
          <w:sz w:val="19"/>
          <w:szCs w:val="19"/>
          <w:lang w:eastAsia="ru-RU"/>
        </w:rPr>
      </w:pPr>
    </w:p>
    <w:p w:rsidR="00000000" w:rsidRDefault="007D0E60">
      <w:pPr>
        <w:spacing w:before="108" w:after="108" w:line="240" w:lineRule="exact"/>
        <w:rPr>
          <w:color w:val="auto"/>
          <w:sz w:val="19"/>
          <w:szCs w:val="19"/>
          <w:lang w:eastAsia="ru-RU"/>
        </w:rPr>
      </w:pPr>
    </w:p>
    <w:p w:rsidR="00000000" w:rsidRDefault="007D0E60">
      <w:pPr>
        <w:rPr>
          <w:color w:val="auto"/>
          <w:sz w:val="2"/>
          <w:szCs w:val="2"/>
          <w:lang w:eastAsia="ru-RU"/>
        </w:rPr>
        <w:sectPr w:rsidR="00000000">
          <w:type w:val="continuous"/>
          <w:pgSz w:w="16838" w:h="23810"/>
          <w:pgMar w:top="0" w:right="0" w:bottom="0" w:left="0" w:header="0" w:footer="3" w:gutter="0"/>
          <w:cols w:space="720"/>
          <w:noEndnote/>
          <w:docGrid w:linePitch="360"/>
        </w:sectPr>
      </w:pPr>
    </w:p>
    <w:p w:rsidR="00000000" w:rsidRDefault="007D0E60">
      <w:pPr>
        <w:pStyle w:val="a4"/>
        <w:shd w:val="clear" w:color="auto" w:fill="auto"/>
        <w:spacing w:before="0" w:after="0" w:line="485" w:lineRule="exact"/>
        <w:ind w:left="40" w:right="660" w:firstLine="320"/>
      </w:pPr>
      <w:r>
        <w:rPr>
          <w:rStyle w:val="1"/>
          <w:color w:val="000000"/>
          <w:lang w:eastAsia="en-US"/>
        </w:rPr>
        <w:lastRenderedPageBreak/>
        <w:t>Mr. Horace Demby was an</w:t>
      </w:r>
      <w:r>
        <w:rPr>
          <w:rStyle w:val="1"/>
          <w:color w:val="000000"/>
          <w:lang w:eastAsia="en-US"/>
        </w:rPr>
        <w:t xml:space="preserve"> honest citizen. He worked hard. He made locks and carved pleasant things from wood. He was a successful man. He lived in a big house. The rooms were cosy and comfortable. The housekeeper worried about his health. He was about 50. Sometimes he was happy. S</w:t>
      </w:r>
      <w:r>
        <w:rPr>
          <w:rStyle w:val="1"/>
          <w:color w:val="000000"/>
          <w:lang w:eastAsia="en-US"/>
        </w:rPr>
        <w:t>ometimes he looked gloomy. He had attacks of hay fever in summer. He suffered much...</w:t>
      </w:r>
    </w:p>
    <w:p w:rsidR="00000000" w:rsidRDefault="007D0E60">
      <w:pPr>
        <w:pStyle w:val="a4"/>
        <w:shd w:val="clear" w:color="auto" w:fill="auto"/>
        <w:spacing w:before="0" w:after="0" w:line="682" w:lineRule="exact"/>
        <w:ind w:left="40" w:right="660" w:firstLine="320"/>
      </w:pPr>
      <w:r>
        <w:rPr>
          <w:rStyle w:val="1"/>
          <w:color w:val="000000"/>
          <w:lang w:eastAsia="en-US"/>
        </w:rPr>
        <w:t>It seemed everything was not so bad. But Horace was often upset because he wasn’t married and had no children. He had neither a heir nor a heiress.</w:t>
      </w:r>
    </w:p>
    <w:p w:rsidR="00000000" w:rsidRDefault="007D0E60">
      <w:pPr>
        <w:rPr>
          <w:color w:val="auto"/>
          <w:lang w:eastAsia="ru-RU"/>
        </w:rPr>
      </w:pPr>
      <w:r>
        <w:rPr>
          <w:noProof/>
          <w:lang w:val="ru-RU" w:eastAsia="ru-RU"/>
        </w:rPr>
        <mc:AlternateContent>
          <mc:Choice Requires="wps">
            <w:drawing>
              <wp:anchor distT="0" distB="0" distL="63500" distR="63500" simplePos="0" relativeHeight="251670528" behindDoc="1" locked="0" layoutInCell="1" allowOverlap="1">
                <wp:simplePos x="0" y="0"/>
                <wp:positionH relativeFrom="margin">
                  <wp:posOffset>5448935</wp:posOffset>
                </wp:positionH>
                <wp:positionV relativeFrom="paragraph">
                  <wp:posOffset>259080</wp:posOffset>
                </wp:positionV>
                <wp:extent cx="621030" cy="172720"/>
                <wp:effectExtent l="635" t="1905" r="0" b="0"/>
                <wp:wrapSquare wrapText="bothSides"/>
                <wp:docPr id="23"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1030" cy="1727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00000" w:rsidRDefault="007D0E60">
                            <w:pPr>
                              <w:rPr>
                                <w:color w:val="auto"/>
                                <w:lang w:eastAsia="ru-RU"/>
                              </w:rPr>
                            </w:pP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id="Text Box 17" o:spid="_x0000_s1033" type="#_x0000_t202" style="position:absolute;margin-left:429.05pt;margin-top:20.4pt;width:48.9pt;height:13.6pt;z-index:-251645952;visibility:visible;mso-wrap-style:square;mso-width-percent:0;mso-height-percent:0;mso-wrap-distance-left:5pt;mso-wrap-distance-top:0;mso-wrap-distance-right:5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" filled="f" stroked="f">
                <v:textbox style="mso-fit-shape-to-text:t" inset="0,0,0,0">
                  <w:txbxContent>
                    <w:p w:rsidR="00000000" w:rsidRDefault="007D0E60">
                      <w:pPr>
                        <w:rPr>
                          <w:color w:val="auto"/>
                          <w:lang w:eastAsia="ru-RU"/>
                        </w:rPr>
                      </w:pPr>
                    </w:p>
                  </w:txbxContent>
                </v:textbox>
                <w10:wrap type="square" anchorx="margin"/>
              </v:shape>
            </w:pict>
          </mc:Fallback>
        </mc:AlternateContent>
      </w:r>
    </w:p>
    <w:p w:rsidR="00000000" w:rsidRDefault="007D0E60">
      <w:pPr>
        <w:pStyle w:val="a4"/>
        <w:shd w:val="clear" w:color="auto" w:fill="auto"/>
        <w:spacing w:before="0" w:after="0" w:line="614" w:lineRule="exact"/>
        <w:ind w:left="40" w:firstLine="0"/>
        <w:jc w:val="left"/>
        <w:sectPr w:rsidR="00000000">
          <w:type w:val="continuous"/>
          <w:pgSz w:w="16838" w:h="23810"/>
          <w:pgMar w:top="6520" w:right="3057" w:bottom="5478" w:left="4065" w:header="0" w:footer="3" w:gutter="0"/>
          <w:cols w:space="720"/>
          <w:noEndnote/>
          <w:docGrid w:linePitch="360"/>
        </w:sectPr>
      </w:pPr>
      <w:r>
        <w:rPr>
          <w:strike/>
          <w:color w:val="000000"/>
          <w:u w:val="single"/>
          <w:lang w:eastAsia="en-US"/>
        </w:rPr>
        <w:t>connecting the par</w:t>
      </w:r>
      <w:r>
        <w:rPr>
          <w:strike/>
          <w:color w:val="000000"/>
          <w:u w:val="single"/>
          <w:lang w:eastAsia="en-US"/>
        </w:rPr>
        <w:t>ts</w:t>
      </w:r>
      <w:r>
        <w:rPr>
          <w:color w:val="000000"/>
          <w:u w:val="single"/>
          <w:lang w:eastAsia="en-US"/>
        </w:rPr>
        <w:t xml:space="preserve"> of thet ext and induding the text</w:t>
      </w:r>
    </w:p>
    <w:p w:rsidR="00000000" w:rsidRDefault="007D0E60">
      <w:pPr>
        <w:pStyle w:val="a4"/>
        <w:shd w:val="clear" w:color="auto" w:fill="auto"/>
        <w:spacing w:before="0" w:after="0" w:line="470" w:lineRule="exact"/>
        <w:ind w:left="20" w:right="20" w:firstLine="0"/>
      </w:pPr>
      <w:r>
        <w:rPr>
          <w:rStyle w:val="1"/>
          <w:color w:val="000000"/>
          <w:lang w:val="ru-RU"/>
        </w:rPr>
        <w:lastRenderedPageBreak/>
        <w:t xml:space="preserve">звучание, произносящиеся одинаково, но </w:t>
      </w:r>
      <w:r>
        <w:rPr>
          <w:rStyle w:val="1"/>
          <w:color w:val="000000"/>
          <w:lang w:eastAsia="en-US"/>
        </w:rPr>
        <w:t xml:space="preserve">spelling </w:t>
      </w:r>
      <w:r>
        <w:rPr>
          <w:rStyle w:val="1"/>
          <w:color w:val="000000"/>
          <w:lang w:val="ru-RU"/>
        </w:rPr>
        <w:t>и синематика отличается, на синонимы, омонимы, антонимы.</w:t>
      </w:r>
    </w:p>
    <w:p w:rsidR="00000000" w:rsidRDefault="007D0E60">
      <w:pPr>
        <w:pStyle w:val="a4"/>
        <w:shd w:val="clear" w:color="auto" w:fill="auto"/>
        <w:spacing w:before="0" w:after="0" w:line="480" w:lineRule="exact"/>
        <w:ind w:left="20" w:firstLine="0"/>
      </w:pPr>
      <w:r>
        <w:rPr>
          <w:noProof/>
          <w:lang w:val="ru-RU"/>
        </w:rPr>
        <mc:AlternateContent>
          <mc:Choice Requires="wps">
            <w:drawing>
              <wp:anchor distT="33655" distB="0" distL="63500" distR="514350" simplePos="0" relativeHeight="251671552" behindDoc="1" locked="0" layoutInCell="1" allowOverlap="1">
                <wp:simplePos x="0" y="0"/>
                <wp:positionH relativeFrom="margin">
                  <wp:posOffset>74295</wp:posOffset>
                </wp:positionH>
                <wp:positionV relativeFrom="margin">
                  <wp:posOffset>643255</wp:posOffset>
                </wp:positionV>
                <wp:extent cx="1075690" cy="2743200"/>
                <wp:effectExtent l="0" t="0" r="2540" b="0"/>
                <wp:wrapSquare wrapText="bothSides"/>
                <wp:docPr id="22"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5690" cy="2743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00000" w:rsidRDefault="007D0E60">
                            <w:pPr>
                              <w:pStyle w:val="a4"/>
                              <w:shd w:val="clear" w:color="auto" w:fill="auto"/>
                              <w:spacing w:before="0" w:after="0" w:line="480" w:lineRule="exact"/>
                              <w:ind w:left="40" w:right="140" w:firstLine="0"/>
                              <w:jc w:val="left"/>
                            </w:pPr>
                            <w:r>
                              <w:rPr>
                                <w:rStyle w:val="Exact"/>
                                <w:color w:val="000000"/>
                                <w:spacing w:val="0"/>
                                <w:sz w:val="24"/>
                                <w:szCs w:val="24"/>
                                <w:lang w:val="ru-RU"/>
                              </w:rPr>
                              <w:t xml:space="preserve">Работа со словарем </w:t>
                            </w:r>
                            <w:r>
                              <w:rPr>
                                <w:rStyle w:val="Exact"/>
                                <w:color w:val="000000"/>
                                <w:spacing w:val="0"/>
                                <w:sz w:val="24"/>
                                <w:szCs w:val="24"/>
                                <w:lang w:eastAsia="en-US"/>
                              </w:rPr>
                              <w:t xml:space="preserve">Pen </w:t>
                            </w:r>
                            <w:r>
                              <w:rPr>
                                <w:rStyle w:val="Exact"/>
                                <w:color w:val="000000"/>
                                <w:spacing w:val="0"/>
                                <w:sz w:val="24"/>
                                <w:szCs w:val="24"/>
                                <w:lang w:val="ru-RU"/>
                              </w:rPr>
                              <w:t xml:space="preserve">- </w:t>
                            </w:r>
                            <w:r>
                              <w:rPr>
                                <w:rStyle w:val="Exact"/>
                                <w:color w:val="000000"/>
                                <w:spacing w:val="0"/>
                                <w:sz w:val="24"/>
                                <w:szCs w:val="24"/>
                                <w:lang w:eastAsia="en-US"/>
                              </w:rPr>
                              <w:t xml:space="preserve">pan Mary </w:t>
                            </w:r>
                            <w:r>
                              <w:rPr>
                                <w:rStyle w:val="Exact"/>
                                <w:color w:val="000000"/>
                                <w:spacing w:val="0"/>
                                <w:sz w:val="24"/>
                                <w:szCs w:val="24"/>
                                <w:lang w:val="ru-RU"/>
                              </w:rPr>
                              <w:t xml:space="preserve">- </w:t>
                            </w:r>
                            <w:r>
                              <w:rPr>
                                <w:rStyle w:val="Exact"/>
                                <w:color w:val="000000"/>
                                <w:spacing w:val="0"/>
                                <w:sz w:val="24"/>
                                <w:szCs w:val="24"/>
                                <w:lang w:eastAsia="en-US"/>
                              </w:rPr>
                              <w:t xml:space="preserve">merry It </w:t>
                            </w:r>
                            <w:r>
                              <w:rPr>
                                <w:rStyle w:val="Exact"/>
                                <w:color w:val="000000"/>
                                <w:spacing w:val="0"/>
                                <w:sz w:val="24"/>
                                <w:szCs w:val="24"/>
                                <w:lang w:val="ru-RU"/>
                              </w:rPr>
                              <w:t xml:space="preserve">- </w:t>
                            </w:r>
                            <w:r>
                              <w:rPr>
                                <w:rStyle w:val="Exact"/>
                                <w:color w:val="000000"/>
                                <w:spacing w:val="0"/>
                                <w:sz w:val="24"/>
                                <w:szCs w:val="24"/>
                                <w:lang w:eastAsia="en-US"/>
                              </w:rPr>
                              <w:t>eat Lark - luck Work - walk</w:t>
                            </w:r>
                            <w:r>
                              <w:rPr>
                                <w:rStyle w:val="Exact"/>
                                <w:color w:val="000000"/>
                                <w:spacing w:val="0"/>
                                <w:sz w:val="24"/>
                                <w:szCs w:val="24"/>
                                <w:lang w:eastAsia="en-US"/>
                              </w:rPr>
                              <w:t xml:space="preserve"> Tail - tale Spot - sport Slip - sleep</w:t>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id="Text Box 18" o:spid="_x0000_s1034" type="#_x0000_t202" style="position:absolute;left:0;text-align:left;margin-left:5.85pt;margin-top:50.65pt;width:84.7pt;height:3in;z-index:-251644928;visibility:visible;mso-wrap-style:square;mso-width-percent:0;mso-height-percent:0;mso-wrap-distance-left:5pt;mso-wrap-distance-top:2.65pt;mso-wrap-distance-right:40.5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" filled="f" stroked="f">
                <v:textbox style="mso-fit-shape-to-text:t" inset="0,0,0,0">
                  <w:txbxContent>
                    <w:p w:rsidR="00000000" w:rsidRDefault="007D0E60">
                      <w:pPr>
                        <w:pStyle w:val="a4"/>
                        <w:shd w:val="clear" w:color="auto" w:fill="auto"/>
                        <w:spacing w:before="0" w:after="0" w:line="480" w:lineRule="exact"/>
                        <w:ind w:left="40" w:right="140" w:firstLine="0"/>
                        <w:jc w:val="left"/>
                      </w:pPr>
                      <w:r>
                        <w:rPr>
                          <w:rStyle w:val="Exact"/>
                          <w:color w:val="000000"/>
                          <w:spacing w:val="0"/>
                          <w:sz w:val="24"/>
                          <w:szCs w:val="24"/>
                          <w:lang w:val="ru-RU"/>
                        </w:rPr>
                        <w:t xml:space="preserve">Работа со словарем </w:t>
                      </w:r>
                      <w:r>
                        <w:rPr>
                          <w:rStyle w:val="Exact"/>
                          <w:color w:val="000000"/>
                          <w:spacing w:val="0"/>
                          <w:sz w:val="24"/>
                          <w:szCs w:val="24"/>
                          <w:lang w:eastAsia="en-US"/>
                        </w:rPr>
                        <w:t xml:space="preserve">Pen </w:t>
                      </w:r>
                      <w:r>
                        <w:rPr>
                          <w:rStyle w:val="Exact"/>
                          <w:color w:val="000000"/>
                          <w:spacing w:val="0"/>
                          <w:sz w:val="24"/>
                          <w:szCs w:val="24"/>
                          <w:lang w:val="ru-RU"/>
                        </w:rPr>
                        <w:t xml:space="preserve">- </w:t>
                      </w:r>
                      <w:r>
                        <w:rPr>
                          <w:rStyle w:val="Exact"/>
                          <w:color w:val="000000"/>
                          <w:spacing w:val="0"/>
                          <w:sz w:val="24"/>
                          <w:szCs w:val="24"/>
                          <w:lang w:eastAsia="en-US"/>
                        </w:rPr>
                        <w:t xml:space="preserve">pan Mary </w:t>
                      </w:r>
                      <w:r>
                        <w:rPr>
                          <w:rStyle w:val="Exact"/>
                          <w:color w:val="000000"/>
                          <w:spacing w:val="0"/>
                          <w:sz w:val="24"/>
                          <w:szCs w:val="24"/>
                          <w:lang w:val="ru-RU"/>
                        </w:rPr>
                        <w:t xml:space="preserve">- </w:t>
                      </w:r>
                      <w:r>
                        <w:rPr>
                          <w:rStyle w:val="Exact"/>
                          <w:color w:val="000000"/>
                          <w:spacing w:val="0"/>
                          <w:sz w:val="24"/>
                          <w:szCs w:val="24"/>
                          <w:lang w:eastAsia="en-US"/>
                        </w:rPr>
                        <w:t xml:space="preserve">merry It </w:t>
                      </w:r>
                      <w:r>
                        <w:rPr>
                          <w:rStyle w:val="Exact"/>
                          <w:color w:val="000000"/>
                          <w:spacing w:val="0"/>
                          <w:sz w:val="24"/>
                          <w:szCs w:val="24"/>
                          <w:lang w:val="ru-RU"/>
                        </w:rPr>
                        <w:t xml:space="preserve">- </w:t>
                      </w:r>
                      <w:r>
                        <w:rPr>
                          <w:rStyle w:val="Exact"/>
                          <w:color w:val="000000"/>
                          <w:spacing w:val="0"/>
                          <w:sz w:val="24"/>
                          <w:szCs w:val="24"/>
                          <w:lang w:eastAsia="en-US"/>
                        </w:rPr>
                        <w:t>eat Lark - luck Work - walk</w:t>
                      </w:r>
                      <w:r>
                        <w:rPr>
                          <w:rStyle w:val="Exact"/>
                          <w:color w:val="000000"/>
                          <w:spacing w:val="0"/>
                          <w:sz w:val="24"/>
                          <w:szCs w:val="24"/>
                          <w:lang w:eastAsia="en-US"/>
                        </w:rPr>
                        <w:t xml:space="preserve"> Tail - tale Spot - sport Slip - sleep</w:t>
                      </w:r>
                    </w:p>
                  </w:txbxContent>
                </v:textbox>
                <w10:wrap type="square" anchorx="margin" anchory="margin"/>
              </v:shape>
            </w:pict>
          </mc:Fallback>
        </mc:AlternateContent>
      </w:r>
      <w:r>
        <w:rPr>
          <w:rStyle w:val="1"/>
          <w:color w:val="000000"/>
          <w:lang w:val="ru-RU"/>
        </w:rPr>
        <w:t>Составить предложения</w:t>
      </w:r>
    </w:p>
    <w:p w:rsidR="00000000" w:rsidRDefault="007D0E60">
      <w:pPr>
        <w:pStyle w:val="a4"/>
        <w:numPr>
          <w:ilvl w:val="0"/>
          <w:numId w:val="4"/>
        </w:numPr>
        <w:shd w:val="clear" w:color="auto" w:fill="auto"/>
        <w:tabs>
          <w:tab w:val="left" w:pos="299"/>
        </w:tabs>
        <w:spacing w:before="0" w:after="0" w:line="480" w:lineRule="exact"/>
        <w:ind w:left="20" w:firstLine="0"/>
      </w:pPr>
      <w:r>
        <w:rPr>
          <w:rStyle w:val="1"/>
          <w:color w:val="000000"/>
          <w:lang w:eastAsia="en-US"/>
        </w:rPr>
        <w:t>the, fell, floor, pan, on, the marry</w:t>
      </w:r>
    </w:p>
    <w:p w:rsidR="00000000" w:rsidRDefault="007D0E60">
      <w:pPr>
        <w:pStyle w:val="a4"/>
        <w:numPr>
          <w:ilvl w:val="0"/>
          <w:numId w:val="4"/>
        </w:numPr>
        <w:shd w:val="clear" w:color="auto" w:fill="auto"/>
        <w:tabs>
          <w:tab w:val="left" w:pos="299"/>
        </w:tabs>
        <w:spacing w:before="0" w:after="0" w:line="480" w:lineRule="exact"/>
        <w:ind w:left="20" w:firstLine="0"/>
      </w:pPr>
      <w:r>
        <w:rPr>
          <w:rStyle w:val="1"/>
          <w:color w:val="000000"/>
          <w:lang w:eastAsia="en-US"/>
        </w:rPr>
        <w:t>merry, gave, much, this, us puppy, fun</w:t>
      </w:r>
    </w:p>
    <w:p w:rsidR="00000000" w:rsidRDefault="007D0E60">
      <w:pPr>
        <w:pStyle w:val="a4"/>
        <w:numPr>
          <w:ilvl w:val="0"/>
          <w:numId w:val="4"/>
        </w:numPr>
        <w:shd w:val="clear" w:color="auto" w:fill="auto"/>
        <w:tabs>
          <w:tab w:val="left" w:pos="299"/>
        </w:tabs>
        <w:spacing w:before="0" w:after="0" w:line="480" w:lineRule="exact"/>
        <w:ind w:left="20" w:firstLine="0"/>
      </w:pPr>
      <w:r>
        <w:rPr>
          <w:rStyle w:val="1"/>
          <w:color w:val="000000"/>
          <w:lang w:eastAsia="en-US"/>
        </w:rPr>
        <w:t>was, an, it, tale English</w:t>
      </w:r>
    </w:p>
    <w:p w:rsidR="00000000" w:rsidRDefault="007D0E60">
      <w:pPr>
        <w:pStyle w:val="a4"/>
        <w:numPr>
          <w:ilvl w:val="0"/>
          <w:numId w:val="4"/>
        </w:numPr>
        <w:shd w:val="clear" w:color="auto" w:fill="auto"/>
        <w:tabs>
          <w:tab w:val="left" w:pos="299"/>
        </w:tabs>
        <w:spacing w:before="0" w:after="0" w:line="480" w:lineRule="exact"/>
        <w:ind w:left="20" w:firstLine="0"/>
      </w:pPr>
      <w:r>
        <w:rPr>
          <w:rStyle w:val="1"/>
          <w:color w:val="000000"/>
          <w:lang w:eastAsia="en-US"/>
        </w:rPr>
        <w:t>year, they, last, went, for, in, sports</w:t>
      </w:r>
    </w:p>
    <w:p w:rsidR="00000000" w:rsidRDefault="007D0E60">
      <w:pPr>
        <w:pStyle w:val="a4"/>
        <w:numPr>
          <w:ilvl w:val="0"/>
          <w:numId w:val="4"/>
        </w:numPr>
        <w:shd w:val="clear" w:color="auto" w:fill="auto"/>
        <w:tabs>
          <w:tab w:val="left" w:pos="299"/>
        </w:tabs>
        <w:spacing w:before="0" w:after="0" w:line="480" w:lineRule="exact"/>
        <w:ind w:left="20" w:firstLine="0"/>
      </w:pPr>
      <w:r>
        <w:rPr>
          <w:rStyle w:val="1"/>
          <w:color w:val="000000"/>
          <w:lang w:eastAsia="en-US"/>
        </w:rPr>
        <w:t>we, lark, singing, heard, a</w:t>
      </w:r>
    </w:p>
    <w:p w:rsidR="00000000" w:rsidRDefault="007D0E60">
      <w:pPr>
        <w:pStyle w:val="a4"/>
        <w:numPr>
          <w:ilvl w:val="0"/>
          <w:numId w:val="4"/>
        </w:numPr>
        <w:shd w:val="clear" w:color="auto" w:fill="auto"/>
        <w:tabs>
          <w:tab w:val="left" w:pos="299"/>
        </w:tabs>
        <w:spacing w:before="0" w:after="0" w:line="480" w:lineRule="exact"/>
        <w:ind w:left="20" w:firstLine="0"/>
      </w:pPr>
      <w:r>
        <w:rPr>
          <w:rStyle w:val="1"/>
          <w:color w:val="000000"/>
          <w:lang w:eastAsia="en-US"/>
        </w:rPr>
        <w:t>she, us, of, slips, gave, each, paper, of</w:t>
      </w:r>
    </w:p>
    <w:p w:rsidR="00000000" w:rsidRDefault="007D0E60">
      <w:pPr>
        <w:pStyle w:val="a4"/>
        <w:numPr>
          <w:ilvl w:val="0"/>
          <w:numId w:val="4"/>
        </w:numPr>
        <w:shd w:val="clear" w:color="auto" w:fill="auto"/>
        <w:tabs>
          <w:tab w:val="left" w:pos="299"/>
        </w:tabs>
        <w:spacing w:before="0" w:after="1380" w:line="480" w:lineRule="exact"/>
        <w:ind w:left="20" w:firstLine="0"/>
      </w:pPr>
      <w:r>
        <w:rPr>
          <w:rStyle w:val="1"/>
          <w:color w:val="000000"/>
          <w:lang w:eastAsia="en-US"/>
        </w:rPr>
        <w:t>had, they, forest, work, to, the, in, till, late</w:t>
      </w:r>
    </w:p>
    <w:p w:rsidR="00000000" w:rsidRDefault="007D0E60">
      <w:pPr>
        <w:pStyle w:val="a4"/>
        <w:shd w:val="clear" w:color="auto" w:fill="auto"/>
        <w:spacing w:before="0" w:after="0" w:line="480" w:lineRule="exact"/>
        <w:ind w:left="20" w:firstLine="0"/>
      </w:pPr>
      <w:r>
        <w:rPr>
          <w:noProof/>
          <w:lang w:val="ru-RU"/>
        </w:rPr>
        <mc:AlternateContent>
          <mc:Choice Requires="wps">
            <w:drawing>
              <wp:anchor distT="0" distB="0" distL="63500" distR="370840" simplePos="0" relativeHeight="251672576" behindDoc="1" locked="0" layoutInCell="1" allowOverlap="1">
                <wp:simplePos x="0" y="0"/>
                <wp:positionH relativeFrom="margin">
                  <wp:posOffset>74295</wp:posOffset>
                </wp:positionH>
                <wp:positionV relativeFrom="paragraph">
                  <wp:posOffset>-112395</wp:posOffset>
                </wp:positionV>
                <wp:extent cx="1222375" cy="2133600"/>
                <wp:effectExtent l="0" t="1905" r="0" b="1905"/>
                <wp:wrapSquare wrapText="bothSides"/>
                <wp:docPr id="21" name="Text Box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22375" cy="2133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00000" w:rsidRDefault="007D0E60">
                            <w:pPr>
                              <w:pStyle w:val="a4"/>
                              <w:shd w:val="clear" w:color="auto" w:fill="auto"/>
                              <w:spacing w:before="0" w:after="0" w:line="480" w:lineRule="exact"/>
                              <w:ind w:left="60" w:right="120" w:firstLine="0"/>
                              <w:jc w:val="left"/>
                            </w:pPr>
                            <w:r>
                              <w:rPr>
                                <w:rStyle w:val="Exact"/>
                                <w:color w:val="000000"/>
                                <w:spacing w:val="0"/>
                                <w:sz w:val="24"/>
                                <w:szCs w:val="24"/>
                                <w:lang w:val="ru-RU"/>
                              </w:rPr>
                              <w:t xml:space="preserve">Выпиши слова со значениями </w:t>
                            </w:r>
                            <w:r>
                              <w:rPr>
                                <w:rStyle w:val="Exact"/>
                                <w:color w:val="000000"/>
                                <w:spacing w:val="0"/>
                                <w:sz w:val="24"/>
                                <w:szCs w:val="24"/>
                                <w:lang w:eastAsia="en-US"/>
                              </w:rPr>
                              <w:t xml:space="preserve">Too </w:t>
                            </w:r>
                            <w:r>
                              <w:rPr>
                                <w:rStyle w:val="Exact"/>
                                <w:color w:val="000000"/>
                                <w:spacing w:val="0"/>
                                <w:sz w:val="24"/>
                                <w:szCs w:val="24"/>
                                <w:lang w:val="ru-RU"/>
                              </w:rPr>
                              <w:t xml:space="preserve">- </w:t>
                            </w:r>
                            <w:r>
                              <w:rPr>
                                <w:rStyle w:val="Exact"/>
                                <w:color w:val="000000"/>
                                <w:spacing w:val="0"/>
                                <w:sz w:val="24"/>
                                <w:szCs w:val="24"/>
                                <w:lang w:eastAsia="en-US"/>
                              </w:rPr>
                              <w:t>two Week - weak Hear - here Whole - hole Maid - made Were - wear</w:t>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id="Text Box 19" o:spid="_x0000_s1035" type="#_x0000_t202" style="position:absolute;left:0;text-align:left;margin-left:5.85pt;margin-top:-8.85pt;width:96.25pt;height:168pt;z-index:-251643904;visibility:visible;mso-wrap-style:square;mso-width-percent:0;mso-height-percent:0;mso-wrap-distance-left:5pt;mso-wrap-distance-top:0;mso-wrap-distance-right:29.2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" filled="f" stroked="f">
                <v:textbox style="mso-fit-shape-to-text:t" inset="0,0,0,0">
                  <w:txbxContent>
                    <w:p w:rsidR="00000000" w:rsidRDefault="007D0E60">
                      <w:pPr>
                        <w:pStyle w:val="a4"/>
                        <w:shd w:val="clear" w:color="auto" w:fill="auto"/>
                        <w:spacing w:before="0" w:after="0" w:line="480" w:lineRule="exact"/>
                        <w:ind w:left="60" w:right="120" w:firstLine="0"/>
                        <w:jc w:val="left"/>
                      </w:pPr>
                      <w:r>
                        <w:rPr>
                          <w:rStyle w:val="Exact"/>
                          <w:color w:val="000000"/>
                          <w:spacing w:val="0"/>
                          <w:sz w:val="24"/>
                          <w:szCs w:val="24"/>
                          <w:lang w:val="ru-RU"/>
                        </w:rPr>
                        <w:t xml:space="preserve">Выпиши слова со значениями </w:t>
                      </w:r>
                      <w:r>
                        <w:rPr>
                          <w:rStyle w:val="Exact"/>
                          <w:color w:val="000000"/>
                          <w:spacing w:val="0"/>
                          <w:sz w:val="24"/>
                          <w:szCs w:val="24"/>
                          <w:lang w:eastAsia="en-US"/>
                        </w:rPr>
                        <w:t xml:space="preserve">Too </w:t>
                      </w:r>
                      <w:r>
                        <w:rPr>
                          <w:rStyle w:val="Exact"/>
                          <w:color w:val="000000"/>
                          <w:spacing w:val="0"/>
                          <w:sz w:val="24"/>
                          <w:szCs w:val="24"/>
                          <w:lang w:val="ru-RU"/>
                        </w:rPr>
                        <w:t xml:space="preserve">- </w:t>
                      </w:r>
                      <w:r>
                        <w:rPr>
                          <w:rStyle w:val="Exact"/>
                          <w:color w:val="000000"/>
                          <w:spacing w:val="0"/>
                          <w:sz w:val="24"/>
                          <w:szCs w:val="24"/>
                          <w:lang w:eastAsia="en-US"/>
                        </w:rPr>
                        <w:t>two Week - weak Hear - here Whole - hole Maid - made Were - wear</w:t>
                      </w:r>
                    </w:p>
                  </w:txbxContent>
                </v:textbox>
                <w10:wrap type="square" anchorx="margin"/>
              </v:shape>
            </w:pict>
          </mc:Fallback>
        </mc:AlternateContent>
      </w:r>
      <w:r>
        <w:rPr>
          <w:rStyle w:val="1"/>
          <w:color w:val="000000"/>
          <w:lang w:eastAsia="en-US"/>
        </w:rPr>
        <w:t>Tick the right variant</w:t>
      </w:r>
    </w:p>
    <w:p w:rsidR="00000000" w:rsidRDefault="007D0E60">
      <w:pPr>
        <w:pStyle w:val="a4"/>
        <w:numPr>
          <w:ilvl w:val="0"/>
          <w:numId w:val="5"/>
        </w:numPr>
        <w:shd w:val="clear" w:color="auto" w:fill="auto"/>
        <w:tabs>
          <w:tab w:val="left" w:pos="299"/>
        </w:tabs>
        <w:spacing w:before="0" w:after="0" w:line="480" w:lineRule="exact"/>
        <w:ind w:left="20" w:firstLine="0"/>
      </w:pPr>
      <w:r>
        <w:rPr>
          <w:rStyle w:val="1"/>
          <w:color w:val="000000"/>
          <w:lang w:eastAsia="en-US"/>
        </w:rPr>
        <w:t>They washed ... clothes (there,</w:t>
      </w:r>
      <w:r>
        <w:rPr>
          <w:rStyle w:val="1"/>
          <w:color w:val="000000"/>
          <w:lang w:eastAsia="en-US"/>
        </w:rPr>
        <w:t xml:space="preserve"> them, themselves, their)</w:t>
      </w:r>
    </w:p>
    <w:p w:rsidR="00000000" w:rsidRDefault="007D0E60">
      <w:pPr>
        <w:pStyle w:val="a4"/>
        <w:numPr>
          <w:ilvl w:val="0"/>
          <w:numId w:val="5"/>
        </w:numPr>
        <w:shd w:val="clear" w:color="auto" w:fill="auto"/>
        <w:tabs>
          <w:tab w:val="left" w:pos="299"/>
        </w:tabs>
        <w:spacing w:before="0" w:after="0" w:line="480" w:lineRule="exact"/>
        <w:ind w:left="20" w:firstLine="0"/>
      </w:pPr>
      <w:r>
        <w:rPr>
          <w:rStyle w:val="1"/>
          <w:color w:val="000000"/>
          <w:lang w:eastAsia="en-US"/>
        </w:rPr>
        <w:t>The weather was ... rainy for walking (two, to, toe, too)</w:t>
      </w:r>
    </w:p>
    <w:p w:rsidR="00000000" w:rsidRDefault="007D0E60">
      <w:pPr>
        <w:pStyle w:val="a4"/>
        <w:numPr>
          <w:ilvl w:val="0"/>
          <w:numId w:val="5"/>
        </w:numPr>
        <w:shd w:val="clear" w:color="auto" w:fill="auto"/>
        <w:tabs>
          <w:tab w:val="left" w:pos="299"/>
        </w:tabs>
        <w:spacing w:before="0" w:after="0" w:line="480" w:lineRule="exact"/>
        <w:ind w:left="20" w:firstLine="0"/>
      </w:pPr>
      <w:r>
        <w:rPr>
          <w:rStyle w:val="1"/>
          <w:color w:val="000000"/>
          <w:lang w:eastAsia="en-US"/>
        </w:rPr>
        <w:t>She was reading them ... (a story, novel, tale, tail)</w:t>
      </w:r>
    </w:p>
    <w:p w:rsidR="00000000" w:rsidRDefault="007D0E60">
      <w:pPr>
        <w:pStyle w:val="a4"/>
        <w:numPr>
          <w:ilvl w:val="0"/>
          <w:numId w:val="5"/>
        </w:numPr>
        <w:shd w:val="clear" w:color="auto" w:fill="auto"/>
        <w:tabs>
          <w:tab w:val="left" w:pos="299"/>
        </w:tabs>
        <w:spacing w:before="0" w:after="0" w:line="480" w:lineRule="exact"/>
        <w:ind w:left="20" w:right="20" w:firstLine="0"/>
      </w:pPr>
      <w:r>
        <w:rPr>
          <w:rStyle w:val="1"/>
          <w:color w:val="000000"/>
          <w:lang w:eastAsia="en-US"/>
        </w:rPr>
        <w:t>He was too ... to lift the stone (week, weak, wheel, when)</w:t>
      </w:r>
    </w:p>
    <w:p w:rsidR="00000000" w:rsidRDefault="007D0E60">
      <w:pPr>
        <w:pStyle w:val="a4"/>
        <w:numPr>
          <w:ilvl w:val="0"/>
          <w:numId w:val="5"/>
        </w:numPr>
        <w:shd w:val="clear" w:color="auto" w:fill="auto"/>
        <w:tabs>
          <w:tab w:val="left" w:pos="299"/>
        </w:tabs>
        <w:spacing w:before="0" w:after="0" w:line="480" w:lineRule="exact"/>
        <w:ind w:left="20" w:firstLine="0"/>
      </w:pPr>
      <w:r>
        <w:rPr>
          <w:rStyle w:val="1"/>
          <w:color w:val="000000"/>
          <w:lang w:eastAsia="en-US"/>
        </w:rPr>
        <w:t>The travelers ... a sudden noise (hear, her</w:t>
      </w:r>
      <w:r>
        <w:rPr>
          <w:rStyle w:val="1"/>
          <w:color w:val="000000"/>
          <w:lang w:eastAsia="en-US"/>
        </w:rPr>
        <w:t>e, hare, heard)</w:t>
      </w:r>
    </w:p>
    <w:p w:rsidR="00000000" w:rsidRDefault="007D0E60">
      <w:pPr>
        <w:pStyle w:val="a4"/>
        <w:numPr>
          <w:ilvl w:val="0"/>
          <w:numId w:val="5"/>
        </w:numPr>
        <w:shd w:val="clear" w:color="auto" w:fill="auto"/>
        <w:tabs>
          <w:tab w:val="left" w:pos="299"/>
        </w:tabs>
        <w:spacing w:before="0" w:after="0" w:line="480" w:lineRule="exact"/>
        <w:ind w:left="20" w:firstLine="0"/>
      </w:pPr>
      <w:r>
        <w:rPr>
          <w:rStyle w:val="1"/>
          <w:color w:val="000000"/>
          <w:lang w:eastAsia="en-US"/>
        </w:rPr>
        <w:t>The hare hid in a small ... (hole, heal, him, whole)</w:t>
      </w:r>
    </w:p>
    <w:p w:rsidR="00000000" w:rsidRDefault="007D0E60">
      <w:pPr>
        <w:pStyle w:val="a4"/>
        <w:numPr>
          <w:ilvl w:val="0"/>
          <w:numId w:val="5"/>
        </w:numPr>
        <w:shd w:val="clear" w:color="auto" w:fill="auto"/>
        <w:tabs>
          <w:tab w:val="left" w:pos="2918"/>
        </w:tabs>
        <w:spacing w:before="0" w:after="416" w:line="480" w:lineRule="exact"/>
        <w:ind w:left="2620" w:right="20" w:firstLine="0"/>
      </w:pPr>
      <w:r>
        <w:rPr>
          <w:rStyle w:val="1"/>
          <w:color w:val="000000"/>
          <w:lang w:eastAsia="en-US"/>
        </w:rPr>
        <w:t>The boy ... a good toy for his sister (maid, mad, made, maiden)</w:t>
      </w:r>
    </w:p>
    <w:p w:rsidR="00000000" w:rsidRDefault="007D0E60">
      <w:pPr>
        <w:pStyle w:val="a4"/>
        <w:shd w:val="clear" w:color="auto" w:fill="auto"/>
        <w:spacing w:before="0" w:after="0" w:line="485" w:lineRule="exact"/>
        <w:ind w:left="20" w:right="20" w:firstLine="720"/>
      </w:pPr>
      <w:r>
        <w:rPr>
          <w:rStyle w:val="1"/>
          <w:color w:val="000000"/>
          <w:lang w:val="ru-RU"/>
        </w:rPr>
        <w:t>Формирование лексических навыков позволяет ознакомление, первичная отработка на уровне слова, словосочетаний, предл</w:t>
      </w:r>
      <w:r>
        <w:rPr>
          <w:rStyle w:val="1"/>
          <w:color w:val="000000"/>
          <w:lang w:val="ru-RU"/>
        </w:rPr>
        <w:t xml:space="preserve">ожений. В употреблении после неоднократного повторения названия животных, учащиеся либо соглашаются, либо опровергают утверждения, употребляя разговорные модели. </w:t>
      </w:r>
      <w:r>
        <w:rPr>
          <w:rStyle w:val="1"/>
          <w:color w:val="000000"/>
          <w:lang w:eastAsia="en-US"/>
        </w:rPr>
        <w:t xml:space="preserve">You are mistaken, I’m afraid, Right you are! </w:t>
      </w:r>
      <w:r>
        <w:rPr>
          <w:rStyle w:val="1"/>
          <w:color w:val="000000"/>
          <w:lang w:val="ru-RU"/>
        </w:rPr>
        <w:t xml:space="preserve">Дети составляют словосочетания </w:t>
      </w:r>
      <w:r>
        <w:rPr>
          <w:rStyle w:val="1"/>
          <w:color w:val="000000"/>
          <w:lang w:eastAsia="en-US"/>
        </w:rPr>
        <w:t>favorite pet, funn</w:t>
      </w:r>
      <w:r>
        <w:rPr>
          <w:rStyle w:val="1"/>
          <w:color w:val="000000"/>
          <w:lang w:eastAsia="en-US"/>
        </w:rPr>
        <w:t xml:space="preserve">y cat, singing </w:t>
      </w:r>
      <w:r>
        <w:rPr>
          <w:rStyle w:val="1"/>
          <w:color w:val="000000"/>
          <w:lang w:eastAsia="en-US"/>
        </w:rPr>
        <w:lastRenderedPageBreak/>
        <w:t>cock, colored hens.</w:t>
      </w:r>
      <w:r>
        <w:br w:type="page"/>
      </w:r>
    </w:p>
    <w:p w:rsidR="00000000" w:rsidRDefault="007D0E60">
      <w:pPr>
        <w:pStyle w:val="a4"/>
        <w:shd w:val="clear" w:color="auto" w:fill="auto"/>
        <w:spacing w:before="0" w:after="0" w:line="250" w:lineRule="exact"/>
        <w:ind w:left="380" w:firstLine="0"/>
      </w:pPr>
      <w:r>
        <w:rPr>
          <w:rStyle w:val="1"/>
          <w:color w:val="000000"/>
          <w:lang w:eastAsia="en-US"/>
        </w:rPr>
        <w:lastRenderedPageBreak/>
        <w:t>Hugie visited a painter, Alan by name. he was finishing a picture of a beggar-</w:t>
      </w:r>
    </w:p>
    <w:p w:rsidR="00000000" w:rsidRDefault="007D0E60">
      <w:pPr>
        <w:pStyle w:val="62"/>
        <w:shd w:val="clear" w:color="auto" w:fill="auto"/>
        <w:spacing w:before="0" w:line="250" w:lineRule="exact"/>
        <w:ind w:left="3180"/>
      </w:pPr>
      <w:r>
        <w:rPr>
          <w:rStyle w:val="61"/>
          <w:b/>
          <w:bCs/>
          <w:i/>
          <w:iCs/>
          <w:color w:val="000000"/>
          <w:lang w:val="en-US" w:eastAsia="en-US"/>
        </w:rPr>
        <w:t>c</w:t>
      </w:r>
    </w:p>
    <w:p w:rsidR="00000000" w:rsidRDefault="007D0E60">
      <w:pPr>
        <w:pStyle w:val="a4"/>
        <w:shd w:val="clear" w:color="auto" w:fill="auto"/>
        <w:spacing w:before="0" w:after="0" w:line="485" w:lineRule="exact"/>
        <w:ind w:left="80" w:firstLine="0"/>
      </w:pPr>
      <w:r>
        <w:rPr>
          <w:rStyle w:val="1"/>
          <w:color w:val="000000"/>
          <w:lang w:eastAsia="en-US"/>
        </w:rPr>
        <w:t>man. On the plat form storod</w:t>
      </w:r>
      <w:r>
        <w:rPr>
          <w:rStyle w:val="1"/>
          <w:color w:val="000000"/>
          <w:lang w:eastAsia="en-US"/>
        </w:rPr>
        <w:t xml:space="preserve"> an unhappy beggar with a dirty coat and worn out boots. In one hand he had a rough stick. With the other the beggar held out his hat for money. Really such beggars were met not every day. Hugie was very sorry for the poor man. In his pocket he found only </w:t>
      </w:r>
      <w:r>
        <w:rPr>
          <w:rStyle w:val="1"/>
          <w:color w:val="000000"/>
          <w:lang w:eastAsia="en-US"/>
        </w:rPr>
        <w:t>one coin. And he threw it into the</w:t>
      </w:r>
    </w:p>
    <w:p w:rsidR="00000000" w:rsidRDefault="007D0E60">
      <w:pPr>
        <w:pStyle w:val="a4"/>
        <w:shd w:val="clear" w:color="auto" w:fill="auto"/>
        <w:spacing w:before="0" w:after="188" w:line="250" w:lineRule="exact"/>
        <w:ind w:left="80" w:firstLine="0"/>
      </w:pPr>
      <w:r>
        <w:rPr>
          <w:rStyle w:val="1"/>
          <w:color w:val="000000"/>
          <w:lang w:eastAsia="en-US"/>
        </w:rPr>
        <w:t>beggar’s hat.</w:t>
      </w:r>
    </w:p>
    <w:p w:rsidR="00000000" w:rsidRDefault="007D0E60">
      <w:pPr>
        <w:pStyle w:val="a4"/>
        <w:numPr>
          <w:ilvl w:val="0"/>
          <w:numId w:val="6"/>
        </w:numPr>
        <w:shd w:val="clear" w:color="auto" w:fill="auto"/>
        <w:tabs>
          <w:tab w:val="left" w:pos="726"/>
        </w:tabs>
        <w:spacing w:before="0" w:after="0" w:line="480" w:lineRule="exact"/>
        <w:ind w:left="380" w:firstLine="0"/>
      </w:pPr>
      <w:r>
        <w:rPr>
          <w:rStyle w:val="1"/>
          <w:color w:val="000000"/>
          <w:lang w:eastAsia="en-US"/>
        </w:rPr>
        <w:t>Hugie visited a doctor.</w:t>
      </w:r>
    </w:p>
    <w:p w:rsidR="00000000" w:rsidRDefault="007D0E60">
      <w:pPr>
        <w:pStyle w:val="a4"/>
        <w:numPr>
          <w:ilvl w:val="0"/>
          <w:numId w:val="6"/>
        </w:numPr>
        <w:shd w:val="clear" w:color="auto" w:fill="auto"/>
        <w:tabs>
          <w:tab w:val="left" w:pos="726"/>
        </w:tabs>
        <w:spacing w:before="0" w:after="0" w:line="480" w:lineRule="exact"/>
        <w:ind w:left="380" w:firstLine="0"/>
      </w:pPr>
      <w:r>
        <w:rPr>
          <w:rStyle w:val="1"/>
          <w:color w:val="000000"/>
          <w:lang w:eastAsia="en-US"/>
        </w:rPr>
        <w:t>Alan painted the portrait of an old beggar.</w:t>
      </w:r>
    </w:p>
    <w:p w:rsidR="00000000" w:rsidRDefault="007D0E60">
      <w:pPr>
        <w:pStyle w:val="a4"/>
        <w:numPr>
          <w:ilvl w:val="0"/>
          <w:numId w:val="6"/>
        </w:numPr>
        <w:shd w:val="clear" w:color="auto" w:fill="auto"/>
        <w:tabs>
          <w:tab w:val="left" w:pos="726"/>
        </w:tabs>
        <w:spacing w:before="0" w:after="0" w:line="480" w:lineRule="exact"/>
        <w:ind w:left="380" w:firstLine="0"/>
      </w:pPr>
      <w:r>
        <w:rPr>
          <w:rStyle w:val="1"/>
          <w:color w:val="000000"/>
          <w:lang w:eastAsia="en-US"/>
        </w:rPr>
        <w:t>The beggar was poorly dressed.</w:t>
      </w:r>
    </w:p>
    <w:p w:rsidR="00000000" w:rsidRDefault="007D0E60">
      <w:pPr>
        <w:pStyle w:val="a4"/>
        <w:numPr>
          <w:ilvl w:val="0"/>
          <w:numId w:val="6"/>
        </w:numPr>
        <w:shd w:val="clear" w:color="auto" w:fill="auto"/>
        <w:tabs>
          <w:tab w:val="left" w:pos="726"/>
        </w:tabs>
        <w:spacing w:before="0" w:after="0" w:line="480" w:lineRule="exact"/>
        <w:ind w:left="380" w:firstLine="0"/>
      </w:pPr>
      <w:r>
        <w:rPr>
          <w:rStyle w:val="1"/>
          <w:color w:val="000000"/>
          <w:lang w:eastAsia="en-US"/>
        </w:rPr>
        <w:t>He had a stick in his hand.</w:t>
      </w:r>
    </w:p>
    <w:p w:rsidR="00000000" w:rsidRDefault="007D0E60">
      <w:pPr>
        <w:pStyle w:val="a4"/>
        <w:shd w:val="clear" w:color="auto" w:fill="auto"/>
        <w:spacing w:before="0" w:after="0" w:line="480" w:lineRule="exact"/>
        <w:ind w:left="80" w:firstLine="0"/>
      </w:pPr>
      <w:r>
        <w:rPr>
          <w:rStyle w:val="1"/>
          <w:color w:val="000000"/>
          <w:lang w:eastAsia="en-US"/>
        </w:rPr>
        <w:t>5. His coat was over his arm.</w:t>
      </w:r>
    </w:p>
    <w:p w:rsidR="00000000" w:rsidRDefault="007D0E60">
      <w:pPr>
        <w:pStyle w:val="a4"/>
        <w:shd w:val="clear" w:color="auto" w:fill="auto"/>
        <w:spacing w:before="0" w:after="1024" w:line="480" w:lineRule="exact"/>
        <w:ind w:left="380" w:right="3980" w:hanging="300"/>
        <w:jc w:val="left"/>
      </w:pPr>
      <w:r>
        <w:rPr>
          <w:rStyle w:val="13pt"/>
          <w:noProof w:val="0"/>
          <w:color w:val="000000"/>
          <w:lang w:eastAsia="en-US"/>
        </w:rPr>
        <w:t>6</w:t>
      </w:r>
      <w:r>
        <w:rPr>
          <w:rStyle w:val="1"/>
          <w:color w:val="000000"/>
          <w:lang w:eastAsia="en-US"/>
        </w:rPr>
        <w:t>. Hugie found much money</w:t>
      </w:r>
      <w:r>
        <w:rPr>
          <w:rStyle w:val="1"/>
          <w:color w:val="000000"/>
          <w:lang w:eastAsia="en-US"/>
        </w:rPr>
        <w:t xml:space="preserve"> for the beggar. 7. He threw 100 dollars into his hat.</w:t>
      </w:r>
    </w:p>
    <w:p w:rsidR="00000000" w:rsidRDefault="007D0E60">
      <w:pPr>
        <w:pStyle w:val="a4"/>
        <w:shd w:val="clear" w:color="auto" w:fill="auto"/>
        <w:spacing w:before="0" w:after="1087" w:line="250" w:lineRule="exact"/>
        <w:ind w:right="60" w:firstLine="0"/>
        <w:jc w:val="center"/>
      </w:pPr>
      <w:r>
        <w:rPr>
          <w:rStyle w:val="1"/>
          <w:color w:val="000000"/>
          <w:lang w:eastAsia="en-US"/>
        </w:rPr>
        <w:t>Conversation</w:t>
      </w:r>
    </w:p>
    <w:p w:rsidR="00000000" w:rsidRDefault="007D0E60">
      <w:pPr>
        <w:pStyle w:val="a4"/>
        <w:shd w:val="clear" w:color="auto" w:fill="auto"/>
        <w:spacing w:before="0" w:after="0" w:line="250" w:lineRule="exact"/>
        <w:ind w:left="80" w:firstLine="0"/>
        <w:sectPr w:rsidR="00000000">
          <w:pgSz w:w="16838" w:h="23810"/>
          <w:pgMar w:top="4581" w:right="3846" w:bottom="4937" w:left="3570" w:header="0" w:footer="3" w:gutter="0"/>
          <w:cols w:space="720"/>
          <w:noEndnote/>
          <w:docGrid w:linePitch="360"/>
        </w:sectPr>
      </w:pPr>
      <w:r>
        <w:rPr>
          <w:rStyle w:val="1"/>
          <w:color w:val="000000"/>
          <w:lang w:eastAsia="en-US"/>
        </w:rPr>
        <w:t>Do you meet beggars in our city?</w:t>
      </w:r>
    </w:p>
    <w:p w:rsidR="00000000" w:rsidRDefault="007D0E60">
      <w:pPr>
        <w:pStyle w:val="a4"/>
        <w:shd w:val="clear" w:color="auto" w:fill="auto"/>
        <w:spacing w:before="0" w:after="367" w:line="250" w:lineRule="exact"/>
        <w:ind w:right="20" w:firstLine="0"/>
        <w:jc w:val="center"/>
      </w:pPr>
      <w:r>
        <w:rPr>
          <w:color w:val="000000"/>
          <w:u w:val="single"/>
          <w:lang w:val="ru-RU"/>
        </w:rPr>
        <w:lastRenderedPageBreak/>
        <w:t>Списывание с дополнительным заданием.</w:t>
      </w:r>
    </w:p>
    <w:p w:rsidR="00000000" w:rsidRDefault="007D0E60">
      <w:pPr>
        <w:pStyle w:val="a4"/>
        <w:shd w:val="clear" w:color="auto" w:fill="auto"/>
        <w:spacing w:before="0" w:after="908" w:line="250" w:lineRule="exact"/>
        <w:ind w:right="40" w:firstLine="0"/>
        <w:jc w:val="center"/>
      </w:pPr>
      <w:r>
        <w:rPr>
          <w:color w:val="000000"/>
          <w:u w:val="single"/>
          <w:lang w:val="ru-RU"/>
        </w:rPr>
        <w:t>Выписать предложения с неправильными глаголами</w:t>
      </w:r>
    </w:p>
    <w:p w:rsidR="00000000" w:rsidRDefault="007D0E60">
      <w:pPr>
        <w:pStyle w:val="a4"/>
        <w:shd w:val="clear" w:color="auto" w:fill="auto"/>
        <w:spacing w:before="0" w:after="0" w:line="485" w:lineRule="exact"/>
        <w:ind w:left="40" w:right="20" w:firstLine="320"/>
      </w:pPr>
      <w:r>
        <w:rPr>
          <w:rStyle w:val="1"/>
          <w:color w:val="000000"/>
          <w:lang w:eastAsia="en-US"/>
        </w:rPr>
        <w:t xml:space="preserve">Jenny’s cousin </w:t>
      </w:r>
      <w:r>
        <w:rPr>
          <w:color w:val="000000"/>
          <w:u w:val="single"/>
          <w:lang w:eastAsia="en-US"/>
        </w:rPr>
        <w:t>came</w:t>
      </w:r>
      <w:r>
        <w:rPr>
          <w:rStyle w:val="1"/>
          <w:color w:val="000000"/>
          <w:lang w:eastAsia="en-US"/>
        </w:rPr>
        <w:t xml:space="preserve"> just before her birthday. The family wanted to arrange a picnic celebration. The day </w:t>
      </w:r>
      <w:r>
        <w:rPr>
          <w:color w:val="000000"/>
          <w:u w:val="single"/>
          <w:lang w:eastAsia="en-US"/>
        </w:rPr>
        <w:t>was</w:t>
      </w:r>
      <w:r>
        <w:rPr>
          <w:rStyle w:val="1"/>
          <w:color w:val="000000"/>
          <w:lang w:eastAsia="en-US"/>
        </w:rPr>
        <w:t xml:space="preserve"> fine with clear sky. We arrived at ouf site and had a lovely bath. While eating many cows </w:t>
      </w:r>
      <w:r>
        <w:rPr>
          <w:color w:val="000000"/>
          <w:u w:val="single"/>
          <w:lang w:eastAsia="en-US"/>
        </w:rPr>
        <w:t>began</w:t>
      </w:r>
      <w:r>
        <w:rPr>
          <w:rStyle w:val="1"/>
          <w:color w:val="000000"/>
          <w:lang w:eastAsia="en-US"/>
        </w:rPr>
        <w:t xml:space="preserve"> advancing us nearer. The cousin ran to a gap in the fence. Jenny’s fat</w:t>
      </w:r>
      <w:r>
        <w:rPr>
          <w:rStyle w:val="1"/>
          <w:color w:val="000000"/>
          <w:lang w:eastAsia="en-US"/>
        </w:rPr>
        <w:t xml:space="preserve">her </w:t>
      </w:r>
      <w:r>
        <w:rPr>
          <w:color w:val="000000"/>
          <w:u w:val="single"/>
          <w:lang w:eastAsia="en-US"/>
        </w:rPr>
        <w:t>drove</w:t>
      </w:r>
      <w:r>
        <w:rPr>
          <w:rStyle w:val="1"/>
          <w:color w:val="000000"/>
          <w:lang w:eastAsia="en-US"/>
        </w:rPr>
        <w:t xml:space="preserve"> the cows back. And he </w:t>
      </w:r>
      <w:r>
        <w:rPr>
          <w:color w:val="000000"/>
          <w:u w:val="single"/>
          <w:lang w:eastAsia="en-US"/>
        </w:rPr>
        <w:t>shut</w:t>
      </w:r>
      <w:r>
        <w:rPr>
          <w:rStyle w:val="1"/>
          <w:color w:val="000000"/>
          <w:lang w:eastAsia="en-US"/>
        </w:rPr>
        <w:t xml:space="preserve"> the gate. We</w:t>
      </w:r>
    </w:p>
    <w:p w:rsidR="00000000" w:rsidRDefault="007D0E60">
      <w:pPr>
        <w:pStyle w:val="a4"/>
        <w:shd w:val="clear" w:color="auto" w:fill="auto"/>
        <w:spacing w:before="0" w:after="130" w:line="250" w:lineRule="exact"/>
        <w:ind w:right="20" w:firstLine="0"/>
        <w:jc w:val="center"/>
      </w:pPr>
      <w:r>
        <w:rPr>
          <w:rStyle w:val="1"/>
          <w:color w:val="000000"/>
          <w:lang w:eastAsia="en-US"/>
        </w:rPr>
        <w:t xml:space="preserve">thought everything was good. But the cousin </w:t>
      </w:r>
      <w:r>
        <w:rPr>
          <w:color w:val="000000"/>
          <w:u w:val="single"/>
          <w:lang w:eastAsia="en-US"/>
        </w:rPr>
        <w:t>lost</w:t>
      </w:r>
      <w:r>
        <w:rPr>
          <w:rStyle w:val="1"/>
          <w:color w:val="000000"/>
          <w:lang w:eastAsia="en-US"/>
        </w:rPr>
        <w:t xml:space="preserve"> her balance and </w:t>
      </w:r>
      <w:r>
        <w:rPr>
          <w:color w:val="000000"/>
          <w:u w:val="single"/>
          <w:lang w:eastAsia="en-US"/>
        </w:rPr>
        <w:t>f</w:t>
      </w:r>
      <w:r>
        <w:rPr>
          <w:rStyle w:val="24"/>
          <w:color w:val="000000"/>
          <w:lang w:eastAsia="en-US"/>
        </w:rPr>
        <w:t>ell</w:t>
      </w:r>
      <w:r>
        <w:rPr>
          <w:rStyle w:val="1"/>
          <w:color w:val="000000"/>
          <w:lang w:eastAsia="en-US"/>
        </w:rPr>
        <w:t xml:space="preserve"> on her face.</w:t>
      </w:r>
    </w:p>
    <w:p w:rsidR="00000000" w:rsidRDefault="007D0E60">
      <w:pPr>
        <w:framePr w:h="360" w:hSpace="1368" w:wrap="notBeside" w:vAnchor="text" w:hAnchor="text" w:x="7532" w:y="1"/>
        <w:jc w:val="center"/>
        <w:rPr>
          <w:color w:val="auto"/>
          <w:sz w:val="2"/>
          <w:szCs w:val="2"/>
          <w:lang w:eastAsia="ru-RU"/>
        </w:rPr>
      </w:pPr>
      <w:r>
        <w:rPr>
          <w:noProof/>
          <w:color w:val="auto"/>
          <w:sz w:val="2"/>
          <w:szCs w:val="2"/>
          <w:lang w:val="ru-RU" w:eastAsia="ru-RU"/>
        </w:rPr>
        <w:drawing>
          <wp:inline distT="0" distB="0" distL="0" distR="0">
            <wp:extent cx="342900" cy="228600"/>
            <wp:effectExtent l="0" t="0" r="0"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42900" cy="228600"/>
                    </a:xfrm>
                    <a:prstGeom prst="rect">
                      <a:avLst/>
                    </a:prstGeom>
                    <a:noFill/>
                    <a:ln>
                      <a:noFill/>
                    </a:ln>
                  </pic:spPr>
                </pic:pic>
              </a:graphicData>
            </a:graphic>
          </wp:inline>
        </w:drawing>
      </w:r>
    </w:p>
    <w:p w:rsidR="00000000" w:rsidRDefault="007D0E60">
      <w:pPr>
        <w:rPr>
          <w:color w:val="auto"/>
          <w:sz w:val="2"/>
          <w:szCs w:val="2"/>
          <w:lang w:eastAsia="ru-RU"/>
        </w:rPr>
      </w:pPr>
    </w:p>
    <w:p w:rsidR="00000000" w:rsidRDefault="007D0E60">
      <w:pPr>
        <w:pStyle w:val="a4"/>
        <w:shd w:val="clear" w:color="auto" w:fill="auto"/>
        <w:spacing w:before="0" w:after="1082" w:line="250" w:lineRule="exact"/>
        <w:ind w:left="40" w:firstLine="0"/>
      </w:pPr>
      <w:r>
        <w:rPr>
          <w:rStyle w:val="1"/>
          <w:color w:val="000000"/>
          <w:lang w:eastAsia="en-US"/>
        </w:rPr>
        <w:t xml:space="preserve">We </w:t>
      </w:r>
      <w:r>
        <w:rPr>
          <w:color w:val="000000"/>
          <w:u w:val="single"/>
          <w:lang w:eastAsia="en-US"/>
        </w:rPr>
        <w:t>had to return</w:t>
      </w:r>
      <w:r>
        <w:rPr>
          <w:rStyle w:val="1"/>
          <w:color w:val="000000"/>
          <w:lang w:eastAsia="en-US"/>
        </w:rPr>
        <w:t xml:space="preserve"> home.</w:t>
      </w:r>
    </w:p>
    <w:p w:rsidR="00000000" w:rsidRDefault="007D0E60">
      <w:pPr>
        <w:pStyle w:val="a4"/>
        <w:shd w:val="clear" w:color="auto" w:fill="auto"/>
        <w:spacing w:before="0" w:after="367" w:line="250" w:lineRule="exact"/>
        <w:ind w:right="40" w:firstLine="0"/>
        <w:jc w:val="center"/>
      </w:pPr>
      <w:r>
        <w:rPr>
          <w:color w:val="000000"/>
          <w:u w:val="single"/>
          <w:lang w:val="ru-RU"/>
        </w:rPr>
        <w:lastRenderedPageBreak/>
        <w:t>Речевыми возможностями располагает такое упражнение.</w:t>
      </w:r>
    </w:p>
    <w:p w:rsidR="00000000" w:rsidRDefault="007D0E60">
      <w:pPr>
        <w:pStyle w:val="a4"/>
        <w:shd w:val="clear" w:color="auto" w:fill="auto"/>
        <w:spacing w:before="0" w:after="743" w:line="250" w:lineRule="exact"/>
        <w:ind w:right="40" w:firstLine="0"/>
        <w:jc w:val="center"/>
      </w:pPr>
      <w:r>
        <w:rPr>
          <w:color w:val="000000"/>
          <w:u w:val="single"/>
          <w:lang w:val="ru-RU"/>
        </w:rPr>
        <w:t>Слова дае</w:t>
      </w:r>
      <w:r>
        <w:rPr>
          <w:color w:val="000000"/>
          <w:u w:val="single"/>
          <w:lang w:val="ru-RU"/>
        </w:rPr>
        <w:t>т учитель, кружковцы определяют вид деятельности.</w:t>
      </w:r>
    </w:p>
    <w:p w:rsidR="00000000" w:rsidRDefault="007D0E60">
      <w:pPr>
        <w:pStyle w:val="a4"/>
        <w:shd w:val="clear" w:color="auto" w:fill="auto"/>
        <w:spacing w:before="0" w:after="0" w:line="686" w:lineRule="exact"/>
        <w:ind w:left="40" w:firstLine="0"/>
      </w:pPr>
      <w:r>
        <w:rPr>
          <w:rStyle w:val="1"/>
          <w:color w:val="000000"/>
          <w:lang w:eastAsia="en-US"/>
        </w:rPr>
        <w:t>Logging, rubbish, barren land, polluted air - Environment;</w:t>
      </w:r>
    </w:p>
    <w:p w:rsidR="00000000" w:rsidRDefault="007D0E60">
      <w:pPr>
        <w:pStyle w:val="a4"/>
        <w:shd w:val="clear" w:color="auto" w:fill="auto"/>
        <w:spacing w:before="0" w:after="0" w:line="686" w:lineRule="exact"/>
        <w:ind w:left="40" w:firstLine="0"/>
      </w:pPr>
      <w:r>
        <w:rPr>
          <w:rStyle w:val="1"/>
          <w:color w:val="000000"/>
          <w:lang w:eastAsia="en-US"/>
        </w:rPr>
        <w:t>Kitchen salad, pie, cakes, porridge, stove - Cooking;</w:t>
      </w:r>
    </w:p>
    <w:p w:rsidR="00000000" w:rsidRDefault="007D0E60">
      <w:pPr>
        <w:pStyle w:val="a4"/>
        <w:shd w:val="clear" w:color="auto" w:fill="auto"/>
        <w:spacing w:before="0" w:after="0" w:line="686" w:lineRule="exact"/>
        <w:ind w:left="40" w:firstLine="0"/>
      </w:pPr>
      <w:r>
        <w:rPr>
          <w:rStyle w:val="1"/>
          <w:color w:val="000000"/>
          <w:lang w:eastAsia="en-US"/>
        </w:rPr>
        <w:t>Halloween, Shrove, Christmas, New Year, St. Valentine Day, Holidays;</w:t>
      </w:r>
    </w:p>
    <w:p w:rsidR="00000000" w:rsidRDefault="007D0E60">
      <w:pPr>
        <w:rPr>
          <w:color w:val="auto"/>
          <w:lang w:eastAsia="ru-RU"/>
        </w:rPr>
      </w:pPr>
    </w:p>
    <w:p w:rsidR="00000000" w:rsidRDefault="007D0E60">
      <w:pPr>
        <w:pStyle w:val="a4"/>
        <w:shd w:val="clear" w:color="auto" w:fill="auto"/>
        <w:spacing w:before="0" w:after="372" w:line="250" w:lineRule="exact"/>
        <w:ind w:left="40" w:firstLine="0"/>
      </w:pPr>
      <w:r>
        <w:rPr>
          <w:rStyle w:val="1"/>
          <w:color w:val="000000"/>
          <w:lang w:eastAsia="en-US"/>
        </w:rPr>
        <w:t>Panal game, broadcast, music, soap-opera - Mass Media;</w:t>
      </w:r>
    </w:p>
    <w:p w:rsidR="00000000" w:rsidRDefault="007D0E60">
      <w:pPr>
        <w:pStyle w:val="a4"/>
        <w:shd w:val="clear" w:color="auto" w:fill="auto"/>
        <w:spacing w:before="0" w:after="179" w:line="250" w:lineRule="exact"/>
        <w:ind w:left="40" w:firstLine="0"/>
      </w:pPr>
      <w:r>
        <w:rPr>
          <w:rStyle w:val="1"/>
          <w:color w:val="000000"/>
          <w:lang w:eastAsia="en-US"/>
        </w:rPr>
        <w:t>Water -colour, portrait, icon, Academy of Art - Vasily Surikov - Culture;</w:t>
      </w:r>
    </w:p>
    <w:p w:rsidR="00000000" w:rsidRDefault="007D0E60">
      <w:pPr>
        <w:pStyle w:val="a4"/>
        <w:shd w:val="clear" w:color="auto" w:fill="auto"/>
        <w:spacing w:before="0" w:after="923" w:line="485" w:lineRule="exact"/>
        <w:ind w:left="40" w:right="20" w:firstLine="0"/>
      </w:pPr>
      <w:r>
        <w:rPr>
          <w:rStyle w:val="1"/>
          <w:color w:val="000000"/>
          <w:lang w:eastAsia="en-US"/>
        </w:rPr>
        <w:t>State school, secondary school, junior, Grammar school, Comprehensive school, Private school - English school.</w:t>
      </w:r>
    </w:p>
    <w:p w:rsidR="00000000" w:rsidRDefault="007D0E60">
      <w:pPr>
        <w:framePr w:h="1046" w:hSpace="3595" w:wrap="notBeside" w:vAnchor="text" w:hAnchor="text" w:x="3596" w:y="1"/>
        <w:jc w:val="center"/>
        <w:rPr>
          <w:color w:val="auto"/>
          <w:sz w:val="2"/>
          <w:szCs w:val="2"/>
          <w:lang w:eastAsia="ru-RU"/>
        </w:rPr>
      </w:pPr>
      <w:r>
        <w:rPr>
          <w:noProof/>
          <w:color w:val="auto"/>
          <w:sz w:val="2"/>
          <w:szCs w:val="2"/>
          <w:lang w:val="ru-RU" w:eastAsia="ru-RU"/>
        </w:rPr>
        <w:drawing>
          <wp:inline distT="0" distB="0" distL="0" distR="0">
            <wp:extent cx="962025" cy="666750"/>
            <wp:effectExtent l="0" t="0" r="9525"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962025" cy="666750"/>
                    </a:xfrm>
                    <a:prstGeom prst="rect">
                      <a:avLst/>
                    </a:prstGeom>
                    <a:noFill/>
                    <a:ln>
                      <a:noFill/>
                    </a:ln>
                  </pic:spPr>
                </pic:pic>
              </a:graphicData>
            </a:graphic>
          </wp:inline>
        </w:drawing>
      </w:r>
    </w:p>
    <w:p w:rsidR="00000000" w:rsidRDefault="007D0E60">
      <w:pPr>
        <w:rPr>
          <w:color w:val="auto"/>
          <w:sz w:val="2"/>
          <w:szCs w:val="2"/>
          <w:lang w:eastAsia="ru-RU"/>
        </w:rPr>
      </w:pPr>
    </w:p>
    <w:p w:rsidR="00000000" w:rsidRDefault="007D0E60">
      <w:pPr>
        <w:pStyle w:val="a4"/>
        <w:shd w:val="clear" w:color="auto" w:fill="auto"/>
        <w:spacing w:before="0" w:after="0" w:line="250" w:lineRule="exact"/>
        <w:ind w:left="40" w:firstLine="0"/>
      </w:pPr>
      <w:r>
        <w:rPr>
          <w:rStyle w:val="1"/>
          <w:color w:val="000000"/>
          <w:lang w:eastAsia="en-US"/>
        </w:rPr>
        <w:t>got</w:t>
      </w:r>
      <w:r>
        <w:br w:type="page"/>
      </w:r>
    </w:p>
    <w:p w:rsidR="00000000" w:rsidRDefault="007D0E60">
      <w:pPr>
        <w:pStyle w:val="a4"/>
        <w:shd w:val="clear" w:color="auto" w:fill="auto"/>
        <w:spacing w:before="0" w:after="0" w:line="485" w:lineRule="exact"/>
        <w:ind w:right="380" w:firstLine="340"/>
        <w:sectPr w:rsidR="00000000">
          <w:headerReference w:type="default" r:id="rId24"/>
          <w:footerReference w:type="even" r:id="rId25"/>
          <w:headerReference w:type="first" r:id="rId26"/>
          <w:type w:val="continuous"/>
          <w:pgSz w:w="16838" w:h="23810"/>
          <w:pgMar w:top="4670" w:right="3504" w:bottom="4670" w:left="3533" w:header="0" w:footer="3" w:gutter="0"/>
          <w:cols w:space="720"/>
          <w:noEndnote/>
          <w:docGrid w:linePitch="360"/>
        </w:sectPr>
      </w:pPr>
      <w:r>
        <w:rPr>
          <w:rStyle w:val="1"/>
          <w:color w:val="000000"/>
          <w:lang w:val="ru-RU"/>
        </w:rPr>
        <w:lastRenderedPageBreak/>
        <w:t>Существуют принципы, необходимые для соблюдения при работе над лексикой. Это принцип систематизации лексики между двумя говорящими, которые используют слова для высказывания, вызывая их из памяти.</w:t>
      </w:r>
    </w:p>
    <w:p w:rsidR="00000000" w:rsidRDefault="007D0E60">
      <w:pPr>
        <w:spacing w:line="240" w:lineRule="exact"/>
        <w:rPr>
          <w:color w:val="auto"/>
          <w:sz w:val="19"/>
          <w:szCs w:val="19"/>
          <w:lang w:eastAsia="ru-RU"/>
        </w:rPr>
      </w:pPr>
    </w:p>
    <w:p w:rsidR="00000000" w:rsidRDefault="007D0E60">
      <w:pPr>
        <w:spacing w:line="240" w:lineRule="exact"/>
        <w:rPr>
          <w:color w:val="auto"/>
          <w:sz w:val="19"/>
          <w:szCs w:val="19"/>
          <w:lang w:eastAsia="ru-RU"/>
        </w:rPr>
      </w:pPr>
    </w:p>
    <w:p w:rsidR="00000000" w:rsidRDefault="007D0E60">
      <w:pPr>
        <w:spacing w:line="240" w:lineRule="exact"/>
        <w:rPr>
          <w:color w:val="auto"/>
          <w:sz w:val="19"/>
          <w:szCs w:val="19"/>
          <w:lang w:eastAsia="ru-RU"/>
        </w:rPr>
      </w:pPr>
    </w:p>
    <w:p w:rsidR="00000000" w:rsidRDefault="007D0E60">
      <w:pPr>
        <w:spacing w:before="5" w:after="5" w:line="240" w:lineRule="exact"/>
        <w:rPr>
          <w:color w:val="auto"/>
          <w:sz w:val="19"/>
          <w:szCs w:val="19"/>
          <w:lang w:eastAsia="ru-RU"/>
        </w:rPr>
      </w:pPr>
    </w:p>
    <w:p w:rsidR="00000000" w:rsidRDefault="007D0E60">
      <w:pPr>
        <w:rPr>
          <w:color w:val="auto"/>
          <w:sz w:val="2"/>
          <w:szCs w:val="2"/>
          <w:lang w:eastAsia="ru-RU"/>
        </w:rPr>
        <w:sectPr w:rsidR="00000000">
          <w:type w:val="continuous"/>
          <w:pgSz w:w="16838" w:h="23810"/>
          <w:pgMar w:top="0" w:right="0" w:bottom="0" w:left="0" w:header="0" w:footer="3" w:gutter="0"/>
          <w:cols w:space="720"/>
          <w:noEndnote/>
          <w:docGrid w:linePitch="360"/>
        </w:sectPr>
      </w:pPr>
    </w:p>
    <w:p w:rsidR="00000000" w:rsidRDefault="007D0E60">
      <w:pPr>
        <w:pStyle w:val="a4"/>
        <w:shd w:val="clear" w:color="auto" w:fill="auto"/>
        <w:spacing w:before="0" w:after="0" w:line="480" w:lineRule="exact"/>
        <w:ind w:right="400" w:firstLine="0"/>
        <w:jc w:val="left"/>
        <w:sectPr w:rsidR="00000000">
          <w:type w:val="continuous"/>
          <w:pgSz w:w="16838" w:h="23810"/>
          <w:pgMar w:top="4483" w:right="3754" w:bottom="4483" w:left="7080" w:header="0" w:footer="3" w:gutter="0"/>
          <w:cols w:space="720"/>
          <w:noEndnote/>
          <w:docGrid w:linePitch="360"/>
        </w:sectPr>
      </w:pPr>
      <w:r>
        <w:rPr>
          <w:noProof/>
          <w:lang w:val="ru-RU"/>
        </w:rPr>
        <w:lastRenderedPageBreak/>
        <mc:AlternateContent>
          <mc:Choice Requires="wps">
            <w:drawing>
              <wp:anchor distT="0" distB="0" distL="63500" distR="63500" simplePos="0" relativeHeight="251673600" behindDoc="1" locked="0" layoutInCell="1" allowOverlap="1">
                <wp:simplePos x="0" y="0"/>
                <wp:positionH relativeFrom="margin">
                  <wp:posOffset>-2023745</wp:posOffset>
                </wp:positionH>
                <wp:positionV relativeFrom="margin">
                  <wp:posOffset>1237615</wp:posOffset>
                </wp:positionV>
                <wp:extent cx="1384935" cy="707390"/>
                <wp:effectExtent l="0" t="0" r="635" b="635"/>
                <wp:wrapSquare wrapText="bothSides"/>
                <wp:docPr id="20" name="Text Box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84935" cy="7073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00000" w:rsidRDefault="007D0E60">
                            <w:pPr>
                              <w:pStyle w:val="62"/>
                              <w:shd w:val="clear" w:color="auto" w:fill="auto"/>
                              <w:spacing w:before="0" w:after="202" w:line="240" w:lineRule="exact"/>
                            </w:pPr>
                            <w:r>
                              <w:rPr>
                                <w:rStyle w:val="6Exact"/>
                                <w:b/>
                                <w:bCs/>
                                <w:i/>
                                <w:iCs/>
                                <w:color w:val="000000"/>
                                <w:spacing w:val="0"/>
                                <w:sz w:val="24"/>
                                <w:szCs w:val="24"/>
                              </w:rPr>
                              <w:t>Пример:</w:t>
                            </w:r>
                          </w:p>
                          <w:p w:rsidR="00000000" w:rsidRDefault="007D0E60">
                            <w:pPr>
                              <w:pStyle w:val="a4"/>
                              <w:shd w:val="clear" w:color="auto" w:fill="auto"/>
                              <w:spacing w:before="0" w:after="192" w:line="240" w:lineRule="exact"/>
                              <w:ind w:firstLine="0"/>
                              <w:jc w:val="left"/>
                            </w:pPr>
                            <w:r>
                              <w:rPr>
                                <w:rStyle w:val="Exact"/>
                                <w:color w:val="000000"/>
                                <w:spacing w:val="0"/>
                                <w:sz w:val="24"/>
                                <w:szCs w:val="24"/>
                                <w:lang w:val="ru-RU"/>
                              </w:rPr>
                              <w:t xml:space="preserve">Т </w:t>
                            </w:r>
                            <w:r>
                              <w:rPr>
                                <w:rStyle w:val="Exact"/>
                                <w:color w:val="000000"/>
                                <w:spacing w:val="0"/>
                                <w:sz w:val="24"/>
                                <w:szCs w:val="24"/>
                                <w:lang w:eastAsia="en-US"/>
                              </w:rPr>
                              <w:t>Where is Dima?</w:t>
                            </w:r>
                          </w:p>
                          <w:p w:rsidR="00000000" w:rsidRDefault="007D0E60">
                            <w:pPr>
                              <w:pStyle w:val="a4"/>
                              <w:shd w:val="clear" w:color="auto" w:fill="auto"/>
                              <w:spacing w:before="0" w:after="0" w:line="240" w:lineRule="exact"/>
                              <w:ind w:firstLine="0"/>
                              <w:jc w:val="left"/>
                            </w:pPr>
                            <w:r>
                              <w:rPr>
                                <w:rStyle w:val="Exact"/>
                                <w:color w:val="000000"/>
                                <w:spacing w:val="0"/>
                                <w:sz w:val="24"/>
                                <w:szCs w:val="24"/>
                                <w:lang w:eastAsia="en-US"/>
                              </w:rPr>
                              <w:t>P He comes</w:t>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id="Text Box 20" o:spid="_x0000_s1036" type="#_x0000_t202" style="position:absolute;margin-left:-159.35pt;margin-top:97.45pt;width:109.05pt;height:55.7pt;z-index:-251642880;visibility:visible;mso-wrap-style:square;mso-width-percent:0;mso-height-percent:0;mso-wrap-distance-left:5pt;mso-wrap-distance-top:0;mso-wrap-distance-right:5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" filled="f" stroked="f">
                <v:textbox style="mso-fit-shape-to-text:t" inset="0,0,0,0">
                  <w:txbxContent>
                    <w:p w:rsidR="00000000" w:rsidRDefault="007D0E60">
                      <w:pPr>
                        <w:pStyle w:val="62"/>
                        <w:shd w:val="clear" w:color="auto" w:fill="auto"/>
                        <w:spacing w:before="0" w:after="202" w:line="240" w:lineRule="exact"/>
                      </w:pPr>
                      <w:r>
                        <w:rPr>
                          <w:rStyle w:val="6Exact"/>
                          <w:b/>
                          <w:bCs/>
                          <w:i/>
                          <w:iCs/>
                          <w:color w:val="000000"/>
                          <w:spacing w:val="0"/>
                          <w:sz w:val="24"/>
                          <w:szCs w:val="24"/>
                        </w:rPr>
                        <w:t>Пример:</w:t>
                      </w:r>
                    </w:p>
                    <w:p w:rsidR="00000000" w:rsidRDefault="007D0E60">
                      <w:pPr>
                        <w:pStyle w:val="a4"/>
                        <w:shd w:val="clear" w:color="auto" w:fill="auto"/>
                        <w:spacing w:before="0" w:after="192" w:line="240" w:lineRule="exact"/>
                        <w:ind w:firstLine="0"/>
                        <w:jc w:val="left"/>
                      </w:pPr>
                      <w:r>
                        <w:rPr>
                          <w:rStyle w:val="Exact"/>
                          <w:color w:val="000000"/>
                          <w:spacing w:val="0"/>
                          <w:sz w:val="24"/>
                          <w:szCs w:val="24"/>
                          <w:lang w:val="ru-RU"/>
                        </w:rPr>
                        <w:t xml:space="preserve">Т </w:t>
                      </w:r>
                      <w:r>
                        <w:rPr>
                          <w:rStyle w:val="Exact"/>
                          <w:color w:val="000000"/>
                          <w:spacing w:val="0"/>
                          <w:sz w:val="24"/>
                          <w:szCs w:val="24"/>
                          <w:lang w:eastAsia="en-US"/>
                        </w:rPr>
                        <w:t>Where is Dima?</w:t>
                      </w:r>
                    </w:p>
                    <w:p w:rsidR="00000000" w:rsidRDefault="007D0E60">
                      <w:pPr>
                        <w:pStyle w:val="a4"/>
                        <w:shd w:val="clear" w:color="auto" w:fill="auto"/>
                        <w:spacing w:before="0" w:after="0" w:line="240" w:lineRule="exact"/>
                        <w:ind w:firstLine="0"/>
                        <w:jc w:val="left"/>
                      </w:pPr>
                      <w:r>
                        <w:rPr>
                          <w:rStyle w:val="Exact"/>
                          <w:color w:val="000000"/>
                          <w:spacing w:val="0"/>
                          <w:sz w:val="24"/>
                          <w:szCs w:val="24"/>
                          <w:lang w:eastAsia="en-US"/>
                        </w:rPr>
                        <w:t>P He comes</w:t>
                      </w:r>
                    </w:p>
                  </w:txbxContent>
                </v:textbox>
                <w10:wrap type="square" anchorx="margin" anchory="margin"/>
              </v:shape>
            </w:pict>
          </mc:Fallback>
        </mc:AlternateContent>
      </w:r>
      <w:r>
        <w:rPr>
          <w:rStyle w:val="1"/>
          <w:color w:val="000000"/>
          <w:lang w:eastAsia="en-US"/>
        </w:rPr>
        <w:t>Do English children nave a fir-true on Christmas? What song do they sing in Trafalgar Square?</w:t>
      </w:r>
    </w:p>
    <w:p w:rsidR="00000000" w:rsidRDefault="007D0E60">
      <w:pPr>
        <w:spacing w:line="5" w:lineRule="exact"/>
        <w:rPr>
          <w:color w:val="auto"/>
          <w:sz w:val="2"/>
          <w:szCs w:val="2"/>
          <w:lang w:eastAsia="ru-RU"/>
        </w:rPr>
      </w:pPr>
    </w:p>
    <w:p w:rsidR="00000000" w:rsidRDefault="007D0E60">
      <w:pPr>
        <w:rPr>
          <w:color w:val="auto"/>
          <w:sz w:val="2"/>
          <w:szCs w:val="2"/>
          <w:lang w:eastAsia="ru-RU"/>
        </w:rPr>
        <w:sectPr w:rsidR="00000000">
          <w:type w:val="continuous"/>
          <w:pgSz w:w="16838" w:h="23810"/>
          <w:pgMar w:top="0" w:right="0" w:bottom="0" w:left="0" w:header="0" w:footer="3" w:gutter="0"/>
          <w:cols w:space="720"/>
          <w:noEndnote/>
          <w:docGrid w:linePitch="360"/>
        </w:sectPr>
      </w:pPr>
    </w:p>
    <w:p w:rsidR="00000000" w:rsidRDefault="007D0E60">
      <w:pPr>
        <w:pStyle w:val="a4"/>
        <w:shd w:val="clear" w:color="auto" w:fill="auto"/>
        <w:tabs>
          <w:tab w:val="left" w:pos="3434"/>
          <w:tab w:val="left" w:pos="4378"/>
        </w:tabs>
        <w:spacing w:before="0" w:after="0" w:line="480" w:lineRule="exact"/>
        <w:ind w:firstLine="340"/>
      </w:pPr>
      <w:r>
        <w:rPr>
          <w:rStyle w:val="1"/>
          <w:color w:val="000000"/>
          <w:lang w:eastAsia="en-US"/>
        </w:rPr>
        <w:lastRenderedPageBreak/>
        <w:t>P Perhaps he is late.</w:t>
      </w:r>
      <w:r>
        <w:rPr>
          <w:rStyle w:val="1"/>
          <w:color w:val="000000"/>
          <w:lang w:eastAsia="en-US"/>
        </w:rPr>
        <w:tab/>
        <w:t>Are the</w:t>
      </w:r>
      <w:r>
        <w:rPr>
          <w:rStyle w:val="1"/>
          <w:color w:val="000000"/>
          <w:lang w:eastAsia="en-US"/>
        </w:rPr>
        <w:tab/>
      </w:r>
      <w:r>
        <w:rPr>
          <w:rStyle w:val="1"/>
          <w:color w:val="000000"/>
          <w:lang w:eastAsia="en-US"/>
        </w:rPr>
        <w:t>carols young or ancient?</w:t>
      </w:r>
    </w:p>
    <w:p w:rsidR="00000000" w:rsidRDefault="007D0E60">
      <w:pPr>
        <w:pStyle w:val="a4"/>
        <w:shd w:val="clear" w:color="auto" w:fill="auto"/>
        <w:tabs>
          <w:tab w:val="left" w:pos="3434"/>
          <w:tab w:val="center" w:pos="7737"/>
        </w:tabs>
        <w:spacing w:before="0" w:after="0" w:line="480" w:lineRule="exact"/>
        <w:ind w:firstLine="340"/>
      </w:pPr>
      <w:r>
        <w:rPr>
          <w:rStyle w:val="1"/>
          <w:color w:val="000000"/>
          <w:lang w:eastAsia="en-US"/>
        </w:rPr>
        <w:t>P I think he is ill.</w:t>
      </w:r>
      <w:r>
        <w:rPr>
          <w:rStyle w:val="1"/>
          <w:color w:val="000000"/>
          <w:lang w:eastAsia="en-US"/>
        </w:rPr>
        <w:tab/>
        <w:t>About what do young people think</w:t>
      </w:r>
      <w:r>
        <w:rPr>
          <w:rStyle w:val="1"/>
          <w:color w:val="000000"/>
          <w:lang w:eastAsia="en-US"/>
        </w:rPr>
        <w:tab/>
        <w:t>on Christmas?</w:t>
      </w:r>
    </w:p>
    <w:p w:rsidR="00000000" w:rsidRDefault="007D0E60">
      <w:pPr>
        <w:pStyle w:val="a4"/>
        <w:shd w:val="clear" w:color="auto" w:fill="auto"/>
        <w:tabs>
          <w:tab w:val="left" w:pos="4378"/>
        </w:tabs>
        <w:spacing w:before="0" w:after="0" w:line="480" w:lineRule="exact"/>
        <w:ind w:firstLine="340"/>
      </w:pPr>
      <w:r>
        <w:rPr>
          <w:rStyle w:val="1"/>
          <w:color w:val="000000"/>
          <w:lang w:eastAsia="en-US"/>
        </w:rPr>
        <w:t>P We’d better visit him. Do you</w:t>
      </w:r>
      <w:r>
        <w:rPr>
          <w:rStyle w:val="1"/>
          <w:color w:val="000000"/>
          <w:lang w:eastAsia="en-US"/>
        </w:rPr>
        <w:tab/>
        <w:t>know the song?</w:t>
      </w:r>
    </w:p>
    <w:p w:rsidR="00000000" w:rsidRDefault="007D0E60">
      <w:pPr>
        <w:pStyle w:val="a4"/>
        <w:shd w:val="clear" w:color="auto" w:fill="auto"/>
        <w:tabs>
          <w:tab w:val="left" w:pos="3434"/>
          <w:tab w:val="left" w:pos="4378"/>
          <w:tab w:val="center" w:pos="7348"/>
          <w:tab w:val="center" w:pos="8361"/>
          <w:tab w:val="right" w:pos="9436"/>
        </w:tabs>
        <w:spacing w:before="0" w:after="0" w:line="480" w:lineRule="exact"/>
        <w:ind w:firstLine="340"/>
      </w:pPr>
      <w:r>
        <w:rPr>
          <w:rStyle w:val="1"/>
          <w:color w:val="000000"/>
          <w:lang w:eastAsia="en-US"/>
        </w:rPr>
        <w:t>T It’s a good idea.</w:t>
      </w:r>
      <w:r>
        <w:rPr>
          <w:rStyle w:val="1"/>
          <w:color w:val="000000"/>
          <w:lang w:eastAsia="en-US"/>
        </w:rPr>
        <w:tab/>
        <w:t>should</w:t>
      </w:r>
      <w:r>
        <w:rPr>
          <w:rStyle w:val="1"/>
          <w:color w:val="000000"/>
          <w:lang w:eastAsia="en-US"/>
        </w:rPr>
        <w:tab/>
        <w:t>old acquaintance be</w:t>
      </w:r>
      <w:r>
        <w:rPr>
          <w:rStyle w:val="1"/>
          <w:color w:val="000000"/>
          <w:lang w:eastAsia="en-US"/>
        </w:rPr>
        <w:tab/>
        <w:t>forget</w:t>
      </w:r>
      <w:r>
        <w:rPr>
          <w:rStyle w:val="1"/>
          <w:color w:val="000000"/>
          <w:lang w:eastAsia="en-US"/>
        </w:rPr>
        <w:tab/>
        <w:t>and</w:t>
      </w:r>
      <w:r>
        <w:rPr>
          <w:rStyle w:val="1"/>
          <w:color w:val="000000"/>
          <w:lang w:eastAsia="en-US"/>
        </w:rPr>
        <w:tab/>
        <w:t>never</w:t>
      </w:r>
    </w:p>
    <w:p w:rsidR="00000000" w:rsidRDefault="007D0E60">
      <w:pPr>
        <w:pStyle w:val="a4"/>
        <w:shd w:val="clear" w:color="auto" w:fill="auto"/>
        <w:spacing w:before="0" w:after="483" w:line="250" w:lineRule="exact"/>
        <w:ind w:left="120" w:firstLine="0"/>
        <w:jc w:val="center"/>
      </w:pPr>
      <w:r>
        <w:rPr>
          <w:rStyle w:val="1"/>
          <w:color w:val="000000"/>
          <w:lang w:eastAsia="en-US"/>
        </w:rPr>
        <w:t>brought to mind ...?</w:t>
      </w:r>
    </w:p>
    <w:p w:rsidR="00000000" w:rsidRDefault="007D0E60">
      <w:pPr>
        <w:pStyle w:val="a4"/>
        <w:shd w:val="clear" w:color="auto" w:fill="auto"/>
        <w:spacing w:before="0" w:after="0" w:line="480" w:lineRule="exact"/>
        <w:ind w:right="260" w:firstLine="340"/>
        <w:sectPr w:rsidR="00000000">
          <w:type w:val="continuous"/>
          <w:pgSz w:w="16838" w:h="23810"/>
          <w:pgMar w:top="4483" w:right="3615" w:bottom="4483" w:left="3562" w:header="0" w:footer="3" w:gutter="0"/>
          <w:cols w:space="720"/>
          <w:noEndnote/>
          <w:docGrid w:linePitch="360"/>
        </w:sectPr>
      </w:pPr>
      <w:r>
        <w:rPr>
          <w:rStyle w:val="1"/>
          <w:color w:val="000000"/>
          <w:lang w:val="ru-RU"/>
        </w:rPr>
        <w:t xml:space="preserve">Второй принцип предусматривает </w:t>
      </w:r>
      <w:r>
        <w:rPr>
          <w:rStyle w:val="1"/>
          <w:color w:val="000000"/>
          <w:lang w:val="ru-RU"/>
        </w:rPr>
        <w:t>первоочередную работу над лексикой. Сначала идет работа по закреплению слов, отработка произношения, затем закрепление по структурному методу.</w:t>
      </w:r>
    </w:p>
    <w:p w:rsidR="00000000" w:rsidRDefault="007D0E60">
      <w:pPr>
        <w:spacing w:line="240" w:lineRule="exact"/>
        <w:rPr>
          <w:color w:val="auto"/>
          <w:sz w:val="19"/>
          <w:szCs w:val="19"/>
          <w:lang w:eastAsia="ru-RU"/>
        </w:rPr>
      </w:pPr>
    </w:p>
    <w:p w:rsidR="00000000" w:rsidRDefault="007D0E60">
      <w:pPr>
        <w:spacing w:before="99" w:after="99" w:line="240" w:lineRule="exact"/>
        <w:rPr>
          <w:color w:val="auto"/>
          <w:sz w:val="19"/>
          <w:szCs w:val="19"/>
          <w:lang w:eastAsia="ru-RU"/>
        </w:rPr>
      </w:pPr>
    </w:p>
    <w:p w:rsidR="00000000" w:rsidRDefault="007D0E60">
      <w:pPr>
        <w:rPr>
          <w:color w:val="auto"/>
          <w:sz w:val="2"/>
          <w:szCs w:val="2"/>
          <w:lang w:eastAsia="ru-RU"/>
        </w:rPr>
        <w:sectPr w:rsidR="00000000">
          <w:type w:val="continuous"/>
          <w:pgSz w:w="16838" w:h="23810"/>
          <w:pgMar w:top="0" w:right="0" w:bottom="0" w:left="0" w:header="0" w:footer="3" w:gutter="0"/>
          <w:cols w:space="720"/>
          <w:noEndnote/>
          <w:docGrid w:linePitch="360"/>
        </w:sectPr>
      </w:pPr>
    </w:p>
    <w:p w:rsidR="00000000" w:rsidRDefault="007D0E60">
      <w:pPr>
        <w:pStyle w:val="62"/>
        <w:shd w:val="clear" w:color="auto" w:fill="auto"/>
        <w:spacing w:before="0" w:after="187" w:line="250" w:lineRule="exact"/>
        <w:ind w:left="20"/>
      </w:pPr>
      <w:r>
        <w:rPr>
          <w:rStyle w:val="61"/>
          <w:b/>
          <w:bCs/>
          <w:i/>
          <w:iCs/>
          <w:color w:val="000000"/>
        </w:rPr>
        <w:lastRenderedPageBreak/>
        <w:t>Пример:</w:t>
      </w:r>
    </w:p>
    <w:p w:rsidR="00000000" w:rsidRDefault="007D0E60">
      <w:pPr>
        <w:pStyle w:val="a4"/>
        <w:shd w:val="clear" w:color="auto" w:fill="auto"/>
        <w:spacing w:before="0" w:after="252" w:line="250" w:lineRule="exact"/>
        <w:ind w:left="20" w:firstLine="0"/>
        <w:jc w:val="left"/>
      </w:pPr>
      <w:r>
        <w:rPr>
          <w:rStyle w:val="1"/>
          <w:color w:val="000000"/>
          <w:lang w:eastAsia="en-US"/>
        </w:rPr>
        <w:t>The environment is in danger.</w:t>
      </w:r>
    </w:p>
    <w:p w:rsidR="00000000" w:rsidRDefault="007D0E60">
      <w:pPr>
        <w:pStyle w:val="a4"/>
        <w:shd w:val="clear" w:color="auto" w:fill="auto"/>
        <w:spacing w:before="0" w:after="187" w:line="250" w:lineRule="exact"/>
        <w:ind w:left="20" w:firstLine="0"/>
        <w:jc w:val="left"/>
      </w:pPr>
      <w:r>
        <w:rPr>
          <w:rStyle w:val="1"/>
          <w:color w:val="000000"/>
          <w:lang w:eastAsia="en-US"/>
        </w:rPr>
        <w:t>The air is in danger.</w:t>
      </w:r>
    </w:p>
    <w:p w:rsidR="00000000" w:rsidRDefault="007D0E60">
      <w:pPr>
        <w:pStyle w:val="a4"/>
        <w:shd w:val="clear" w:color="auto" w:fill="auto"/>
        <w:spacing w:before="0" w:after="0" w:line="250" w:lineRule="exact"/>
        <w:ind w:left="20" w:firstLine="0"/>
        <w:jc w:val="left"/>
      </w:pPr>
      <w:r>
        <w:rPr>
          <w:rStyle w:val="1"/>
          <w:color w:val="000000"/>
          <w:lang w:eastAsia="en-US"/>
        </w:rPr>
        <w:t>The water is in danger.</w:t>
      </w:r>
    </w:p>
    <w:p w:rsidR="00000000" w:rsidRDefault="007D0E60">
      <w:pPr>
        <w:pStyle w:val="a4"/>
        <w:shd w:val="clear" w:color="auto" w:fill="auto"/>
        <w:spacing w:before="0" w:after="64" w:line="250" w:lineRule="exact"/>
        <w:ind w:firstLine="0"/>
      </w:pPr>
      <w:r>
        <w:rPr>
          <w:rStyle w:val="1"/>
          <w:color w:val="000000"/>
          <w:lang w:eastAsia="en-US"/>
        </w:rPr>
        <w:t>Are there many mountains in the USA?</w:t>
      </w:r>
    </w:p>
    <w:p w:rsidR="00000000" w:rsidRDefault="007D0E60">
      <w:pPr>
        <w:pStyle w:val="a4"/>
        <w:shd w:val="clear" w:color="auto" w:fill="auto"/>
        <w:spacing w:before="0" w:after="0" w:line="485" w:lineRule="exact"/>
        <w:ind w:firstLine="0"/>
      </w:pPr>
      <w:r>
        <w:rPr>
          <w:rStyle w:val="1"/>
          <w:color w:val="000000"/>
          <w:lang w:eastAsia="en-US"/>
        </w:rPr>
        <w:lastRenderedPageBreak/>
        <w:t>Are there many rivers there?</w:t>
      </w:r>
    </w:p>
    <w:p w:rsidR="00000000" w:rsidRDefault="007D0E60">
      <w:pPr>
        <w:pStyle w:val="a4"/>
        <w:shd w:val="clear" w:color="auto" w:fill="auto"/>
        <w:spacing w:before="0" w:after="0" w:line="485" w:lineRule="exact"/>
        <w:ind w:firstLine="0"/>
      </w:pPr>
      <w:r>
        <w:rPr>
          <w:rStyle w:val="1"/>
          <w:color w:val="000000"/>
          <w:lang w:eastAsia="en-US"/>
        </w:rPr>
        <w:t>Are there many agricultural products in the country?</w:t>
      </w:r>
    </w:p>
    <w:p w:rsidR="00000000" w:rsidRDefault="007D0E60">
      <w:pPr>
        <w:pStyle w:val="a4"/>
        <w:shd w:val="clear" w:color="auto" w:fill="auto"/>
        <w:spacing w:before="0" w:after="0" w:line="485" w:lineRule="exact"/>
        <w:ind w:firstLine="0"/>
        <w:sectPr w:rsidR="00000000">
          <w:type w:val="continuous"/>
          <w:pgSz w:w="16838" w:h="23810"/>
          <w:pgMar w:top="4483" w:right="3874" w:bottom="4483" w:left="3562" w:header="0" w:footer="3" w:gutter="0"/>
          <w:cols w:num="2" w:space="720" w:equalWidth="0">
            <w:col w:w="3379" w:space="1013"/>
            <w:col w:w="5011"/>
          </w:cols>
          <w:noEndnote/>
          <w:docGrid w:linePitch="360"/>
        </w:sectPr>
      </w:pPr>
      <w:r>
        <w:rPr>
          <w:rStyle w:val="1"/>
          <w:color w:val="000000"/>
          <w:lang w:eastAsia="en-US"/>
        </w:rPr>
        <w:t>Are there many states in America?</w:t>
      </w:r>
    </w:p>
    <w:p w:rsidR="00000000" w:rsidRDefault="007D0E60">
      <w:pPr>
        <w:spacing w:before="118" w:after="118" w:line="240" w:lineRule="exact"/>
        <w:rPr>
          <w:color w:val="auto"/>
          <w:sz w:val="19"/>
          <w:szCs w:val="19"/>
          <w:lang w:eastAsia="ru-RU"/>
        </w:rPr>
      </w:pPr>
    </w:p>
    <w:p w:rsidR="00000000" w:rsidRDefault="007D0E60">
      <w:pPr>
        <w:rPr>
          <w:color w:val="auto"/>
          <w:sz w:val="2"/>
          <w:szCs w:val="2"/>
          <w:lang w:eastAsia="ru-RU"/>
        </w:rPr>
        <w:sectPr w:rsidR="00000000">
          <w:type w:val="continuous"/>
          <w:pgSz w:w="16838" w:h="23810"/>
          <w:pgMar w:top="0" w:right="0" w:bottom="0" w:left="0" w:header="0" w:footer="3" w:gutter="0"/>
          <w:cols w:space="720"/>
          <w:noEndnote/>
          <w:docGrid w:linePitch="360"/>
        </w:sectPr>
      </w:pPr>
    </w:p>
    <w:p w:rsidR="00000000" w:rsidRDefault="007D0E60">
      <w:pPr>
        <w:pStyle w:val="a4"/>
        <w:shd w:val="clear" w:color="auto" w:fill="auto"/>
        <w:spacing w:before="0" w:after="0" w:line="485" w:lineRule="exact"/>
        <w:ind w:left="20" w:right="320" w:firstLine="340"/>
      </w:pPr>
      <w:r>
        <w:rPr>
          <w:rStyle w:val="1"/>
          <w:color w:val="000000"/>
          <w:lang w:val="ru-RU"/>
        </w:rPr>
        <w:lastRenderedPageBreak/>
        <w:t>Третий принцип осуществляет познавательную деятельность, интеллектуальные способности. Объем высказываний может быть различным. Педагогу приходится заменять некоторым кружковцам сложные места высказывания более простыми языковым</w:t>
      </w:r>
      <w:r>
        <w:rPr>
          <w:rStyle w:val="1"/>
          <w:color w:val="000000"/>
          <w:lang w:val="ru-RU"/>
        </w:rPr>
        <w:t>и формами.</w:t>
      </w:r>
    </w:p>
    <w:p w:rsidR="00000000" w:rsidRDefault="007D0E60">
      <w:pPr>
        <w:pStyle w:val="a4"/>
        <w:shd w:val="clear" w:color="auto" w:fill="auto"/>
        <w:spacing w:before="0" w:after="0" w:line="485" w:lineRule="exact"/>
        <w:ind w:left="20" w:right="320" w:firstLine="340"/>
      </w:pPr>
      <w:r>
        <w:rPr>
          <w:rStyle w:val="1"/>
          <w:color w:val="000000"/>
          <w:lang w:val="ru-RU"/>
        </w:rPr>
        <w:t>Разбор над лексикой проходит ступенями: знакомство, узнавание, приобретение, употребление. В Системе</w:t>
      </w:r>
      <w:r>
        <w:rPr>
          <w:rStyle w:val="1"/>
          <w:color w:val="000000"/>
          <w:lang w:eastAsia="en-US"/>
        </w:rPr>
        <w:t xml:space="preserve"> </w:t>
      </w:r>
      <w:r>
        <w:rPr>
          <w:rStyle w:val="1"/>
          <w:color w:val="000000"/>
          <w:lang w:val="ru-RU"/>
        </w:rPr>
        <w:t>упражнений</w:t>
      </w:r>
      <w:r>
        <w:rPr>
          <w:rStyle w:val="1"/>
          <w:color w:val="000000"/>
          <w:lang w:eastAsia="en-US"/>
        </w:rPr>
        <w:t xml:space="preserve"> </w:t>
      </w:r>
      <w:r>
        <w:rPr>
          <w:rStyle w:val="1"/>
          <w:color w:val="000000"/>
          <w:lang w:val="ru-RU"/>
        </w:rPr>
        <w:t>выделяются</w:t>
      </w:r>
      <w:r>
        <w:br w:type="page"/>
      </w:r>
    </w:p>
    <w:p w:rsidR="00000000" w:rsidRDefault="007D0E60">
      <w:pPr>
        <w:pStyle w:val="a4"/>
        <w:numPr>
          <w:ilvl w:val="0"/>
          <w:numId w:val="3"/>
        </w:numPr>
        <w:shd w:val="clear" w:color="auto" w:fill="auto"/>
        <w:tabs>
          <w:tab w:val="left" w:pos="3519"/>
        </w:tabs>
        <w:spacing w:before="0" w:after="738" w:line="250" w:lineRule="exact"/>
        <w:ind w:left="3260" w:firstLine="0"/>
      </w:pPr>
      <w:r>
        <w:rPr>
          <w:rStyle w:val="1"/>
          <w:color w:val="000000"/>
          <w:lang w:val="ru-RU"/>
        </w:rPr>
        <w:lastRenderedPageBreak/>
        <w:t>памятка - инструкция</w:t>
      </w:r>
    </w:p>
    <w:p w:rsidR="00000000" w:rsidRDefault="007D0E60">
      <w:pPr>
        <w:pStyle w:val="a4"/>
        <w:shd w:val="clear" w:color="auto" w:fill="auto"/>
        <w:spacing w:before="0" w:after="0" w:line="686" w:lineRule="exact"/>
        <w:ind w:left="20" w:firstLine="0"/>
        <w:jc w:val="left"/>
      </w:pPr>
      <w:r>
        <w:rPr>
          <w:rStyle w:val="1"/>
          <w:color w:val="000000"/>
          <w:lang w:val="ru-RU"/>
        </w:rPr>
        <w:t>Тренироваться в написании слов в тетради;</w:t>
      </w:r>
    </w:p>
    <w:p w:rsidR="00000000" w:rsidRDefault="007D0E60">
      <w:pPr>
        <w:pStyle w:val="a4"/>
        <w:shd w:val="clear" w:color="auto" w:fill="auto"/>
        <w:spacing w:before="0" w:after="0" w:line="686" w:lineRule="exact"/>
        <w:ind w:left="20" w:firstLine="0"/>
        <w:jc w:val="left"/>
      </w:pPr>
      <w:r>
        <w:rPr>
          <w:rStyle w:val="1"/>
          <w:color w:val="000000"/>
          <w:lang w:val="ru-RU"/>
        </w:rPr>
        <w:t>При написании проговаривай произношение слов;</w:t>
      </w:r>
    </w:p>
    <w:p w:rsidR="00000000" w:rsidRDefault="007D0E60">
      <w:pPr>
        <w:pStyle w:val="a4"/>
        <w:shd w:val="clear" w:color="auto" w:fill="auto"/>
        <w:spacing w:before="0" w:after="821" w:line="686" w:lineRule="exact"/>
        <w:ind w:left="20" w:firstLine="0"/>
        <w:jc w:val="left"/>
      </w:pPr>
      <w:r>
        <w:rPr>
          <w:rStyle w:val="1"/>
          <w:color w:val="000000"/>
          <w:lang w:val="ru-RU"/>
        </w:rPr>
        <w:t>Составля</w:t>
      </w:r>
      <w:r>
        <w:rPr>
          <w:rStyle w:val="1"/>
          <w:color w:val="000000"/>
          <w:lang w:val="ru-RU"/>
        </w:rPr>
        <w:t>й словосочетания из новых слов;</w:t>
      </w:r>
    </w:p>
    <w:p w:rsidR="00000000" w:rsidRDefault="007D0E60">
      <w:pPr>
        <w:pStyle w:val="a4"/>
        <w:shd w:val="clear" w:color="auto" w:fill="auto"/>
        <w:spacing w:before="0" w:after="180" w:line="485" w:lineRule="exact"/>
        <w:ind w:left="20" w:right="20" w:firstLine="380"/>
      </w:pPr>
      <w:r>
        <w:rPr>
          <w:rStyle w:val="1"/>
          <w:color w:val="000000"/>
          <w:lang w:val="ru-RU"/>
        </w:rPr>
        <w:t>Перед уроком дети проверяют друг друга в знании слов устно и письменно.</w:t>
      </w:r>
    </w:p>
    <w:p w:rsidR="00000000" w:rsidRDefault="007D0E60">
      <w:pPr>
        <w:pStyle w:val="a4"/>
        <w:shd w:val="clear" w:color="auto" w:fill="auto"/>
        <w:spacing w:before="0" w:after="184" w:line="485" w:lineRule="exact"/>
        <w:ind w:left="20" w:right="20" w:firstLine="380"/>
      </w:pPr>
      <w:r>
        <w:rPr>
          <w:rStyle w:val="1"/>
          <w:color w:val="000000"/>
          <w:lang w:val="ru-RU"/>
        </w:rPr>
        <w:t>Практика показала, что лексические упражнения для эффективного общения во многом зависят от коммуникативных умений, что важно впоследствии создавать соб</w:t>
      </w:r>
      <w:r>
        <w:rPr>
          <w:rStyle w:val="1"/>
          <w:color w:val="000000"/>
          <w:lang w:val="ru-RU"/>
        </w:rPr>
        <w:t>ственные тексты, владеть устной речью, соблюдать английскую интонацию.</w:t>
      </w:r>
    </w:p>
    <w:p w:rsidR="00000000" w:rsidRDefault="007D0E60">
      <w:pPr>
        <w:pStyle w:val="a4"/>
        <w:shd w:val="clear" w:color="auto" w:fill="auto"/>
        <w:spacing w:before="0" w:after="364" w:line="480" w:lineRule="exact"/>
        <w:ind w:left="20" w:right="20" w:firstLine="380"/>
      </w:pPr>
      <w:r>
        <w:rPr>
          <w:rStyle w:val="1"/>
          <w:color w:val="000000"/>
          <w:lang w:val="ru-RU"/>
        </w:rPr>
        <w:t>Сначала учащиеся на этапе узнавания отвечают на общие вопросы, затем следуют специальные вопросы. Учащиеся повторяют слова хором, заносят их в словари. Дома кружковцы тренируются в напи</w:t>
      </w:r>
      <w:r>
        <w:rPr>
          <w:rStyle w:val="1"/>
          <w:color w:val="000000"/>
          <w:lang w:val="ru-RU"/>
        </w:rPr>
        <w:t>сании графического образа слова по 5-7 раз, проговаривая их вслух. Для устного запоминания сначала учащиеся запоминают английские слова. Процесс заучивания происходит вслух неоднократно.</w:t>
      </w:r>
    </w:p>
    <w:p w:rsidR="00000000" w:rsidRDefault="007D0E60">
      <w:pPr>
        <w:pStyle w:val="a4"/>
        <w:shd w:val="clear" w:color="auto" w:fill="auto"/>
        <w:spacing w:before="0" w:after="188" w:line="250" w:lineRule="exact"/>
        <w:ind w:left="20" w:firstLine="380"/>
      </w:pPr>
      <w:r>
        <w:rPr>
          <w:rStyle w:val="1"/>
          <w:color w:val="000000"/>
          <w:lang w:val="ru-RU"/>
        </w:rPr>
        <w:t>Контроль лексики:</w:t>
      </w:r>
    </w:p>
    <w:p w:rsidR="00000000" w:rsidRDefault="007D0E60">
      <w:pPr>
        <w:pStyle w:val="a4"/>
        <w:numPr>
          <w:ilvl w:val="0"/>
          <w:numId w:val="7"/>
        </w:numPr>
        <w:shd w:val="clear" w:color="auto" w:fill="auto"/>
        <w:tabs>
          <w:tab w:val="left" w:pos="749"/>
        </w:tabs>
        <w:spacing w:before="0" w:after="0" w:line="480" w:lineRule="exact"/>
        <w:ind w:left="20" w:firstLine="380"/>
      </w:pPr>
      <w:r>
        <w:rPr>
          <w:rStyle w:val="1"/>
          <w:color w:val="000000"/>
          <w:lang w:val="ru-RU"/>
        </w:rPr>
        <w:t>Учащиеся пишут слова на листочках;</w:t>
      </w:r>
    </w:p>
    <w:p w:rsidR="00000000" w:rsidRDefault="007D0E60">
      <w:pPr>
        <w:pStyle w:val="a4"/>
        <w:numPr>
          <w:ilvl w:val="0"/>
          <w:numId w:val="7"/>
        </w:numPr>
        <w:shd w:val="clear" w:color="auto" w:fill="auto"/>
        <w:tabs>
          <w:tab w:val="left" w:pos="749"/>
        </w:tabs>
        <w:spacing w:before="0" w:after="0" w:line="480" w:lineRule="exact"/>
        <w:ind w:left="760" w:right="20" w:hanging="360"/>
        <w:jc w:val="left"/>
      </w:pPr>
      <w:r>
        <w:rPr>
          <w:rStyle w:val="1"/>
          <w:color w:val="000000"/>
          <w:lang w:val="ru-RU"/>
        </w:rPr>
        <w:t>Слова на</w:t>
      </w:r>
      <w:r>
        <w:rPr>
          <w:rStyle w:val="1"/>
          <w:color w:val="000000"/>
          <w:lang w:val="ru-RU"/>
        </w:rPr>
        <w:t>писаны на русском языке, вызванный ученик называет устно английские слова;</w:t>
      </w:r>
    </w:p>
    <w:p w:rsidR="00000000" w:rsidRDefault="007D0E60">
      <w:pPr>
        <w:pStyle w:val="a4"/>
        <w:numPr>
          <w:ilvl w:val="0"/>
          <w:numId w:val="7"/>
        </w:numPr>
        <w:shd w:val="clear" w:color="auto" w:fill="auto"/>
        <w:tabs>
          <w:tab w:val="left" w:pos="749"/>
        </w:tabs>
        <w:spacing w:before="0" w:after="0" w:line="480" w:lineRule="exact"/>
        <w:ind w:left="20" w:firstLine="380"/>
      </w:pPr>
      <w:r>
        <w:rPr>
          <w:rStyle w:val="1"/>
          <w:color w:val="000000"/>
          <w:lang w:val="ru-RU"/>
        </w:rPr>
        <w:t>Ученик пишет новую лексику на доске, остальные в тетрадях.</w:t>
      </w:r>
    </w:p>
    <w:p w:rsidR="00000000" w:rsidRDefault="007D0E60">
      <w:pPr>
        <w:rPr>
          <w:color w:val="auto"/>
          <w:lang w:eastAsia="ru-RU"/>
        </w:rPr>
      </w:pPr>
    </w:p>
    <w:p w:rsidR="00000000" w:rsidRDefault="007D0E60">
      <w:pPr>
        <w:pStyle w:val="a4"/>
        <w:shd w:val="clear" w:color="auto" w:fill="auto"/>
        <w:spacing w:before="0" w:after="0" w:line="485" w:lineRule="exact"/>
        <w:ind w:left="20" w:right="20" w:firstLine="380"/>
      </w:pPr>
      <w:r>
        <w:rPr>
          <w:rStyle w:val="1"/>
          <w:color w:val="000000"/>
          <w:lang w:val="ru-RU"/>
        </w:rPr>
        <w:t>Перед занятием кружковца надо приучать учиться писать слова на доске, контролировать их устно и письменно друг у друг</w:t>
      </w:r>
      <w:r>
        <w:rPr>
          <w:rStyle w:val="1"/>
          <w:color w:val="000000"/>
          <w:lang w:val="ru-RU"/>
        </w:rPr>
        <w:t>а.</w:t>
      </w:r>
    </w:p>
    <w:p w:rsidR="00000000" w:rsidRDefault="007D0E60">
      <w:pPr>
        <w:pStyle w:val="a4"/>
        <w:shd w:val="clear" w:color="auto" w:fill="auto"/>
        <w:spacing w:before="0" w:after="1028" w:line="485" w:lineRule="exact"/>
        <w:ind w:left="20" w:right="20" w:firstLine="320"/>
      </w:pPr>
      <w:r>
        <w:rPr>
          <w:rStyle w:val="1"/>
          <w:color w:val="000000"/>
          <w:lang w:val="ru-RU"/>
        </w:rPr>
        <w:t>Важно при работе над лексикой формировать собственные способы мышления, применять знания в мыслительной и практической ситуации. При обучении лексике учитель проводит графико-фонетический анализ. Он объясняет, почему это слово произносится таким образом</w:t>
      </w:r>
      <w:r>
        <w:rPr>
          <w:rStyle w:val="1"/>
          <w:color w:val="000000"/>
          <w:lang w:val="ru-RU"/>
        </w:rPr>
        <w:t xml:space="preserve">, обращает внимание на фонетические таблицы, если в этом </w:t>
      </w:r>
      <w:r>
        <w:rPr>
          <w:rStyle w:val="1"/>
          <w:color w:val="000000"/>
          <w:lang w:val="ru-RU"/>
        </w:rPr>
        <w:lastRenderedPageBreak/>
        <w:t>есть необходимость. Ученики тренируются в написании новой лексики, проговаривая ее. Большую роль играют памятки - инструкции, помещенные в кабинете.</w:t>
      </w:r>
    </w:p>
    <w:p w:rsidR="00000000" w:rsidRDefault="007D0E60">
      <w:pPr>
        <w:pStyle w:val="a4"/>
        <w:shd w:val="clear" w:color="auto" w:fill="auto"/>
        <w:spacing w:before="0" w:after="732" w:line="250" w:lineRule="exact"/>
        <w:ind w:right="60" w:firstLine="0"/>
        <w:jc w:val="center"/>
      </w:pPr>
      <w:r>
        <w:rPr>
          <w:rStyle w:val="1"/>
          <w:color w:val="000000"/>
          <w:lang w:val="ru-RU"/>
        </w:rPr>
        <w:t>I памятка - инструкция</w:t>
      </w:r>
    </w:p>
    <w:p w:rsidR="00000000" w:rsidRDefault="007D0E60">
      <w:pPr>
        <w:pStyle w:val="a4"/>
        <w:shd w:val="clear" w:color="auto" w:fill="auto"/>
        <w:spacing w:before="0" w:after="0" w:line="682" w:lineRule="exact"/>
        <w:ind w:left="20" w:firstLine="0"/>
        <w:jc w:val="left"/>
      </w:pPr>
      <w:r>
        <w:rPr>
          <w:rStyle w:val="1"/>
          <w:color w:val="000000"/>
          <w:lang w:val="ru-RU"/>
        </w:rPr>
        <w:t>Учи слова сначала в левой с</w:t>
      </w:r>
      <w:r>
        <w:rPr>
          <w:rStyle w:val="1"/>
          <w:color w:val="000000"/>
          <w:lang w:val="ru-RU"/>
        </w:rPr>
        <w:t>тороне;</w:t>
      </w:r>
    </w:p>
    <w:p w:rsidR="00000000" w:rsidRDefault="007D0E60">
      <w:pPr>
        <w:pStyle w:val="a4"/>
        <w:shd w:val="clear" w:color="auto" w:fill="auto"/>
        <w:spacing w:before="0" w:after="0" w:line="682" w:lineRule="exact"/>
        <w:ind w:left="20" w:firstLine="0"/>
        <w:jc w:val="left"/>
      </w:pPr>
      <w:r>
        <w:rPr>
          <w:rStyle w:val="1"/>
          <w:color w:val="000000"/>
          <w:lang w:val="ru-RU"/>
        </w:rPr>
        <w:t>Отрабатывай произношение новых слов;</w:t>
      </w:r>
    </w:p>
    <w:p w:rsidR="00000000" w:rsidRDefault="007D0E60">
      <w:pPr>
        <w:pStyle w:val="a4"/>
        <w:shd w:val="clear" w:color="auto" w:fill="auto"/>
        <w:spacing w:before="0" w:after="0" w:line="682" w:lineRule="exact"/>
        <w:ind w:left="20" w:firstLine="0"/>
        <w:jc w:val="left"/>
      </w:pPr>
      <w:r>
        <w:rPr>
          <w:rStyle w:val="1"/>
          <w:color w:val="000000"/>
          <w:lang w:val="ru-RU"/>
        </w:rPr>
        <w:t>Проверь знание слов по правой колонке;</w:t>
      </w:r>
    </w:p>
    <w:p w:rsidR="00000000" w:rsidRDefault="007D0E60">
      <w:pPr>
        <w:pStyle w:val="a4"/>
        <w:shd w:val="clear" w:color="auto" w:fill="auto"/>
        <w:spacing w:before="0" w:after="0" w:line="682" w:lineRule="exact"/>
        <w:ind w:left="20" w:firstLine="0"/>
        <w:jc w:val="left"/>
        <w:sectPr w:rsidR="00000000">
          <w:type w:val="continuous"/>
          <w:pgSz w:w="16838" w:h="23810"/>
          <w:pgMar w:top="4508" w:right="3542" w:bottom="4508" w:left="3571" w:header="0" w:footer="3" w:gutter="0"/>
          <w:cols w:space="720"/>
          <w:noEndnote/>
          <w:docGrid w:linePitch="360"/>
        </w:sectPr>
      </w:pPr>
      <w:r>
        <w:rPr>
          <w:rStyle w:val="1"/>
          <w:color w:val="000000"/>
          <w:lang w:val="ru-RU"/>
        </w:rPr>
        <w:t>Закрой правую колонку, назови английские эквиваленты несколько раз.</w:t>
      </w:r>
    </w:p>
    <w:p w:rsidR="00000000" w:rsidRDefault="007D0E60">
      <w:pPr>
        <w:framePr w:h="547" w:wrap="notBeside" w:vAnchor="text" w:hAnchor="text" w:y="1"/>
        <w:rPr>
          <w:color w:val="auto"/>
          <w:lang w:eastAsia="ru-RU"/>
        </w:rPr>
      </w:pPr>
    </w:p>
    <w:p w:rsidR="00000000" w:rsidRDefault="007D0E60">
      <w:pPr>
        <w:framePr w:h="547" w:wrap="notBeside" w:vAnchor="text" w:hAnchor="text" w:y="1"/>
        <w:rPr>
          <w:color w:val="auto"/>
          <w:sz w:val="2"/>
          <w:szCs w:val="2"/>
          <w:lang w:eastAsia="ru-RU"/>
        </w:rPr>
      </w:pPr>
      <w:r>
        <w:rPr>
          <w:noProof/>
          <w:color w:val="auto"/>
          <w:sz w:val="2"/>
          <w:szCs w:val="2"/>
          <w:lang w:val="ru-RU" w:eastAsia="ru-RU"/>
        </w:rPr>
        <w:drawing>
          <wp:inline distT="0" distB="0" distL="0" distR="0">
            <wp:extent cx="2314575" cy="342900"/>
            <wp:effectExtent l="0" t="0" r="9525" b="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2314575" cy="342900"/>
                    </a:xfrm>
                    <a:prstGeom prst="rect">
                      <a:avLst/>
                    </a:prstGeom>
                    <a:noFill/>
                    <a:ln>
                      <a:noFill/>
                    </a:ln>
                  </pic:spPr>
                </pic:pic>
              </a:graphicData>
            </a:graphic>
          </wp:inline>
        </w:drawing>
      </w:r>
    </w:p>
    <w:p w:rsidR="00000000" w:rsidRDefault="007D0E60">
      <w:pPr>
        <w:rPr>
          <w:color w:val="auto"/>
          <w:sz w:val="2"/>
          <w:szCs w:val="2"/>
          <w:lang w:eastAsia="ru-RU"/>
        </w:rPr>
      </w:pPr>
    </w:p>
    <w:p w:rsidR="00000000" w:rsidRDefault="007D0E60">
      <w:pPr>
        <w:pStyle w:val="a4"/>
        <w:shd w:val="clear" w:color="auto" w:fill="auto"/>
        <w:spacing w:before="0" w:after="4" w:line="250" w:lineRule="exact"/>
        <w:ind w:left="20" w:firstLine="340"/>
      </w:pPr>
      <w:r>
        <w:rPr>
          <w:noProof/>
          <w:lang w:val="ru-RU"/>
        </w:rPr>
        <mc:AlternateContent>
          <mc:Choice Requires="wps">
            <w:drawing>
              <wp:anchor distT="0" distB="341630" distL="63500" distR="63500" simplePos="0" relativeHeight="251674624" behindDoc="1" locked="0" layoutInCell="1" allowOverlap="1">
                <wp:simplePos x="0" y="0"/>
                <wp:positionH relativeFrom="margin">
                  <wp:posOffset>293370</wp:posOffset>
                </wp:positionH>
                <wp:positionV relativeFrom="margin">
                  <wp:posOffset>-134620</wp:posOffset>
                </wp:positionV>
                <wp:extent cx="4123055" cy="172720"/>
                <wp:effectExtent l="0" t="0" r="3175" b="0"/>
                <wp:wrapSquare wrapText="bothSides"/>
                <wp:docPr id="19" name="Text Box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23055" cy="1727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00000" w:rsidRDefault="007D0E60">
                            <w:pPr>
                              <w:rPr>
                                <w:color w:val="auto"/>
                                <w:lang w:eastAsia="ru-RU"/>
                              </w:rPr>
                            </w:pP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id="Text Box 21" o:spid="_x0000_s1037" type="#_x0000_t202" style="position:absolute;left:0;text-align:left;margin-left:23.1pt;margin-top:-10.6pt;width:324.65pt;height:13.6pt;z-index:-251641856;visibility:visible;mso-wrap-style:square;mso-width-percent:0;mso-height-percent:0;mso-wrap-distance-left:5pt;mso-wrap-distance-top:0;mso-wrap-distance-right:5pt;mso-wrap-distance-bottom:26.9pt;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" filled="f" stroked="f">
                <v:textbox style="mso-fit-shape-to-text:t" inset="0,0,0,0">
                  <w:txbxContent>
                    <w:p w:rsidR="00000000" w:rsidRDefault="007D0E60">
                      <w:pPr>
                        <w:rPr>
                          <w:color w:val="auto"/>
                          <w:lang w:eastAsia="ru-RU"/>
                        </w:rPr>
                      </w:pPr>
                    </w:p>
                  </w:txbxContent>
                </v:textbox>
                <w10:wrap type="square" anchorx="margin" anchory="margin"/>
              </v:shape>
            </w:pict>
          </mc:Fallback>
        </mc:AlternateContent>
      </w:r>
      <w:r>
        <w:rPr>
          <w:rStyle w:val="1"/>
          <w:color w:val="000000"/>
          <w:lang w:val="ru-RU"/>
        </w:rPr>
        <w:t xml:space="preserve">Обучение лексике идет неразрывно с </w:t>
      </w:r>
      <w:r>
        <w:rPr>
          <w:rStyle w:val="1"/>
          <w:color w:val="000000"/>
          <w:lang w:val="ru-RU"/>
        </w:rPr>
        <w:t>грамматическими структурами.</w:t>
      </w:r>
    </w:p>
    <w:p w:rsidR="00000000" w:rsidRDefault="007D0E60">
      <w:pPr>
        <w:pStyle w:val="a4"/>
        <w:shd w:val="clear" w:color="auto" w:fill="auto"/>
        <w:spacing w:before="0" w:after="0" w:line="485" w:lineRule="exact"/>
        <w:ind w:left="20" w:right="40" w:firstLine="340"/>
      </w:pPr>
      <w:r>
        <w:rPr>
          <w:rStyle w:val="1"/>
          <w:color w:val="000000"/>
          <w:lang w:val="ru-RU"/>
        </w:rPr>
        <w:t>Этот процесс происходит одновременно, постепенно, обдуманно. Кружковцам приходится в 7 - м классе запоминать большое количество языковых понятий, со словами исключениями, со словообразованием (знание суффиксов, префиксов), разл</w:t>
      </w:r>
      <w:r>
        <w:rPr>
          <w:rStyle w:val="1"/>
          <w:color w:val="000000"/>
          <w:lang w:val="ru-RU"/>
        </w:rPr>
        <w:t>ичные, грамматические категории. Но в связи с тем, что восприятие у школьников развито активно, усвоение языкового материала не представляет трудностей. Кружковцы заучивают много материала, что позволяет моделировать обучение. Продуманная система упражнени</w:t>
      </w:r>
      <w:r>
        <w:rPr>
          <w:rStyle w:val="1"/>
          <w:color w:val="000000"/>
          <w:lang w:val="ru-RU"/>
        </w:rPr>
        <w:t>й развивает мышление, логичность и представляет значимость для детей. Непременными условиями успешного использования приемов при работе над лексикой является организация речевого взаимодействия на коммуникативной основе, мотивация для речевой деятельности,</w:t>
      </w:r>
      <w:r>
        <w:rPr>
          <w:rStyle w:val="1"/>
          <w:color w:val="000000"/>
          <w:lang w:val="ru-RU"/>
        </w:rPr>
        <w:t xml:space="preserve"> знание ступеней активизации лексических образований.</w:t>
      </w:r>
    </w:p>
    <w:p w:rsidR="00000000" w:rsidRDefault="007D0E60">
      <w:pPr>
        <w:pStyle w:val="a4"/>
        <w:shd w:val="clear" w:color="auto" w:fill="auto"/>
        <w:spacing w:before="0" w:after="424" w:line="485" w:lineRule="exact"/>
        <w:ind w:left="20" w:right="40" w:firstLine="340"/>
      </w:pPr>
      <w:r>
        <w:rPr>
          <w:rStyle w:val="1"/>
          <w:color w:val="000000"/>
          <w:lang w:val="ru-RU"/>
        </w:rPr>
        <w:t>Учащиеся должны знать, прежде всего, лексические единицы, словосочетания для владения английским языком. Не случайно сказано: «В начале было Слово». Поэтому ведущим моментом является работа со словом. У</w:t>
      </w:r>
      <w:r>
        <w:rPr>
          <w:rStyle w:val="1"/>
          <w:color w:val="000000"/>
          <w:lang w:val="ru-RU"/>
        </w:rPr>
        <w:t xml:space="preserve">читель всесторонне объясняет слово, пишет его транскрипции, опираясь на ранее изученные слова, сравнивает слова с русскими эквивалентами, обращает внимание на фонетическую сторону произношения слова, на образование новых слов путем добавления или удаления </w:t>
      </w:r>
      <w:r>
        <w:rPr>
          <w:rStyle w:val="1"/>
          <w:color w:val="000000"/>
          <w:lang w:val="ru-RU"/>
        </w:rPr>
        <w:t xml:space="preserve">или замены букв: </w:t>
      </w:r>
      <w:r>
        <w:rPr>
          <w:rStyle w:val="1"/>
          <w:color w:val="000000"/>
          <w:lang w:eastAsia="en-US"/>
        </w:rPr>
        <w:t xml:space="preserve">old - hold; wild - mild; late - plate; lend - spent. </w:t>
      </w:r>
      <w:r>
        <w:rPr>
          <w:rStyle w:val="1"/>
          <w:color w:val="000000"/>
          <w:lang w:val="ru-RU"/>
        </w:rPr>
        <w:t xml:space="preserve">Над непроизносимыми буквами ставится «х»: </w:t>
      </w:r>
      <w:r>
        <w:rPr>
          <w:rStyle w:val="1"/>
          <w:color w:val="000000"/>
          <w:lang w:eastAsia="en-US"/>
        </w:rPr>
        <w:t>night, daughter, listen, talk etc.</w:t>
      </w:r>
    </w:p>
    <w:p w:rsidR="00000000" w:rsidRDefault="007D0E60">
      <w:pPr>
        <w:pStyle w:val="a4"/>
        <w:shd w:val="clear" w:color="auto" w:fill="auto"/>
        <w:spacing w:before="0" w:after="0" w:line="480" w:lineRule="exact"/>
        <w:ind w:left="20" w:right="40" w:firstLine="340"/>
      </w:pPr>
      <w:r>
        <w:rPr>
          <w:rStyle w:val="1"/>
          <w:color w:val="000000"/>
          <w:lang w:val="ru-RU"/>
        </w:rPr>
        <w:t>Раскрывая значение слов педагог использует иллюстративную наглядность, языковую догадку, проводит звуко - бук</w:t>
      </w:r>
      <w:r>
        <w:rPr>
          <w:rStyle w:val="1"/>
          <w:color w:val="000000"/>
          <w:lang w:val="ru-RU"/>
        </w:rPr>
        <w:t>венный анализ, перевод</w:t>
      </w:r>
    </w:p>
    <w:p w:rsidR="00000000" w:rsidRDefault="007D0E60">
      <w:pPr>
        <w:pStyle w:val="a4"/>
        <w:numPr>
          <w:ilvl w:val="0"/>
          <w:numId w:val="8"/>
        </w:numPr>
        <w:shd w:val="clear" w:color="auto" w:fill="auto"/>
        <w:tabs>
          <w:tab w:val="left" w:pos="399"/>
        </w:tabs>
        <w:spacing w:before="0" w:after="0" w:line="480" w:lineRule="exact"/>
        <w:ind w:left="20" w:right="40" w:firstLine="0"/>
      </w:pPr>
      <w:r>
        <w:rPr>
          <w:rStyle w:val="1"/>
          <w:color w:val="000000"/>
          <w:lang w:val="ru-RU"/>
        </w:rPr>
        <w:t xml:space="preserve">толкование: </w:t>
      </w:r>
      <w:r>
        <w:rPr>
          <w:rStyle w:val="1"/>
          <w:color w:val="000000"/>
          <w:lang w:eastAsia="en-US"/>
        </w:rPr>
        <w:t xml:space="preserve">cinema where films are shown. </w:t>
      </w:r>
      <w:r>
        <w:rPr>
          <w:rStyle w:val="1"/>
          <w:color w:val="000000"/>
          <w:lang w:val="ru-RU"/>
        </w:rPr>
        <w:t>Педагог много раз произносит слово, учащиеся повторяют про себя</w:t>
      </w:r>
      <w:r>
        <w:br w:type="page"/>
      </w:r>
    </w:p>
    <w:p w:rsidR="00000000" w:rsidRDefault="007D0E60">
      <w:pPr>
        <w:pStyle w:val="a4"/>
        <w:shd w:val="clear" w:color="auto" w:fill="auto"/>
        <w:spacing w:before="0" w:after="386" w:line="250" w:lineRule="exact"/>
        <w:ind w:left="120" w:firstLine="0"/>
      </w:pPr>
      <w:r>
        <w:rPr>
          <w:rStyle w:val="1"/>
          <w:color w:val="000000"/>
          <w:lang w:eastAsia="en-US"/>
        </w:rPr>
        <w:lastRenderedPageBreak/>
        <w:t xml:space="preserve">Special friend </w:t>
      </w:r>
      <w:r>
        <w:rPr>
          <w:rStyle w:val="1"/>
          <w:color w:val="000000"/>
          <w:lang w:val="ru-RU"/>
        </w:rPr>
        <w:t>(Закадычный друг)</w:t>
      </w:r>
    </w:p>
    <w:p w:rsidR="00000000" w:rsidRDefault="007D0E60">
      <w:pPr>
        <w:pStyle w:val="a4"/>
        <w:shd w:val="clear" w:color="auto" w:fill="auto"/>
        <w:spacing w:before="0" w:after="396" w:line="250" w:lineRule="exact"/>
        <w:ind w:left="120" w:firstLine="0"/>
      </w:pPr>
      <w:r>
        <w:rPr>
          <w:rStyle w:val="1"/>
          <w:color w:val="000000"/>
          <w:lang w:eastAsia="en-US"/>
        </w:rPr>
        <w:t>A friend never betrays you</w:t>
      </w:r>
    </w:p>
    <w:p w:rsidR="00000000" w:rsidRDefault="007D0E60">
      <w:pPr>
        <w:pStyle w:val="a4"/>
        <w:shd w:val="clear" w:color="auto" w:fill="auto"/>
        <w:spacing w:before="0" w:after="243" w:line="250" w:lineRule="exact"/>
        <w:ind w:left="120" w:firstLine="0"/>
      </w:pPr>
      <w:r>
        <w:rPr>
          <w:rStyle w:val="1"/>
          <w:color w:val="000000"/>
          <w:lang w:eastAsia="en-US"/>
        </w:rPr>
        <w:t>Be slow in choosing a friend and slow in changing him</w:t>
      </w:r>
    </w:p>
    <w:p w:rsidR="00000000" w:rsidRDefault="007D0E60">
      <w:pPr>
        <w:pStyle w:val="a4"/>
        <w:shd w:val="clear" w:color="auto" w:fill="auto"/>
        <w:spacing w:before="0" w:after="293" w:line="466" w:lineRule="exact"/>
        <w:ind w:left="120" w:right="320" w:firstLine="0"/>
        <w:jc w:val="left"/>
      </w:pPr>
      <w:r>
        <w:rPr>
          <w:rStyle w:val="1"/>
          <w:color w:val="000000"/>
          <w:lang w:eastAsia="en-US"/>
        </w:rPr>
        <w:t xml:space="preserve">He is a good friend who speaks well of us behind our back (He </w:t>
      </w:r>
      <w:r>
        <w:rPr>
          <w:rStyle w:val="1"/>
          <w:color w:val="000000"/>
          <w:lang w:val="ru-RU"/>
        </w:rPr>
        <w:t>тот друг, кто медом мажет, а тот, кто в глаза правду скажет)</w:t>
      </w:r>
    </w:p>
    <w:p w:rsidR="00000000" w:rsidRDefault="007D0E60">
      <w:pPr>
        <w:pStyle w:val="a4"/>
        <w:shd w:val="clear" w:color="auto" w:fill="auto"/>
        <w:spacing w:before="0" w:after="189" w:line="250" w:lineRule="exact"/>
        <w:ind w:left="120" w:firstLine="0"/>
      </w:pPr>
      <w:r>
        <w:rPr>
          <w:rStyle w:val="1"/>
          <w:color w:val="000000"/>
          <w:lang w:eastAsia="en-US"/>
        </w:rPr>
        <w:t>A faithful friend is a medicine of life</w:t>
      </w:r>
    </w:p>
    <w:p w:rsidR="00000000" w:rsidRDefault="007D0E60">
      <w:pPr>
        <w:rPr>
          <w:color w:val="auto"/>
          <w:lang w:eastAsia="ru-RU"/>
        </w:rPr>
      </w:pPr>
    </w:p>
    <w:p w:rsidR="00000000" w:rsidRDefault="007D0E60">
      <w:pPr>
        <w:pStyle w:val="a4"/>
        <w:shd w:val="clear" w:color="auto" w:fill="auto"/>
        <w:tabs>
          <w:tab w:val="right" w:pos="9582"/>
        </w:tabs>
        <w:spacing w:before="0" w:after="736" w:line="250" w:lineRule="exact"/>
        <w:ind w:left="120" w:firstLine="0"/>
      </w:pPr>
      <w:r>
        <w:rPr>
          <w:rStyle w:val="1"/>
          <w:color w:val="000000"/>
          <w:lang w:eastAsia="en-US"/>
        </w:rPr>
        <w:t xml:space="preserve">A child must first creep, then go </w:t>
      </w:r>
      <w:r>
        <w:rPr>
          <w:rStyle w:val="1"/>
          <w:color w:val="000000"/>
          <w:lang w:val="ru-RU"/>
        </w:rPr>
        <w:t>(Оперись, а позором ввысь)</w:t>
      </w:r>
    </w:p>
    <w:p w:rsidR="00000000" w:rsidRDefault="007D0E60">
      <w:pPr>
        <w:pStyle w:val="a4"/>
        <w:shd w:val="clear" w:color="auto" w:fill="auto"/>
        <w:spacing w:before="0" w:after="743" w:line="250" w:lineRule="exact"/>
        <w:ind w:left="3980" w:firstLine="0"/>
        <w:jc w:val="left"/>
      </w:pPr>
      <w:r>
        <w:rPr>
          <w:rStyle w:val="1"/>
          <w:color w:val="000000"/>
          <w:lang w:eastAsia="en-US"/>
        </w:rPr>
        <w:t>Gap - filling</w:t>
      </w:r>
    </w:p>
    <w:p w:rsidR="00000000" w:rsidRDefault="007D0E60">
      <w:pPr>
        <w:pStyle w:val="a4"/>
        <w:shd w:val="clear" w:color="auto" w:fill="auto"/>
        <w:spacing w:before="0" w:after="0" w:line="686" w:lineRule="exact"/>
        <w:ind w:left="120" w:firstLine="0"/>
      </w:pPr>
      <w:r>
        <w:rPr>
          <w:rStyle w:val="1"/>
          <w:color w:val="000000"/>
          <w:lang w:eastAsia="en-US"/>
        </w:rPr>
        <w:t>Don’t cry over sp</w:t>
      </w:r>
      <w:r>
        <w:rPr>
          <w:rStyle w:val="1"/>
          <w:color w:val="000000"/>
          <w:lang w:eastAsia="en-US"/>
        </w:rPr>
        <w:t>irit (...).</w:t>
      </w:r>
    </w:p>
    <w:p w:rsidR="00000000" w:rsidRDefault="007D0E60">
      <w:pPr>
        <w:pStyle w:val="a4"/>
        <w:shd w:val="clear" w:color="auto" w:fill="auto"/>
        <w:spacing w:before="0" w:after="0" w:line="686" w:lineRule="exact"/>
        <w:ind w:left="120" w:firstLine="0"/>
      </w:pPr>
      <w:r>
        <w:rPr>
          <w:rStyle w:val="1"/>
          <w:color w:val="000000"/>
          <w:lang w:eastAsia="en-US"/>
        </w:rPr>
        <w:t>Too many (...) spoil the broth.</w:t>
      </w:r>
    </w:p>
    <w:p w:rsidR="00000000" w:rsidRDefault="007D0E60">
      <w:pPr>
        <w:pStyle w:val="a4"/>
        <w:shd w:val="clear" w:color="auto" w:fill="auto"/>
        <w:spacing w:before="0" w:after="0" w:line="686" w:lineRule="exact"/>
        <w:ind w:left="120" w:firstLine="0"/>
      </w:pPr>
      <w:r>
        <w:rPr>
          <w:rStyle w:val="1"/>
          <w:color w:val="000000"/>
          <w:lang w:eastAsia="en-US"/>
        </w:rPr>
        <w:t>Don’t count your (...) before they hatch.</w:t>
      </w:r>
    </w:p>
    <w:p w:rsidR="00000000" w:rsidRDefault="007D0E60">
      <w:pPr>
        <w:pStyle w:val="a4"/>
        <w:shd w:val="clear" w:color="auto" w:fill="auto"/>
        <w:spacing w:before="0" w:after="283" w:line="686" w:lineRule="exact"/>
        <w:ind w:left="120" w:firstLine="0"/>
      </w:pPr>
      <w:r>
        <w:rPr>
          <w:rStyle w:val="1"/>
          <w:color w:val="000000"/>
          <w:lang w:eastAsia="en-US"/>
        </w:rPr>
        <w:t>A bad worker blames (...) tools.</w:t>
      </w:r>
    </w:p>
    <w:p w:rsidR="00000000" w:rsidRDefault="007D0E60">
      <w:pPr>
        <w:pStyle w:val="11"/>
        <w:framePr w:h="427" w:hSpace="1325" w:wrap="notBeside" w:vAnchor="text" w:hAnchor="text" w:x="1326" w:y="1"/>
        <w:shd w:val="clear" w:color="auto" w:fill="auto"/>
        <w:tabs>
          <w:tab w:val="left" w:pos="6994"/>
          <w:tab w:val="left" w:leader="underscore" w:pos="9571"/>
        </w:tabs>
        <w:spacing w:after="0" w:line="686" w:lineRule="exact"/>
        <w:jc w:val="both"/>
      </w:pPr>
      <w:r>
        <w:rPr>
          <w:rStyle w:val="a8"/>
          <w:color w:val="000000"/>
          <w:lang w:eastAsia="en-US"/>
        </w:rPr>
        <w:t>Every (...) day has a silver lining.</w:t>
      </w:r>
      <w:r>
        <w:rPr>
          <w:rStyle w:val="a8"/>
          <w:color w:val="000000"/>
          <w:lang w:eastAsia="en-US"/>
        </w:rPr>
        <w:tab/>
      </w:r>
      <w:r>
        <w:rPr>
          <w:rStyle w:val="a8"/>
          <w:color w:val="000000"/>
          <w:lang w:eastAsia="en-US"/>
        </w:rPr>
        <w:tab/>
      </w:r>
    </w:p>
    <w:p w:rsidR="00000000" w:rsidRDefault="007D0E60">
      <w:pPr>
        <w:framePr w:h="427" w:hSpace="1325" w:wrap="notBeside" w:vAnchor="text" w:hAnchor="text" w:x="1326" w:y="1"/>
        <w:jc w:val="center"/>
        <w:rPr>
          <w:color w:val="auto"/>
          <w:sz w:val="2"/>
          <w:szCs w:val="2"/>
          <w:lang w:eastAsia="ru-RU"/>
        </w:rPr>
      </w:pPr>
      <w:r>
        <w:rPr>
          <w:noProof/>
          <w:color w:val="auto"/>
          <w:sz w:val="2"/>
          <w:szCs w:val="2"/>
          <w:lang w:val="ru-RU" w:eastAsia="ru-RU"/>
        </w:rPr>
        <w:drawing>
          <wp:inline distT="0" distB="0" distL="0" distR="0">
            <wp:extent cx="3619500" cy="276225"/>
            <wp:effectExtent l="0" t="0" r="0" b="9525"/>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3619500" cy="276225"/>
                    </a:xfrm>
                    <a:prstGeom prst="rect">
                      <a:avLst/>
                    </a:prstGeom>
                    <a:noFill/>
                    <a:ln>
                      <a:noFill/>
                    </a:ln>
                  </pic:spPr>
                </pic:pic>
              </a:graphicData>
            </a:graphic>
          </wp:inline>
        </w:drawing>
      </w:r>
    </w:p>
    <w:p w:rsidR="00000000" w:rsidRDefault="007D0E60">
      <w:pPr>
        <w:rPr>
          <w:color w:val="auto"/>
          <w:sz w:val="2"/>
          <w:szCs w:val="2"/>
          <w:lang w:eastAsia="ru-RU"/>
        </w:rPr>
      </w:pPr>
    </w:p>
    <w:p w:rsidR="00000000" w:rsidRDefault="007D0E60">
      <w:pPr>
        <w:pStyle w:val="a4"/>
        <w:shd w:val="clear" w:color="auto" w:fill="auto"/>
        <w:spacing w:before="1336" w:after="249" w:line="250" w:lineRule="exact"/>
        <w:ind w:left="340" w:firstLine="0"/>
      </w:pPr>
      <w:r>
        <w:rPr>
          <w:rStyle w:val="1"/>
          <w:color w:val="000000"/>
          <w:lang w:eastAsia="en-US"/>
        </w:rPr>
        <w:t xml:space="preserve">Every day has his day - </w:t>
      </w:r>
      <w:r>
        <w:rPr>
          <w:rStyle w:val="1"/>
          <w:color w:val="000000"/>
          <w:lang w:val="ru-RU"/>
        </w:rPr>
        <w:t>Будет и на твоей улице праздник</w:t>
      </w:r>
    </w:p>
    <w:p w:rsidR="00000000" w:rsidRDefault="007D0E60">
      <w:pPr>
        <w:rPr>
          <w:color w:val="auto"/>
          <w:lang w:eastAsia="ru-RU"/>
        </w:rPr>
      </w:pPr>
    </w:p>
    <w:p w:rsidR="00000000" w:rsidRDefault="007D0E60">
      <w:pPr>
        <w:pStyle w:val="ac"/>
        <w:numPr>
          <w:ilvl w:val="0"/>
          <w:numId w:val="9"/>
        </w:numPr>
        <w:shd w:val="clear" w:color="auto" w:fill="auto"/>
        <w:tabs>
          <w:tab w:val="left" w:pos="684"/>
          <w:tab w:val="right" w:pos="6378"/>
          <w:tab w:val="right" w:pos="6827"/>
          <w:tab w:val="right" w:pos="7084"/>
        </w:tabs>
        <w:spacing w:before="0" w:after="266" w:line="250" w:lineRule="exact"/>
        <w:ind w:left="340"/>
      </w:pPr>
      <w:r>
        <w:fldChar w:fldCharType="begin"/>
      </w:r>
      <w:r>
        <w:instrText xml:space="preserve"> TOC \o "1-5" \h \z </w:instrText>
      </w:r>
      <w:r>
        <w:fldChar w:fldCharType="separate"/>
      </w:r>
      <w:r>
        <w:rPr>
          <w:rStyle w:val="ab"/>
          <w:color w:val="000000"/>
          <w:lang w:eastAsia="en-US"/>
        </w:rPr>
        <w:t>I ve not won the competition in running.</w:t>
      </w:r>
    </w:p>
    <w:p w:rsidR="00000000" w:rsidRDefault="007D0E60">
      <w:pPr>
        <w:pStyle w:val="ac"/>
        <w:numPr>
          <w:ilvl w:val="0"/>
          <w:numId w:val="9"/>
        </w:numPr>
        <w:shd w:val="clear" w:color="auto" w:fill="auto"/>
        <w:tabs>
          <w:tab w:val="left" w:pos="684"/>
        </w:tabs>
        <w:spacing w:before="0" w:after="324" w:line="250" w:lineRule="exact"/>
        <w:ind w:left="340"/>
      </w:pPr>
      <w:r>
        <w:rPr>
          <w:rStyle w:val="ab"/>
          <w:color w:val="000000"/>
          <w:lang w:eastAsia="en-US"/>
        </w:rPr>
        <w:t>Every day has his dog.</w:t>
      </w:r>
    </w:p>
    <w:p w:rsidR="00000000" w:rsidRDefault="007D0E60">
      <w:pPr>
        <w:pStyle w:val="ac"/>
        <w:shd w:val="clear" w:color="auto" w:fill="auto"/>
        <w:spacing w:before="0" w:after="420" w:line="250" w:lineRule="exact"/>
        <w:ind w:left="340"/>
      </w:pPr>
      <w:r>
        <w:rPr>
          <w:rStyle w:val="ab"/>
          <w:color w:val="000000"/>
          <w:lang w:eastAsia="en-US"/>
        </w:rPr>
        <w:t xml:space="preserve">Better be bom lucky than rich - He </w:t>
      </w:r>
      <w:r>
        <w:rPr>
          <w:rStyle w:val="ab"/>
          <w:color w:val="000000"/>
          <w:lang w:val="ru-RU"/>
        </w:rPr>
        <w:t>родись красивой, а родись счастливо</w:t>
      </w:r>
      <w:r>
        <w:rPr>
          <w:rStyle w:val="ab"/>
          <w:color w:val="000000"/>
          <w:lang w:val="ru-RU"/>
        </w:rPr>
        <w:t>й</w:t>
      </w:r>
    </w:p>
    <w:p w:rsidR="00000000" w:rsidRDefault="007D0E60">
      <w:pPr>
        <w:pStyle w:val="ac"/>
        <w:numPr>
          <w:ilvl w:val="0"/>
          <w:numId w:val="10"/>
        </w:numPr>
        <w:shd w:val="clear" w:color="auto" w:fill="auto"/>
        <w:tabs>
          <w:tab w:val="left" w:pos="684"/>
          <w:tab w:val="center" w:pos="8207"/>
          <w:tab w:val="left" w:pos="8558"/>
        </w:tabs>
        <w:spacing w:before="0" w:line="250" w:lineRule="exact"/>
        <w:ind w:left="340"/>
      </w:pPr>
      <w:r>
        <w:rPr>
          <w:rStyle w:val="ab"/>
          <w:color w:val="000000"/>
          <w:lang w:eastAsia="en-US"/>
        </w:rPr>
        <w:t>Mrs. Smith is very beautiful and rich, but not lucky.</w:t>
      </w:r>
      <w:r>
        <w:rPr>
          <w:rStyle w:val="ab"/>
          <w:color w:val="000000"/>
          <w:lang w:eastAsia="en-US"/>
        </w:rPr>
        <w:tab/>
      </w:r>
    </w:p>
    <w:p w:rsidR="00000000" w:rsidRDefault="007D0E60">
      <w:pPr>
        <w:rPr>
          <w:color w:val="auto"/>
          <w:lang w:eastAsia="ru-RU"/>
        </w:rPr>
      </w:pPr>
      <w:r>
        <w:rPr>
          <w:rFonts w:ascii="Times New Roman" w:hAnsi="Times New Roman" w:cs="Times New Roman"/>
          <w:color w:val="auto"/>
          <w:sz w:val="25"/>
          <w:szCs w:val="25"/>
          <w:lang w:eastAsia="ru-RU"/>
        </w:rPr>
        <w:fldChar w:fldCharType="end"/>
      </w:r>
    </w:p>
    <w:p w:rsidR="00000000" w:rsidRDefault="007D0E60">
      <w:pPr>
        <w:pStyle w:val="a4"/>
        <w:numPr>
          <w:ilvl w:val="0"/>
          <w:numId w:val="10"/>
        </w:numPr>
        <w:shd w:val="clear" w:color="auto" w:fill="auto"/>
        <w:tabs>
          <w:tab w:val="left" w:pos="684"/>
        </w:tabs>
        <w:spacing w:before="0" w:after="0" w:line="250" w:lineRule="exact"/>
        <w:ind w:left="340" w:firstLine="0"/>
      </w:pPr>
      <w:r>
        <w:rPr>
          <w:rStyle w:val="1"/>
          <w:color w:val="000000"/>
          <w:lang w:eastAsia="en-US"/>
        </w:rPr>
        <w:t>Mrs. Brown better be bom lucky than rich.</w:t>
      </w:r>
    </w:p>
    <w:p w:rsidR="00000000" w:rsidRDefault="007D0E60">
      <w:pPr>
        <w:pStyle w:val="a4"/>
        <w:shd w:val="clear" w:color="auto" w:fill="auto"/>
        <w:spacing w:before="0" w:after="0" w:line="682" w:lineRule="exact"/>
        <w:ind w:right="300" w:firstLine="0"/>
        <w:jc w:val="left"/>
      </w:pPr>
      <w:r>
        <w:rPr>
          <w:rStyle w:val="1"/>
          <w:color w:val="000000"/>
          <w:lang w:val="ru-RU"/>
        </w:rPr>
        <w:lastRenderedPageBreak/>
        <w:t xml:space="preserve">Можно использовать для активизации лексики и другие поговорки. </w:t>
      </w:r>
      <w:r>
        <w:rPr>
          <w:rStyle w:val="1"/>
          <w:color w:val="000000"/>
          <w:lang w:eastAsia="en-US"/>
        </w:rPr>
        <w:t xml:space="preserve">First come first served </w:t>
      </w:r>
      <w:r>
        <w:rPr>
          <w:rStyle w:val="1"/>
          <w:color w:val="000000"/>
          <w:lang w:val="ru-RU"/>
        </w:rPr>
        <w:t>(Кто успел, тот и съел)</w:t>
      </w:r>
    </w:p>
    <w:p w:rsidR="00000000" w:rsidRDefault="007D0E60">
      <w:pPr>
        <w:pStyle w:val="a4"/>
        <w:shd w:val="clear" w:color="auto" w:fill="auto"/>
        <w:spacing w:before="0" w:after="0" w:line="682" w:lineRule="exact"/>
        <w:ind w:firstLine="0"/>
        <w:jc w:val="left"/>
      </w:pPr>
      <w:r>
        <w:rPr>
          <w:rStyle w:val="1"/>
          <w:color w:val="000000"/>
          <w:lang w:eastAsia="en-US"/>
        </w:rPr>
        <w:t xml:space="preserve">Never say die </w:t>
      </w:r>
      <w:r>
        <w:rPr>
          <w:rStyle w:val="1"/>
          <w:color w:val="000000"/>
          <w:lang w:val="ru-RU"/>
        </w:rPr>
        <w:t>(Не падай духом)</w:t>
      </w:r>
    </w:p>
    <w:p w:rsidR="00000000" w:rsidRDefault="007D0E60">
      <w:pPr>
        <w:pStyle w:val="a4"/>
        <w:shd w:val="clear" w:color="auto" w:fill="auto"/>
        <w:spacing w:before="0" w:after="0" w:line="682" w:lineRule="exact"/>
        <w:ind w:firstLine="0"/>
        <w:jc w:val="left"/>
        <w:sectPr w:rsidR="00000000">
          <w:pgSz w:w="16838" w:h="23810"/>
          <w:pgMar w:top="4877" w:right="3049" w:bottom="4325" w:left="3049" w:header="0" w:footer="3" w:gutter="872"/>
          <w:cols w:space="720"/>
          <w:noEndnote/>
          <w:rtlGutter/>
          <w:docGrid w:linePitch="360"/>
        </w:sectPr>
      </w:pPr>
      <w:r>
        <w:rPr>
          <w:rStyle w:val="1"/>
          <w:color w:val="000000"/>
          <w:lang w:eastAsia="en-US"/>
        </w:rPr>
        <w:t>A l</w:t>
      </w:r>
      <w:r>
        <w:rPr>
          <w:rStyle w:val="1"/>
          <w:color w:val="000000"/>
          <w:lang w:eastAsia="en-US"/>
        </w:rPr>
        <w:t xml:space="preserve">ife </w:t>
      </w:r>
      <w:r>
        <w:rPr>
          <w:rStyle w:val="1"/>
          <w:color w:val="000000"/>
          <w:lang w:val="ru-RU"/>
        </w:rPr>
        <w:t xml:space="preserve">- </w:t>
      </w:r>
      <w:r>
        <w:rPr>
          <w:rStyle w:val="1"/>
          <w:color w:val="000000"/>
          <w:lang w:eastAsia="en-US"/>
        </w:rPr>
        <w:t xml:space="preserve">long friend </w:t>
      </w:r>
      <w:r>
        <w:rPr>
          <w:rStyle w:val="1"/>
          <w:color w:val="000000"/>
          <w:lang w:val="ru-RU"/>
        </w:rPr>
        <w:t>(На всю жизнь)</w:t>
      </w:r>
    </w:p>
    <w:p w:rsidR="00000000" w:rsidRDefault="007D0E60">
      <w:pPr>
        <w:pStyle w:val="a4"/>
        <w:shd w:val="clear" w:color="auto" w:fill="auto"/>
        <w:spacing w:before="0" w:after="434" w:line="250" w:lineRule="exact"/>
        <w:ind w:left="4120" w:firstLine="0"/>
        <w:jc w:val="left"/>
      </w:pPr>
      <w:r>
        <w:rPr>
          <w:color w:val="000000"/>
          <w:u w:val="single"/>
          <w:lang w:eastAsia="en-US"/>
        </w:rPr>
        <w:lastRenderedPageBreak/>
        <w:t>Paraphrase</w:t>
      </w:r>
    </w:p>
    <w:p w:rsidR="00000000" w:rsidRDefault="007D0E60">
      <w:pPr>
        <w:rPr>
          <w:color w:val="auto"/>
          <w:lang w:eastAsia="ru-RU"/>
        </w:rPr>
      </w:pPr>
    </w:p>
    <w:p w:rsidR="00000000" w:rsidRDefault="007D0E60">
      <w:pPr>
        <w:pStyle w:val="a4"/>
        <w:shd w:val="clear" w:color="auto" w:fill="auto"/>
        <w:spacing w:before="0" w:after="0" w:line="485" w:lineRule="exact"/>
        <w:ind w:left="40" w:firstLine="0"/>
        <w:jc w:val="left"/>
      </w:pPr>
      <w:r>
        <w:rPr>
          <w:rStyle w:val="1"/>
          <w:color w:val="000000"/>
          <w:lang w:eastAsia="en-US"/>
        </w:rPr>
        <w:t>Mistakes caused a change in the fire.</w:t>
      </w:r>
    </w:p>
    <w:p w:rsidR="00000000" w:rsidRDefault="007D0E60">
      <w:pPr>
        <w:pStyle w:val="a4"/>
        <w:shd w:val="clear" w:color="auto" w:fill="auto"/>
        <w:spacing w:before="0" w:after="0" w:line="485" w:lineRule="exact"/>
        <w:ind w:left="40" w:firstLine="0"/>
        <w:jc w:val="left"/>
      </w:pPr>
      <w:r>
        <w:rPr>
          <w:rStyle w:val="1"/>
          <w:color w:val="000000"/>
          <w:lang w:eastAsia="en-US"/>
        </w:rPr>
        <w:t>They led to changes in the life.</w:t>
      </w:r>
    </w:p>
    <w:p w:rsidR="00000000" w:rsidRDefault="007D0E60">
      <w:pPr>
        <w:pStyle w:val="a4"/>
        <w:shd w:val="clear" w:color="auto" w:fill="auto"/>
        <w:spacing w:before="0" w:after="0" w:line="485" w:lineRule="exact"/>
        <w:ind w:left="40" w:right="1560" w:firstLine="0"/>
        <w:jc w:val="left"/>
      </w:pPr>
      <w:r>
        <w:rPr>
          <w:rStyle w:val="1"/>
          <w:color w:val="000000"/>
          <w:lang w:eastAsia="en-US"/>
        </w:rPr>
        <w:t>He heard the bell ring and</w:t>
      </w:r>
      <w:r>
        <w:rPr>
          <w:rStyle w:val="1"/>
          <w:color w:val="000000"/>
          <w:lang w:eastAsia="en-US"/>
        </w:rPr>
        <w:t xml:space="preserve"> went to open the door. Having heard the bell ring he went to open the door. Dobbin caught the vase before it fell on the floor. Having seized the vase he didn’t let it fall.</w:t>
      </w:r>
    </w:p>
    <w:p w:rsidR="00000000" w:rsidRDefault="007D0E60">
      <w:pPr>
        <w:pStyle w:val="a4"/>
        <w:shd w:val="clear" w:color="auto" w:fill="auto"/>
        <w:spacing w:before="0" w:after="0" w:line="485" w:lineRule="exact"/>
        <w:ind w:left="40" w:firstLine="0"/>
        <w:jc w:val="left"/>
      </w:pPr>
      <w:r>
        <w:rPr>
          <w:rStyle w:val="1"/>
          <w:color w:val="000000"/>
          <w:lang w:eastAsia="en-US"/>
        </w:rPr>
        <w:t>I saw a cab approach at the door.</w:t>
      </w:r>
    </w:p>
    <w:p w:rsidR="00000000" w:rsidRDefault="007D0E60">
      <w:pPr>
        <w:pStyle w:val="a4"/>
        <w:shd w:val="clear" w:color="auto" w:fill="auto"/>
        <w:spacing w:before="0" w:after="0" w:line="485" w:lineRule="exact"/>
        <w:ind w:left="40" w:firstLine="0"/>
        <w:jc w:val="left"/>
      </w:pPr>
      <w:r>
        <w:rPr>
          <w:rStyle w:val="1"/>
          <w:color w:val="000000"/>
          <w:lang w:eastAsia="en-US"/>
        </w:rPr>
        <w:t>Coming to the door I saw a cab.</w:t>
      </w:r>
    </w:p>
    <w:p w:rsidR="00000000" w:rsidRDefault="007D0E60">
      <w:pPr>
        <w:pStyle w:val="a4"/>
        <w:shd w:val="clear" w:color="auto" w:fill="auto"/>
        <w:spacing w:before="0" w:after="0" w:line="485" w:lineRule="exact"/>
        <w:ind w:left="40" w:right="1560" w:firstLine="0"/>
        <w:jc w:val="left"/>
      </w:pPr>
      <w:r>
        <w:rPr>
          <w:rStyle w:val="1"/>
          <w:color w:val="000000"/>
          <w:lang w:eastAsia="en-US"/>
        </w:rPr>
        <w:t>There were test</w:t>
      </w:r>
      <w:r>
        <w:rPr>
          <w:rStyle w:val="1"/>
          <w:color w:val="000000"/>
          <w:lang w:eastAsia="en-US"/>
        </w:rPr>
        <w:t>-tubes scattered about on the table. One could see Tubes littered on the table.</w:t>
      </w:r>
    </w:p>
    <w:p w:rsidR="00000000" w:rsidRDefault="007D0E60">
      <w:pPr>
        <w:pStyle w:val="a4"/>
        <w:shd w:val="clear" w:color="auto" w:fill="auto"/>
        <w:spacing w:before="0" w:after="0" w:line="485" w:lineRule="exact"/>
        <w:ind w:left="40" w:firstLine="0"/>
        <w:jc w:val="left"/>
      </w:pPr>
      <w:r>
        <w:rPr>
          <w:rStyle w:val="1"/>
          <w:color w:val="000000"/>
          <w:lang w:eastAsia="en-US"/>
        </w:rPr>
        <w:t>The man had a very worn grey suit.</w:t>
      </w:r>
    </w:p>
    <w:p w:rsidR="00000000" w:rsidRDefault="007D0E60">
      <w:pPr>
        <w:pStyle w:val="a4"/>
        <w:shd w:val="clear" w:color="auto" w:fill="auto"/>
        <w:spacing w:before="0" w:after="1988" w:line="485" w:lineRule="exact"/>
        <w:ind w:left="40" w:firstLine="0"/>
        <w:jc w:val="left"/>
      </w:pPr>
      <w:r>
        <w:rPr>
          <w:rStyle w:val="1"/>
          <w:color w:val="000000"/>
          <w:lang w:eastAsia="en-US"/>
        </w:rPr>
        <w:t>The man was dressed in a shabby grey suit.</w:t>
      </w:r>
    </w:p>
    <w:p w:rsidR="00000000" w:rsidRDefault="007D0E60">
      <w:pPr>
        <w:pStyle w:val="a4"/>
        <w:shd w:val="clear" w:color="auto" w:fill="auto"/>
        <w:spacing w:before="0" w:after="785" w:line="250" w:lineRule="exact"/>
        <w:ind w:right="440" w:firstLine="0"/>
        <w:jc w:val="right"/>
      </w:pPr>
      <w:r>
        <w:rPr>
          <w:color w:val="000000"/>
          <w:u w:val="single"/>
          <w:lang w:eastAsia="en-US"/>
        </w:rPr>
        <w:t>Change the sentences into the past Simple</w:t>
      </w:r>
    </w:p>
    <w:p w:rsidR="00000000" w:rsidRDefault="007D0E60">
      <w:pPr>
        <w:pStyle w:val="a4"/>
        <w:shd w:val="clear" w:color="auto" w:fill="auto"/>
        <w:spacing w:before="0" w:after="0" w:line="682" w:lineRule="exact"/>
        <w:ind w:left="40" w:firstLine="0"/>
        <w:jc w:val="left"/>
      </w:pPr>
      <w:r>
        <w:rPr>
          <w:rStyle w:val="1"/>
          <w:color w:val="000000"/>
          <w:lang w:eastAsia="en-US"/>
        </w:rPr>
        <w:t>They usually go to the library on Sundays.</w:t>
      </w:r>
    </w:p>
    <w:p w:rsidR="00000000" w:rsidRDefault="007D0E60">
      <w:pPr>
        <w:pStyle w:val="a4"/>
        <w:shd w:val="clear" w:color="auto" w:fill="auto"/>
        <w:spacing w:before="0" w:after="0" w:line="682" w:lineRule="exact"/>
        <w:ind w:left="40" w:firstLine="0"/>
        <w:jc w:val="left"/>
      </w:pPr>
      <w:r>
        <w:rPr>
          <w:rStyle w:val="1"/>
          <w:color w:val="000000"/>
          <w:lang w:eastAsia="en-US"/>
        </w:rPr>
        <w:t>Pupils find often books by great writers.</w:t>
      </w:r>
    </w:p>
    <w:p w:rsidR="00000000" w:rsidRDefault="007D0E60">
      <w:pPr>
        <w:pStyle w:val="a4"/>
        <w:shd w:val="clear" w:color="auto" w:fill="auto"/>
        <w:spacing w:before="0" w:after="0" w:line="682" w:lineRule="exact"/>
        <w:ind w:left="40" w:firstLine="0"/>
        <w:jc w:val="left"/>
      </w:pPr>
      <w:r>
        <w:rPr>
          <w:rStyle w:val="1"/>
          <w:color w:val="000000"/>
          <w:lang w:eastAsia="en-US"/>
        </w:rPr>
        <w:t>There is a reading room on the right.</w:t>
      </w:r>
    </w:p>
    <w:p w:rsidR="00000000" w:rsidRDefault="007D0E60">
      <w:pPr>
        <w:pStyle w:val="a4"/>
        <w:shd w:val="clear" w:color="auto" w:fill="auto"/>
        <w:spacing w:before="0" w:after="0" w:line="682" w:lineRule="exact"/>
        <w:ind w:left="40" w:firstLine="0"/>
        <w:jc w:val="left"/>
      </w:pPr>
      <w:r>
        <w:rPr>
          <w:rStyle w:val="1"/>
          <w:color w:val="000000"/>
          <w:lang w:eastAsia="en-US"/>
        </w:rPr>
        <w:lastRenderedPageBreak/>
        <w:t>The library has got many text-books.</w:t>
      </w:r>
    </w:p>
    <w:p w:rsidR="00000000" w:rsidRDefault="007D0E60">
      <w:pPr>
        <w:pStyle w:val="a4"/>
        <w:shd w:val="clear" w:color="auto" w:fill="auto"/>
        <w:spacing w:before="0" w:after="0" w:line="682" w:lineRule="exact"/>
        <w:ind w:left="40" w:firstLine="0"/>
        <w:jc w:val="left"/>
      </w:pPr>
      <w:r>
        <w:rPr>
          <w:rStyle w:val="1"/>
          <w:color w:val="000000"/>
          <w:lang w:eastAsia="en-US"/>
        </w:rPr>
        <w:t>We see here the tales newspapers, booklets.</w:t>
      </w:r>
    </w:p>
    <w:p w:rsidR="00000000" w:rsidRDefault="007D0E60">
      <w:pPr>
        <w:pStyle w:val="a4"/>
        <w:shd w:val="clear" w:color="auto" w:fill="auto"/>
        <w:spacing w:before="0" w:after="0" w:line="682" w:lineRule="exact"/>
        <w:ind w:left="40" w:firstLine="0"/>
        <w:jc w:val="left"/>
      </w:pPr>
      <w:r>
        <w:rPr>
          <w:rStyle w:val="1"/>
          <w:color w:val="000000"/>
          <w:lang w:eastAsia="en-US"/>
        </w:rPr>
        <w:t>She is interested in teaching aids.</w:t>
      </w:r>
    </w:p>
    <w:p w:rsidR="00000000" w:rsidRDefault="007D0E60">
      <w:pPr>
        <w:pStyle w:val="a4"/>
        <w:shd w:val="clear" w:color="auto" w:fill="auto"/>
        <w:spacing w:before="0" w:after="0" w:line="682" w:lineRule="exact"/>
        <w:ind w:left="40" w:firstLine="0"/>
        <w:jc w:val="left"/>
        <w:sectPr w:rsidR="00000000">
          <w:type w:val="continuous"/>
          <w:pgSz w:w="16838" w:h="23810"/>
          <w:pgMar w:top="4256" w:right="4339" w:bottom="4227" w:left="5049" w:header="0" w:footer="3" w:gutter="0"/>
          <w:cols w:space="720"/>
          <w:noEndnote/>
          <w:docGrid w:linePitch="360"/>
        </w:sectPr>
      </w:pPr>
      <w:r>
        <w:rPr>
          <w:rStyle w:val="1"/>
          <w:color w:val="000000"/>
          <w:lang w:eastAsia="en-US"/>
        </w:rPr>
        <w:t>There are books in art, culture in the library.</w:t>
      </w:r>
    </w:p>
    <w:p w:rsidR="00000000" w:rsidRDefault="007D0E60">
      <w:pPr>
        <w:rPr>
          <w:color w:val="auto"/>
          <w:lang w:eastAsia="ru-RU"/>
        </w:rPr>
      </w:pPr>
    </w:p>
    <w:p w:rsidR="00000000" w:rsidRDefault="007D0E60">
      <w:pPr>
        <w:rPr>
          <w:color w:val="auto"/>
          <w:lang w:eastAsia="ru-RU"/>
        </w:rPr>
      </w:pPr>
    </w:p>
    <w:p w:rsidR="00000000" w:rsidRDefault="007D0E60">
      <w:pPr>
        <w:rPr>
          <w:color w:val="auto"/>
          <w:lang w:eastAsia="ru-RU"/>
        </w:rPr>
      </w:pPr>
    </w:p>
    <w:p w:rsidR="00000000" w:rsidRDefault="007D0E60">
      <w:pPr>
        <w:pStyle w:val="ac"/>
        <w:shd w:val="clear" w:color="auto" w:fill="auto"/>
        <w:tabs>
          <w:tab w:val="right" w:pos="7883"/>
        </w:tabs>
        <w:spacing w:before="0" w:line="250" w:lineRule="exact"/>
        <w:ind w:left="400"/>
      </w:pPr>
      <w:r>
        <w:fldChar w:fldCharType="begin"/>
      </w:r>
      <w:r>
        <w:instrText xml:space="preserve"> TOC \o "1-5" \h \z </w:instrText>
      </w:r>
      <w:r>
        <w:fldChar w:fldCharType="separate"/>
      </w:r>
      <w:r>
        <w:rPr>
          <w:rStyle w:val="ab"/>
          <w:color w:val="000000"/>
          <w:lang w:eastAsia="en-US"/>
        </w:rPr>
        <w:t>You spend your vocations on the kips.</w:t>
      </w:r>
    </w:p>
    <w:p w:rsidR="00000000" w:rsidRDefault="007D0E60">
      <w:pPr>
        <w:rPr>
          <w:color w:val="auto"/>
          <w:lang w:eastAsia="ru-RU"/>
        </w:rPr>
      </w:pPr>
    </w:p>
    <w:p w:rsidR="00000000" w:rsidRDefault="007D0E60">
      <w:pPr>
        <w:pStyle w:val="ac"/>
        <w:shd w:val="clear" w:color="auto" w:fill="auto"/>
        <w:tabs>
          <w:tab w:val="left" w:pos="7171"/>
        </w:tabs>
        <w:spacing w:before="0" w:after="153" w:line="250" w:lineRule="exact"/>
        <w:ind w:left="400"/>
      </w:pPr>
      <w:r>
        <w:rPr>
          <w:rStyle w:val="ab"/>
          <w:color w:val="000000"/>
          <w:lang w:eastAsia="en-US"/>
        </w:rPr>
        <w:t>You usually stay there at the Grand Hotel.</w:t>
      </w:r>
    </w:p>
    <w:p w:rsidR="00000000" w:rsidRDefault="007D0E60">
      <w:pPr>
        <w:rPr>
          <w:color w:val="auto"/>
          <w:lang w:eastAsia="ru-RU"/>
        </w:rPr>
      </w:pPr>
    </w:p>
    <w:p w:rsidR="00000000" w:rsidRDefault="007D0E60">
      <w:pPr>
        <w:pStyle w:val="ac"/>
        <w:shd w:val="clear" w:color="auto" w:fill="auto"/>
        <w:spacing w:before="0" w:line="250" w:lineRule="exact"/>
        <w:ind w:left="400"/>
      </w:pPr>
      <w:r>
        <w:rPr>
          <w:rStyle w:val="ab"/>
          <w:color w:val="000000"/>
          <w:lang w:eastAsia="en-US"/>
        </w:rPr>
        <w:t>You live on the Kipr with your Granny.</w:t>
      </w:r>
    </w:p>
    <w:p w:rsidR="00000000" w:rsidRDefault="007D0E60">
      <w:pPr>
        <w:rPr>
          <w:color w:val="auto"/>
          <w:lang w:eastAsia="ru-RU"/>
        </w:rPr>
      </w:pPr>
    </w:p>
    <w:p w:rsidR="00000000" w:rsidRDefault="007D0E60">
      <w:pPr>
        <w:pStyle w:val="ac"/>
        <w:shd w:val="clear" w:color="auto" w:fill="auto"/>
        <w:tabs>
          <w:tab w:val="right" w:pos="7883"/>
          <w:tab w:val="right" w:pos="9578"/>
        </w:tabs>
        <w:spacing w:before="0" w:after="372" w:line="250" w:lineRule="exact"/>
        <w:ind w:left="400"/>
      </w:pPr>
      <w:r>
        <w:rPr>
          <w:rStyle w:val="ab"/>
          <w:color w:val="000000"/>
          <w:lang w:eastAsia="en-US"/>
        </w:rPr>
        <w:t>You don’t enjoy the society with your Granny.</w:t>
      </w:r>
      <w:r>
        <w:rPr>
          <w:rStyle w:val="ab"/>
          <w:color w:val="000000"/>
          <w:lang w:eastAsia="en-US"/>
        </w:rPr>
        <w:tab/>
      </w:r>
    </w:p>
    <w:p w:rsidR="00000000" w:rsidRDefault="007D0E60">
      <w:pPr>
        <w:pStyle w:val="a4"/>
        <w:numPr>
          <w:ilvl w:val="0"/>
          <w:numId w:val="8"/>
        </w:numPr>
        <w:shd w:val="clear" w:color="auto" w:fill="auto"/>
        <w:tabs>
          <w:tab w:val="left" w:pos="458"/>
        </w:tabs>
        <w:spacing w:before="0" w:after="376" w:line="250" w:lineRule="exact"/>
        <w:ind w:left="40" w:firstLine="0"/>
      </w:pPr>
      <w:r>
        <w:fldChar w:fldCharType="end"/>
      </w:r>
      <w:r>
        <w:rPr>
          <w:rStyle w:val="1"/>
          <w:color w:val="000000"/>
          <w:lang w:eastAsia="en-US"/>
        </w:rPr>
        <w:t>Your parents spend their holidays in France.</w:t>
      </w:r>
    </w:p>
    <w:p w:rsidR="00000000" w:rsidRDefault="007D0E60">
      <w:pPr>
        <w:pStyle w:val="a4"/>
        <w:shd w:val="clear" w:color="auto" w:fill="auto"/>
        <w:spacing w:before="0" w:after="0" w:line="250" w:lineRule="exact"/>
        <w:ind w:left="40" w:firstLine="0"/>
        <w:sectPr w:rsidR="00000000">
          <w:type w:val="continuous"/>
          <w:pgSz w:w="16838" w:h="23810"/>
          <w:pgMar w:top="5849" w:right="3657" w:bottom="12285" w:left="3331" w:header="0" w:footer="3" w:gutter="0"/>
          <w:cols w:space="720"/>
          <w:noEndnote/>
          <w:docGrid w:linePitch="360"/>
        </w:sectPr>
      </w:pPr>
      <w:r>
        <w:rPr>
          <w:rStyle w:val="1"/>
          <w:color w:val="000000"/>
          <w:lang w:eastAsia="en-US"/>
        </w:rPr>
        <w:t>They swim there, enjoyed themselves, have much fun.</w:t>
      </w:r>
    </w:p>
    <w:p w:rsidR="00000000" w:rsidRDefault="007D0E60">
      <w:pPr>
        <w:pStyle w:val="ac"/>
        <w:shd w:val="clear" w:color="auto" w:fill="auto"/>
        <w:tabs>
          <w:tab w:val="right" w:pos="8505"/>
        </w:tabs>
        <w:spacing w:before="0" w:after="561" w:line="250" w:lineRule="exact"/>
        <w:ind w:left="3580"/>
      </w:pPr>
      <w:r>
        <w:lastRenderedPageBreak/>
        <w:fldChar w:fldCharType="begin"/>
      </w:r>
      <w:r>
        <w:instrText xml:space="preserve"> TOC \o "1-5" \h \z </w:instrText>
      </w:r>
      <w:r>
        <w:fldChar w:fldCharType="separate"/>
      </w:r>
      <w:r>
        <w:rPr>
          <w:rStyle w:val="ab"/>
          <w:color w:val="000000"/>
          <w:lang w:eastAsia="en-US"/>
        </w:rPr>
        <w:t>Tick the right variant</w:t>
      </w:r>
    </w:p>
    <w:p w:rsidR="00000000" w:rsidRDefault="007D0E60">
      <w:pPr>
        <w:rPr>
          <w:color w:val="auto"/>
          <w:lang w:eastAsia="ru-RU"/>
        </w:rPr>
      </w:pPr>
    </w:p>
    <w:p w:rsidR="00000000" w:rsidRDefault="007D0E60">
      <w:pPr>
        <w:rPr>
          <w:color w:val="auto"/>
          <w:lang w:eastAsia="ru-RU"/>
        </w:rPr>
      </w:pPr>
    </w:p>
    <w:p w:rsidR="00000000" w:rsidRDefault="007D0E60">
      <w:pPr>
        <w:pStyle w:val="ac"/>
        <w:shd w:val="clear" w:color="auto" w:fill="auto"/>
        <w:tabs>
          <w:tab w:val="right" w:pos="6630"/>
          <w:tab w:val="left" w:pos="6861"/>
          <w:tab w:val="right" w:pos="8276"/>
          <w:tab w:val="left" w:pos="8473"/>
        </w:tabs>
        <w:spacing w:before="0" w:line="274" w:lineRule="exact"/>
        <w:ind w:left="20"/>
      </w:pPr>
      <w:r>
        <w:rPr>
          <w:rStyle w:val="ab"/>
          <w:color w:val="000000"/>
          <w:lang w:eastAsia="en-US"/>
        </w:rPr>
        <w:t>Her cheek was ... (cool, pleasant, smooth,not)</w:t>
      </w:r>
    </w:p>
    <w:p w:rsidR="00000000" w:rsidRDefault="007D0E60">
      <w:pPr>
        <w:rPr>
          <w:color w:val="auto"/>
          <w:lang w:eastAsia="ru-RU"/>
        </w:rPr>
      </w:pPr>
    </w:p>
    <w:p w:rsidR="00000000" w:rsidRDefault="007D0E60">
      <w:pPr>
        <w:pStyle w:val="ac"/>
        <w:shd w:val="clear" w:color="auto" w:fill="auto"/>
        <w:tabs>
          <w:tab w:val="left" w:pos="6486"/>
          <w:tab w:val="center" w:pos="9594"/>
        </w:tabs>
        <w:spacing w:before="0" w:line="686" w:lineRule="exact"/>
        <w:ind w:left="20"/>
      </w:pPr>
      <w:r>
        <w:rPr>
          <w:rStyle w:val="ab"/>
          <w:color w:val="000000"/>
          <w:lang w:eastAsia="en-US"/>
        </w:rPr>
        <w:t>The boy was ... (bright, capable, cleve</w:t>
      </w:r>
      <w:r>
        <w:rPr>
          <w:rStyle w:val="ab"/>
          <w:color w:val="000000"/>
          <w:lang w:eastAsia="en-US"/>
        </w:rPr>
        <w:t>r, obedient)</w:t>
      </w:r>
    </w:p>
    <w:p w:rsidR="00000000" w:rsidRDefault="007D0E60">
      <w:pPr>
        <w:pStyle w:val="ac"/>
        <w:shd w:val="clear" w:color="auto" w:fill="auto"/>
        <w:spacing w:before="0" w:line="686" w:lineRule="exact"/>
        <w:ind w:left="20"/>
      </w:pPr>
      <w:r>
        <w:rPr>
          <w:rStyle w:val="ab"/>
          <w:color w:val="000000"/>
          <w:lang w:eastAsia="en-US"/>
        </w:rPr>
        <w:t>These changes influenced her ... (life, spirit, health, attitude to people)</w:t>
      </w:r>
    </w:p>
    <w:p w:rsidR="00000000" w:rsidRDefault="007D0E60">
      <w:pPr>
        <w:rPr>
          <w:color w:val="auto"/>
          <w:lang w:eastAsia="ru-RU"/>
        </w:rPr>
      </w:pPr>
    </w:p>
    <w:p w:rsidR="00000000" w:rsidRDefault="007D0E60">
      <w:pPr>
        <w:pStyle w:val="ac"/>
        <w:shd w:val="clear" w:color="auto" w:fill="auto"/>
        <w:tabs>
          <w:tab w:val="right" w:pos="9198"/>
          <w:tab w:val="center" w:pos="9594"/>
          <w:tab w:val="right" w:pos="9913"/>
        </w:tabs>
        <w:spacing w:before="0" w:line="250" w:lineRule="exact"/>
        <w:ind w:left="20"/>
      </w:pPr>
      <w:r>
        <w:rPr>
          <w:rStyle w:val="ab"/>
          <w:color w:val="000000"/>
          <w:lang w:eastAsia="en-US"/>
        </w:rPr>
        <w:t>The horseman rode along the ... (bridge, grassy hill, road)</w:t>
      </w:r>
      <w:r>
        <w:rPr>
          <w:rStyle w:val="ab"/>
          <w:color w:val="000000"/>
          <w:lang w:eastAsia="en-US"/>
        </w:rPr>
        <w:tab/>
      </w:r>
    </w:p>
    <w:p w:rsidR="00000000" w:rsidRDefault="007D0E60">
      <w:pPr>
        <w:rPr>
          <w:color w:val="auto"/>
          <w:lang w:eastAsia="ru-RU"/>
        </w:rPr>
      </w:pPr>
      <w:r>
        <w:fldChar w:fldCharType="end"/>
      </w:r>
    </w:p>
    <w:p w:rsidR="00000000" w:rsidRDefault="007D0E60">
      <w:pPr>
        <w:pStyle w:val="a4"/>
        <w:shd w:val="clear" w:color="auto" w:fill="auto"/>
        <w:tabs>
          <w:tab w:val="center" w:pos="7062"/>
          <w:tab w:val="left" w:pos="7465"/>
        </w:tabs>
        <w:spacing w:before="0" w:after="0" w:line="250" w:lineRule="exact"/>
        <w:ind w:left="20" w:firstLine="0"/>
      </w:pPr>
      <w:r>
        <w:rPr>
          <w:rStyle w:val="1"/>
          <w:color w:val="000000"/>
          <w:lang w:eastAsia="en-US"/>
        </w:rPr>
        <w:t>The hunter climbed to the ... (nest, tree, pole, pine)</w:t>
      </w:r>
      <w:r>
        <w:rPr>
          <w:rStyle w:val="1"/>
          <w:color w:val="000000"/>
          <w:lang w:eastAsia="en-US"/>
        </w:rPr>
        <w:tab/>
      </w:r>
    </w:p>
    <w:p w:rsidR="00000000" w:rsidRDefault="007D0E60">
      <w:pPr>
        <w:rPr>
          <w:color w:val="auto"/>
          <w:lang w:eastAsia="ru-RU"/>
        </w:rPr>
      </w:pPr>
    </w:p>
    <w:p w:rsidR="00000000" w:rsidRDefault="007D0E60">
      <w:pPr>
        <w:rPr>
          <w:color w:val="auto"/>
          <w:lang w:eastAsia="ru-RU"/>
        </w:rPr>
      </w:pPr>
    </w:p>
    <w:p w:rsidR="00000000" w:rsidRDefault="007D0E60">
      <w:pPr>
        <w:pStyle w:val="a4"/>
        <w:shd w:val="clear" w:color="auto" w:fill="auto"/>
        <w:spacing w:before="0" w:after="518" w:line="250" w:lineRule="exact"/>
        <w:ind w:left="3580" w:firstLine="0"/>
      </w:pPr>
      <w:r>
        <w:rPr>
          <w:rStyle w:val="1"/>
          <w:color w:val="000000"/>
          <w:lang w:eastAsia="en-US"/>
        </w:rPr>
        <w:t>Make up sentences</w:t>
      </w:r>
    </w:p>
    <w:p w:rsidR="00000000" w:rsidRDefault="007D0E60">
      <w:pPr>
        <w:rPr>
          <w:color w:val="auto"/>
          <w:lang w:eastAsia="ru-RU"/>
        </w:rPr>
      </w:pPr>
    </w:p>
    <w:p w:rsidR="00000000" w:rsidRDefault="007D0E60">
      <w:pPr>
        <w:pStyle w:val="a4"/>
        <w:shd w:val="clear" w:color="auto" w:fill="auto"/>
        <w:spacing w:before="0" w:after="0" w:line="682" w:lineRule="exact"/>
        <w:ind w:left="20" w:firstLine="0"/>
      </w:pPr>
      <w:r>
        <w:rPr>
          <w:rStyle w:val="1"/>
          <w:color w:val="000000"/>
          <w:lang w:eastAsia="en-US"/>
        </w:rPr>
        <w:t xml:space="preserve">was, difficult, it, task, </w:t>
      </w:r>
      <w:r>
        <w:rPr>
          <w:rStyle w:val="1"/>
          <w:color w:val="000000"/>
          <w:lang w:val="ru-RU"/>
        </w:rPr>
        <w:t>а (это было трудное задание)</w:t>
      </w:r>
    </w:p>
    <w:p w:rsidR="00000000" w:rsidRDefault="007D0E60">
      <w:pPr>
        <w:pStyle w:val="a4"/>
        <w:shd w:val="clear" w:color="auto" w:fill="auto"/>
        <w:spacing w:before="0" w:after="0" w:line="682" w:lineRule="exact"/>
        <w:ind w:left="20" w:firstLine="0"/>
      </w:pPr>
      <w:r>
        <w:rPr>
          <w:rStyle w:val="1"/>
          <w:color w:val="000000"/>
          <w:lang w:eastAsia="en-US"/>
        </w:rPr>
        <w:t xml:space="preserve">patience, he, a, pain, strong, kept </w:t>
      </w:r>
      <w:r>
        <w:rPr>
          <w:rStyle w:val="14"/>
          <w:color w:val="000000"/>
          <w:lang w:val="en-US" w:eastAsia="en-US"/>
        </w:rPr>
        <w:t>(</w:t>
      </w:r>
      <w:r>
        <w:rPr>
          <w:rStyle w:val="14"/>
          <w:color w:val="000000"/>
        </w:rPr>
        <w:t>он</w:t>
      </w:r>
      <w:r>
        <w:rPr>
          <w:rStyle w:val="1"/>
          <w:color w:val="000000"/>
          <w:lang w:eastAsia="en-US"/>
        </w:rPr>
        <w:t xml:space="preserve"> </w:t>
      </w:r>
      <w:r>
        <w:rPr>
          <w:rStyle w:val="1"/>
          <w:color w:val="000000"/>
          <w:lang w:val="ru-RU"/>
        </w:rPr>
        <w:t>терпел сильную боль)</w:t>
      </w:r>
    </w:p>
    <w:p w:rsidR="00000000" w:rsidRDefault="007D0E60">
      <w:pPr>
        <w:pStyle w:val="a4"/>
        <w:shd w:val="clear" w:color="auto" w:fill="auto"/>
        <w:spacing w:before="0" w:after="0" w:line="682" w:lineRule="exact"/>
        <w:ind w:left="20" w:firstLine="0"/>
      </w:pPr>
      <w:r>
        <w:rPr>
          <w:rStyle w:val="1"/>
          <w:color w:val="000000"/>
          <w:lang w:eastAsia="en-US"/>
        </w:rPr>
        <w:t xml:space="preserve">asked, orphan, for, mercy, a, the </w:t>
      </w:r>
      <w:r>
        <w:rPr>
          <w:rStyle w:val="1"/>
          <w:color w:val="000000"/>
          <w:lang w:val="ru-RU"/>
        </w:rPr>
        <w:t>(Сирота просила милостыню)</w:t>
      </w:r>
    </w:p>
    <w:p w:rsidR="00000000" w:rsidRDefault="007D0E60">
      <w:pPr>
        <w:pStyle w:val="a4"/>
        <w:shd w:val="clear" w:color="auto" w:fill="auto"/>
        <w:spacing w:before="0" w:after="0" w:line="682" w:lineRule="exact"/>
        <w:ind w:left="20" w:firstLine="0"/>
      </w:pPr>
      <w:r>
        <w:rPr>
          <w:rStyle w:val="1"/>
          <w:color w:val="000000"/>
          <w:lang w:eastAsia="en-US"/>
        </w:rPr>
        <w:lastRenderedPageBreak/>
        <w:t xml:space="preserve">liked, programmes to, she, political, watch </w:t>
      </w:r>
      <w:r>
        <w:rPr>
          <w:rStyle w:val="1"/>
          <w:color w:val="000000"/>
          <w:lang w:val="ru-RU"/>
        </w:rPr>
        <w:t>(она любила смотреть политические</w:t>
      </w:r>
    </w:p>
    <w:p w:rsidR="00000000" w:rsidRDefault="007D0E60">
      <w:pPr>
        <w:pStyle w:val="a4"/>
        <w:shd w:val="clear" w:color="auto" w:fill="auto"/>
        <w:spacing w:before="0" w:after="0" w:line="682" w:lineRule="exact"/>
        <w:ind w:left="20" w:firstLine="0"/>
      </w:pPr>
      <w:r>
        <w:rPr>
          <w:rStyle w:val="1"/>
          <w:color w:val="000000"/>
          <w:lang w:val="ru-RU"/>
        </w:rPr>
        <w:t>п</w:t>
      </w:r>
      <w:r>
        <w:rPr>
          <w:rStyle w:val="1"/>
          <w:color w:val="000000"/>
          <w:lang w:val="ru-RU"/>
        </w:rPr>
        <w:t>рограммы)</w:t>
      </w:r>
    </w:p>
    <w:p w:rsidR="00000000" w:rsidRDefault="007D0E60">
      <w:pPr>
        <w:pStyle w:val="a4"/>
        <w:shd w:val="clear" w:color="auto" w:fill="auto"/>
        <w:spacing w:before="0" w:after="1024" w:line="480" w:lineRule="exact"/>
        <w:ind w:left="20" w:right="620" w:firstLine="0"/>
        <w:jc w:val="left"/>
      </w:pPr>
      <w:r>
        <w:rPr>
          <w:rStyle w:val="1"/>
          <w:color w:val="000000"/>
          <w:lang w:eastAsia="en-US"/>
        </w:rPr>
        <w:t xml:space="preserve">famous, house, for, lot, literature, his, was, a, of, different </w:t>
      </w:r>
      <w:r>
        <w:rPr>
          <w:rStyle w:val="aa"/>
          <w:color w:val="000000"/>
          <w:lang w:eastAsia="en-US"/>
        </w:rPr>
        <w:t>(</w:t>
      </w:r>
      <w:r>
        <w:rPr>
          <w:rStyle w:val="aa"/>
          <w:color w:val="000000"/>
          <w:lang w:val="ru-RU"/>
        </w:rPr>
        <w:t>его</w:t>
      </w:r>
      <w:r>
        <w:rPr>
          <w:rStyle w:val="1"/>
          <w:color w:val="000000"/>
          <w:lang w:eastAsia="en-US"/>
        </w:rPr>
        <w:t xml:space="preserve"> </w:t>
      </w:r>
      <w:r>
        <w:rPr>
          <w:rStyle w:val="1"/>
          <w:color w:val="000000"/>
          <w:lang w:val="ru-RU"/>
        </w:rPr>
        <w:t>дом был знаменит большим количеством разной литературы)</w:t>
      </w:r>
    </w:p>
    <w:p w:rsidR="00000000" w:rsidRDefault="007D0E60">
      <w:pPr>
        <w:pStyle w:val="a4"/>
        <w:shd w:val="clear" w:color="auto" w:fill="auto"/>
        <w:spacing w:before="0" w:after="1092" w:line="250" w:lineRule="exact"/>
        <w:ind w:right="500" w:firstLine="0"/>
        <w:jc w:val="center"/>
      </w:pPr>
      <w:r>
        <w:rPr>
          <w:rStyle w:val="1"/>
          <w:color w:val="000000"/>
          <w:lang w:eastAsia="en-US"/>
        </w:rPr>
        <w:t>Make up interrogative sentences.</w:t>
      </w:r>
    </w:p>
    <w:p w:rsidR="00000000" w:rsidRDefault="007D0E60">
      <w:pPr>
        <w:pStyle w:val="a4"/>
        <w:shd w:val="clear" w:color="auto" w:fill="auto"/>
        <w:spacing w:before="0" w:after="0" w:line="250" w:lineRule="exact"/>
        <w:ind w:left="20" w:firstLine="0"/>
        <w:sectPr w:rsidR="00000000">
          <w:type w:val="continuous"/>
          <w:pgSz w:w="16838" w:h="23810"/>
          <w:pgMar w:top="4976" w:right="3096" w:bottom="4918" w:left="3096" w:header="0" w:footer="3" w:gutter="566"/>
          <w:cols w:space="720"/>
          <w:noEndnote/>
          <w:docGrid w:linePitch="360"/>
        </w:sectPr>
      </w:pPr>
      <w:r>
        <w:rPr>
          <w:rStyle w:val="1"/>
          <w:color w:val="000000"/>
          <w:lang w:eastAsia="en-US"/>
        </w:rPr>
        <w:t>Patterns: Did you buy a book yesterday?</w:t>
      </w:r>
    </w:p>
    <w:p w:rsidR="00000000" w:rsidRDefault="007D0E60">
      <w:pPr>
        <w:pStyle w:val="a4"/>
        <w:shd w:val="clear" w:color="auto" w:fill="auto"/>
        <w:spacing w:before="0" w:after="904" w:line="250" w:lineRule="exact"/>
        <w:ind w:left="160" w:firstLine="0"/>
        <w:jc w:val="center"/>
      </w:pPr>
      <w:r>
        <w:rPr>
          <w:rStyle w:val="1"/>
          <w:color w:val="000000"/>
          <w:lang w:eastAsia="en-US"/>
        </w:rPr>
        <w:lastRenderedPageBreak/>
        <w:t>Make up sentences</w:t>
      </w:r>
    </w:p>
    <w:p w:rsidR="00000000" w:rsidRDefault="007D0E60">
      <w:pPr>
        <w:pStyle w:val="a4"/>
        <w:shd w:val="clear" w:color="auto" w:fill="auto"/>
        <w:tabs>
          <w:tab w:val="left" w:pos="5510"/>
        </w:tabs>
        <w:spacing w:before="0" w:after="0" w:line="485" w:lineRule="exact"/>
        <w:ind w:left="20" w:firstLine="0"/>
      </w:pPr>
      <w:r>
        <w:rPr>
          <w:rStyle w:val="1"/>
          <w:color w:val="000000"/>
          <w:lang w:eastAsia="en-US"/>
        </w:rPr>
        <w:t>in, people, harvest, autumn, harvest, gather</w:t>
      </w:r>
      <w:r>
        <w:rPr>
          <w:rStyle w:val="1"/>
          <w:color w:val="000000"/>
          <w:lang w:eastAsia="en-US"/>
        </w:rPr>
        <w:tab/>
      </w:r>
      <w:r>
        <w:rPr>
          <w:rStyle w:val="1"/>
          <w:color w:val="000000"/>
          <w:lang w:val="ru-RU"/>
        </w:rPr>
        <w:t>Осенью люди собирают</w:t>
      </w:r>
    </w:p>
    <w:p w:rsidR="00000000" w:rsidRDefault="007D0E60">
      <w:pPr>
        <w:pStyle w:val="a4"/>
        <w:shd w:val="clear" w:color="auto" w:fill="auto"/>
        <w:spacing w:before="0" w:after="0" w:line="485" w:lineRule="exact"/>
        <w:ind w:left="5540" w:firstLine="0"/>
        <w:jc w:val="left"/>
      </w:pPr>
      <w:r>
        <w:rPr>
          <w:rStyle w:val="1"/>
          <w:color w:val="000000"/>
          <w:lang w:val="ru-RU"/>
        </w:rPr>
        <w:t>урожай.</w:t>
      </w:r>
    </w:p>
    <w:p w:rsidR="00000000" w:rsidRDefault="007D0E60">
      <w:pPr>
        <w:pStyle w:val="a4"/>
        <w:shd w:val="clear" w:color="auto" w:fill="auto"/>
        <w:tabs>
          <w:tab w:val="left" w:pos="5510"/>
        </w:tabs>
        <w:spacing w:before="0" w:after="0" w:line="485" w:lineRule="exact"/>
        <w:ind w:left="20" w:firstLine="0"/>
      </w:pPr>
      <w:r>
        <w:rPr>
          <w:rStyle w:val="1"/>
          <w:color w:val="000000"/>
          <w:lang w:eastAsia="en-US"/>
        </w:rPr>
        <w:t>filled, baskets, leaves, they, their, with</w:t>
      </w:r>
      <w:r>
        <w:rPr>
          <w:rStyle w:val="1"/>
          <w:color w:val="000000"/>
          <w:lang w:eastAsia="en-US"/>
        </w:rPr>
        <w:tab/>
      </w:r>
      <w:r>
        <w:rPr>
          <w:rStyle w:val="1"/>
          <w:color w:val="000000"/>
          <w:lang w:val="ru-RU"/>
        </w:rPr>
        <w:t>Они наполнили свои корзинки</w:t>
      </w:r>
    </w:p>
    <w:p w:rsidR="00000000" w:rsidRDefault="007D0E60">
      <w:pPr>
        <w:pStyle w:val="a4"/>
        <w:shd w:val="clear" w:color="auto" w:fill="auto"/>
        <w:spacing w:before="0" w:after="0" w:line="485" w:lineRule="exact"/>
        <w:ind w:left="5540" w:firstLine="0"/>
        <w:jc w:val="left"/>
      </w:pPr>
      <w:r>
        <w:rPr>
          <w:rStyle w:val="1"/>
          <w:color w:val="000000"/>
          <w:lang w:val="ru-RU"/>
        </w:rPr>
        <w:t>листьями.</w:t>
      </w:r>
    </w:p>
    <w:p w:rsidR="00000000" w:rsidRDefault="007D0E60">
      <w:pPr>
        <w:pStyle w:val="a4"/>
        <w:shd w:val="clear" w:color="auto" w:fill="auto"/>
        <w:tabs>
          <w:tab w:val="left" w:pos="5510"/>
        </w:tabs>
        <w:spacing w:before="0" w:after="296" w:line="485" w:lineRule="exact"/>
        <w:ind w:left="20" w:firstLine="0"/>
      </w:pPr>
      <w:r>
        <w:rPr>
          <w:noProof/>
          <w:lang w:val="ru-RU"/>
        </w:rPr>
        <mc:AlternateContent>
          <mc:Choice Requires="wps">
            <w:drawing>
              <wp:anchor distT="396240" distB="457200" distL="63500" distR="63500" simplePos="0" relativeHeight="251675648" behindDoc="1" locked="0" layoutInCell="1" allowOverlap="1">
                <wp:simplePos x="0" y="0"/>
                <wp:positionH relativeFrom="margin">
                  <wp:posOffset>202565</wp:posOffset>
                </wp:positionH>
                <wp:positionV relativeFrom="paragraph">
                  <wp:posOffset>551815</wp:posOffset>
                </wp:positionV>
                <wp:extent cx="2506345" cy="152400"/>
                <wp:effectExtent l="2540" t="0" r="0" b="0"/>
                <wp:wrapSquare wrapText="bothSides"/>
                <wp:docPr id="18" name="Text Box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06345"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00000" w:rsidRDefault="007D0E60">
                            <w:pPr>
                              <w:pStyle w:val="a4"/>
                              <w:shd w:val="clear" w:color="auto" w:fill="auto"/>
                              <w:spacing w:before="0" w:after="0" w:line="240" w:lineRule="exact"/>
                              <w:ind w:firstLine="0"/>
                              <w:jc w:val="left"/>
                            </w:pPr>
                            <w:r>
                              <w:rPr>
                                <w:rStyle w:val="Exact"/>
                                <w:color w:val="000000"/>
                                <w:spacing w:val="0"/>
                                <w:sz w:val="24"/>
                                <w:szCs w:val="24"/>
                                <w:lang w:eastAsia="en-US"/>
                              </w:rPr>
                              <w:t>to, forest, they, go, for, the, leaves</w:t>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id="Text Box 22" o:spid="_x0000_s1038" type="#_x0000_t202" style="position:absolute;left:0;text-align:left;margin-left:15.95pt;margin-top:43.45pt;width:197.35pt;height:12pt;z-index:-251640832;visibility:visible;mso-wrap-style:square;mso-width-percent:0;mso-height-percent:0;mso-wrap-distance-left:5pt;mso-wrap-distance-top:31.2pt;mso-wrap-distance-right:5pt;mso-wrap-distance-bottom:36pt;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" filled="f" stroked="f">
                <v:textbox style="mso-fit-shape-to-text:t" inset="0,0,0,0">
                  <w:txbxContent>
                    <w:p w:rsidR="00000000" w:rsidRDefault="007D0E60">
                      <w:pPr>
                        <w:pStyle w:val="a4"/>
                        <w:shd w:val="clear" w:color="auto" w:fill="auto"/>
                        <w:spacing w:before="0" w:after="0" w:line="240" w:lineRule="exact"/>
                        <w:ind w:firstLine="0"/>
                        <w:jc w:val="left"/>
                      </w:pPr>
                      <w:r>
                        <w:rPr>
                          <w:rStyle w:val="Exact"/>
                          <w:color w:val="000000"/>
                          <w:spacing w:val="0"/>
                          <w:sz w:val="24"/>
                          <w:szCs w:val="24"/>
                          <w:lang w:eastAsia="en-US"/>
                        </w:rPr>
                        <w:t>to, forest, they, go, for, the, leaves</w:t>
                      </w:r>
                    </w:p>
                  </w:txbxContent>
                </v:textbox>
                <w10:wrap type="square" anchorx="margin"/>
              </v:shape>
            </w:pict>
          </mc:Fallback>
        </mc:AlternateContent>
      </w:r>
      <w:r>
        <w:rPr>
          <w:rStyle w:val="1"/>
          <w:color w:val="000000"/>
          <w:lang w:eastAsia="en-US"/>
        </w:rPr>
        <w:t>are, domestic, these, animals,</w:t>
      </w:r>
      <w:r>
        <w:rPr>
          <w:rStyle w:val="1"/>
          <w:color w:val="000000"/>
          <w:lang w:eastAsia="en-US"/>
        </w:rPr>
        <w:tab/>
      </w:r>
      <w:r>
        <w:rPr>
          <w:rStyle w:val="1"/>
          <w:color w:val="000000"/>
          <w:lang w:val="ru-RU"/>
        </w:rPr>
        <w:t>Это домашние животные.</w:t>
      </w:r>
    </w:p>
    <w:p w:rsidR="00000000" w:rsidRDefault="007D0E60">
      <w:pPr>
        <w:pStyle w:val="a4"/>
        <w:shd w:val="clear" w:color="auto" w:fill="auto"/>
        <w:spacing w:before="0" w:after="0" w:line="490" w:lineRule="exact"/>
        <w:ind w:left="1580" w:right="160" w:firstLine="0"/>
      </w:pPr>
      <w:r>
        <w:rPr>
          <w:rStyle w:val="1"/>
          <w:color w:val="000000"/>
          <w:lang w:val="ru-RU"/>
        </w:rPr>
        <w:t>Они п</w:t>
      </w:r>
      <w:r>
        <w:rPr>
          <w:rStyle w:val="1"/>
          <w:color w:val="000000"/>
          <w:lang w:val="ru-RU"/>
        </w:rPr>
        <w:t>ринесли из леса много ягод.</w:t>
      </w:r>
    </w:p>
    <w:p w:rsidR="00000000" w:rsidRDefault="007D0E60">
      <w:pPr>
        <w:pStyle w:val="a4"/>
        <w:shd w:val="clear" w:color="auto" w:fill="auto"/>
        <w:spacing w:before="0" w:after="474" w:line="250" w:lineRule="exact"/>
        <w:ind w:left="20" w:firstLine="0"/>
      </w:pPr>
      <w:r>
        <w:rPr>
          <w:noProof/>
          <w:lang w:val="ru-RU"/>
        </w:rPr>
        <mc:AlternateContent>
          <mc:Choice Requires="wps">
            <w:drawing>
              <wp:anchor distT="454025" distB="0" distL="63500" distR="63500" simplePos="0" relativeHeight="251676672" behindDoc="1" locked="0" layoutInCell="1" allowOverlap="1">
                <wp:simplePos x="0" y="0"/>
                <wp:positionH relativeFrom="margin">
                  <wp:posOffset>214630</wp:posOffset>
                </wp:positionH>
                <wp:positionV relativeFrom="paragraph">
                  <wp:posOffset>618490</wp:posOffset>
                </wp:positionV>
                <wp:extent cx="2515870" cy="152400"/>
                <wp:effectExtent l="0" t="0" r="3175" b="0"/>
                <wp:wrapSquare wrapText="bothSides"/>
                <wp:docPr id="17" name="Text Box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15870"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00000" w:rsidRDefault="007D0E60">
                            <w:pPr>
                              <w:pStyle w:val="a4"/>
                              <w:shd w:val="clear" w:color="auto" w:fill="auto"/>
                              <w:spacing w:before="0" w:after="0" w:line="240" w:lineRule="exact"/>
                              <w:ind w:firstLine="0"/>
                              <w:jc w:val="left"/>
                            </w:pPr>
                            <w:r>
                              <w:rPr>
                                <w:rStyle w:val="Exact"/>
                                <w:color w:val="000000"/>
                                <w:spacing w:val="0"/>
                                <w:sz w:val="24"/>
                                <w:szCs w:val="24"/>
                                <w:lang w:eastAsia="en-US"/>
                              </w:rPr>
                              <w:t>a, happy, had, they, in, life, winter</w:t>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id="Text Box 23" o:spid="_x0000_s1039" type="#_x0000_t202" style="position:absolute;left:0;text-align:left;margin-left:16.9pt;margin-top:48.7pt;width:198.1pt;height:12pt;z-index:-251639808;visibility:visible;mso-wrap-style:square;mso-width-percent:0;mso-height-percent:0;mso-wrap-distance-left:5pt;mso-wrap-distance-top:35.75pt;mso-wrap-distance-right:5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" filled="f" stroked="f">
                <v:textbox style="mso-fit-shape-to-text:t" inset="0,0,0,0">
                  <w:txbxContent>
                    <w:p w:rsidR="00000000" w:rsidRDefault="007D0E60">
                      <w:pPr>
                        <w:pStyle w:val="a4"/>
                        <w:shd w:val="clear" w:color="auto" w:fill="auto"/>
                        <w:spacing w:before="0" w:after="0" w:line="240" w:lineRule="exact"/>
                        <w:ind w:firstLine="0"/>
                        <w:jc w:val="left"/>
                      </w:pPr>
                      <w:r>
                        <w:rPr>
                          <w:rStyle w:val="Exact"/>
                          <w:color w:val="000000"/>
                          <w:spacing w:val="0"/>
                          <w:sz w:val="24"/>
                          <w:szCs w:val="24"/>
                          <w:lang w:eastAsia="en-US"/>
                        </w:rPr>
                        <w:t>a, happy, had, they, in, life, winter</w:t>
                      </w:r>
                    </w:p>
                  </w:txbxContent>
                </v:textbox>
                <w10:wrap type="square" anchorx="margin"/>
              </v:shape>
            </w:pict>
          </mc:Fallback>
        </mc:AlternateContent>
      </w:r>
      <w:r>
        <w:rPr>
          <w:rStyle w:val="1"/>
          <w:color w:val="000000"/>
          <w:lang w:eastAsia="en-US"/>
        </w:rPr>
        <w:t>brought, from, they, forest, the, berries, many</w:t>
      </w:r>
    </w:p>
    <w:p w:rsidR="00000000" w:rsidRDefault="007D0E60">
      <w:pPr>
        <w:pStyle w:val="a4"/>
        <w:shd w:val="clear" w:color="auto" w:fill="auto"/>
        <w:spacing w:before="0" w:after="0" w:line="485" w:lineRule="exact"/>
        <w:ind w:left="5540" w:right="160"/>
        <w:jc w:val="left"/>
        <w:sectPr w:rsidR="00000000">
          <w:pgSz w:w="16838" w:h="23810"/>
          <w:pgMar w:top="4976" w:right="3096" w:bottom="4918" w:left="3096" w:header="0" w:footer="3" w:gutter="566"/>
          <w:cols w:space="720"/>
          <w:noEndnote/>
          <w:docGrid w:linePitch="360"/>
        </w:sectPr>
      </w:pPr>
      <w:r>
        <w:rPr>
          <w:rStyle w:val="1"/>
          <w:color w:val="000000"/>
          <w:lang w:val="ru-RU"/>
        </w:rPr>
        <w:t>Зимой у них была счастливая жизнь.</w:t>
      </w:r>
    </w:p>
    <w:p w:rsidR="00000000" w:rsidRDefault="007D0E60">
      <w:pPr>
        <w:framePr w:h="1344" w:wrap="notBeside" w:vAnchor="text" w:hAnchor="text" w:y="1"/>
        <w:rPr>
          <w:color w:val="auto"/>
          <w:sz w:val="2"/>
          <w:szCs w:val="2"/>
          <w:lang w:eastAsia="ru-RU"/>
        </w:rPr>
      </w:pPr>
      <w:r>
        <w:rPr>
          <w:noProof/>
          <w:color w:val="auto"/>
          <w:sz w:val="2"/>
          <w:szCs w:val="2"/>
          <w:lang w:val="ru-RU" w:eastAsia="ru-RU"/>
        </w:rPr>
        <w:lastRenderedPageBreak/>
        <w:drawing>
          <wp:inline distT="0" distB="0" distL="0" distR="0">
            <wp:extent cx="5581650" cy="857250"/>
            <wp:effectExtent l="0" t="0" r="0" b="0"/>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5581650" cy="857250"/>
                    </a:xfrm>
                    <a:prstGeom prst="rect">
                      <a:avLst/>
                    </a:prstGeom>
                    <a:noFill/>
                    <a:ln>
                      <a:noFill/>
                    </a:ln>
                  </pic:spPr>
                </pic:pic>
              </a:graphicData>
            </a:graphic>
          </wp:inline>
        </w:drawing>
      </w:r>
    </w:p>
    <w:p w:rsidR="00000000" w:rsidRDefault="007D0E60">
      <w:pPr>
        <w:pStyle w:val="11"/>
        <w:framePr w:h="1344" w:wrap="notBeside" w:vAnchor="text" w:hAnchor="text" w:y="1"/>
        <w:shd w:val="clear" w:color="auto" w:fill="auto"/>
        <w:spacing w:after="0" w:line="250" w:lineRule="exact"/>
        <w:jc w:val="left"/>
      </w:pPr>
      <w:r>
        <w:rPr>
          <w:rStyle w:val="a8"/>
          <w:color w:val="000000"/>
          <w:lang w:eastAsia="en-US"/>
        </w:rPr>
        <w:t>Give the synonyms, antonyms</w:t>
      </w:r>
    </w:p>
    <w:p w:rsidR="00000000" w:rsidRDefault="007D0E60">
      <w:pPr>
        <w:spacing w:line="1020" w:lineRule="exact"/>
        <w:rPr>
          <w:color w:val="auto"/>
          <w:lang w:eastAsia="ru-RU"/>
        </w:rPr>
      </w:pPr>
    </w:p>
    <w:tbl>
      <w:tblPr>
        <w:tblW w:w="0" w:type="auto"/>
        <w:tblLayout w:type="fixed"/>
        <w:tblCellMar>
          <w:left w:w="0" w:type="dxa"/>
          <w:right w:w="0" w:type="dxa"/>
        </w:tblCellMar>
        <w:tblLook w:val="0000" w:firstRow="0" w:lastRow="0" w:firstColumn="0" w:lastColumn="0" w:noHBand="0" w:noVBand="0"/>
      </w:tblPr>
      <w:tblGrid>
        <w:gridCol w:w="3571"/>
        <w:gridCol w:w="2966"/>
      </w:tblGrid>
      <w:tr w:rsidR="00000000">
        <w:tblPrEx>
          <w:tblCellMar>
            <w:top w:w="0" w:type="dxa"/>
            <w:left w:w="0" w:type="dxa"/>
            <w:bottom w:w="0" w:type="dxa"/>
            <w:right w:w="0" w:type="dxa"/>
          </w:tblCellMar>
        </w:tblPrEx>
        <w:trPr>
          <w:trHeight w:hRule="exact" w:val="499"/>
        </w:trPr>
        <w:tc>
          <w:tcPr>
            <w:tcW w:w="3571" w:type="dxa"/>
            <w:tcBorders>
              <w:top w:val="nil"/>
              <w:left w:val="nil"/>
              <w:bottom w:val="nil"/>
              <w:right w:val="nil"/>
            </w:tcBorders>
            <w:shd w:val="clear" w:color="auto" w:fill="FFFFFF"/>
          </w:tcPr>
          <w:p w:rsidR="00000000" w:rsidRDefault="007D0E60">
            <w:pPr>
              <w:pStyle w:val="a4"/>
              <w:framePr w:w="6538" w:wrap="notBeside" w:vAnchor="text" w:hAnchor="text" w:y="1"/>
              <w:shd w:val="clear" w:color="auto" w:fill="auto"/>
              <w:spacing w:before="0" w:after="0" w:line="250" w:lineRule="exact"/>
              <w:ind w:left="40" w:firstLine="0"/>
              <w:jc w:val="left"/>
            </w:pPr>
            <w:r>
              <w:rPr>
                <w:color w:val="000000"/>
                <w:lang w:eastAsia="en-US"/>
              </w:rPr>
              <w:t>drawing - picture</w:t>
            </w:r>
          </w:p>
        </w:tc>
        <w:tc>
          <w:tcPr>
            <w:tcW w:w="2966" w:type="dxa"/>
            <w:tcBorders>
              <w:top w:val="nil"/>
              <w:left w:val="nil"/>
              <w:bottom w:val="nil"/>
              <w:right w:val="nil"/>
            </w:tcBorders>
            <w:shd w:val="clear" w:color="auto" w:fill="FFFFFF"/>
          </w:tcPr>
          <w:p w:rsidR="00000000" w:rsidRDefault="007D0E60">
            <w:pPr>
              <w:pStyle w:val="a4"/>
              <w:framePr w:w="6538" w:wrap="notBeside" w:vAnchor="text" w:hAnchor="text" w:y="1"/>
              <w:shd w:val="clear" w:color="auto" w:fill="auto"/>
              <w:spacing w:before="0" w:after="0" w:line="250" w:lineRule="exact"/>
              <w:ind w:right="220" w:firstLine="0"/>
              <w:jc w:val="right"/>
            </w:pPr>
            <w:r>
              <w:rPr>
                <w:color w:val="000000"/>
                <w:lang w:eastAsia="en-US"/>
              </w:rPr>
              <w:t>obedient - bossy</w:t>
            </w:r>
          </w:p>
        </w:tc>
      </w:tr>
      <w:tr w:rsidR="00000000">
        <w:tblPrEx>
          <w:tblCellMar>
            <w:top w:w="0" w:type="dxa"/>
            <w:left w:w="0" w:type="dxa"/>
            <w:bottom w:w="0" w:type="dxa"/>
            <w:right w:w="0" w:type="dxa"/>
          </w:tblCellMar>
        </w:tblPrEx>
        <w:trPr>
          <w:trHeight w:hRule="exact" w:val="682"/>
        </w:trPr>
        <w:tc>
          <w:tcPr>
            <w:tcW w:w="3571" w:type="dxa"/>
            <w:tcBorders>
              <w:top w:val="nil"/>
              <w:left w:val="nil"/>
              <w:bottom w:val="nil"/>
              <w:right w:val="nil"/>
            </w:tcBorders>
            <w:shd w:val="clear" w:color="auto" w:fill="FFFFFF"/>
          </w:tcPr>
          <w:p w:rsidR="00000000" w:rsidRDefault="007D0E60">
            <w:pPr>
              <w:pStyle w:val="a4"/>
              <w:framePr w:w="6538" w:wrap="notBeside" w:vAnchor="text" w:hAnchor="text" w:y="1"/>
              <w:shd w:val="clear" w:color="auto" w:fill="auto"/>
              <w:spacing w:before="0" w:after="0" w:line="250" w:lineRule="exact"/>
              <w:ind w:left="40" w:firstLine="0"/>
              <w:jc w:val="left"/>
            </w:pPr>
            <w:r>
              <w:rPr>
                <w:color w:val="000000"/>
                <w:lang w:eastAsia="en-US"/>
              </w:rPr>
              <w:t>valuable - precious</w:t>
            </w:r>
          </w:p>
        </w:tc>
        <w:tc>
          <w:tcPr>
            <w:tcW w:w="2966" w:type="dxa"/>
            <w:tcBorders>
              <w:top w:val="nil"/>
              <w:left w:val="nil"/>
              <w:bottom w:val="nil"/>
              <w:right w:val="nil"/>
            </w:tcBorders>
            <w:shd w:val="clear" w:color="auto" w:fill="FFFFFF"/>
          </w:tcPr>
          <w:p w:rsidR="00000000" w:rsidRDefault="007D0E60">
            <w:pPr>
              <w:pStyle w:val="a4"/>
              <w:framePr w:w="6538" w:wrap="notBeside" w:vAnchor="text" w:hAnchor="text" w:y="1"/>
              <w:shd w:val="clear" w:color="auto" w:fill="auto"/>
              <w:spacing w:before="0" w:after="0" w:line="250" w:lineRule="exact"/>
              <w:ind w:firstLine="0"/>
              <w:jc w:val="center"/>
            </w:pPr>
            <w:r>
              <w:rPr>
                <w:color w:val="000000"/>
                <w:lang w:eastAsia="en-US"/>
              </w:rPr>
              <w:t>win - defeat</w:t>
            </w:r>
          </w:p>
        </w:tc>
      </w:tr>
      <w:tr w:rsidR="00000000">
        <w:tblPrEx>
          <w:tblCellMar>
            <w:top w:w="0" w:type="dxa"/>
            <w:left w:w="0" w:type="dxa"/>
            <w:bottom w:w="0" w:type="dxa"/>
            <w:right w:w="0" w:type="dxa"/>
          </w:tblCellMar>
        </w:tblPrEx>
        <w:trPr>
          <w:trHeight w:hRule="exact" w:val="706"/>
        </w:trPr>
        <w:tc>
          <w:tcPr>
            <w:tcW w:w="3571" w:type="dxa"/>
            <w:tcBorders>
              <w:top w:val="nil"/>
              <w:left w:val="nil"/>
              <w:bottom w:val="nil"/>
              <w:right w:val="nil"/>
            </w:tcBorders>
            <w:shd w:val="clear" w:color="auto" w:fill="FFFFFF"/>
          </w:tcPr>
          <w:p w:rsidR="00000000" w:rsidRDefault="007D0E60">
            <w:pPr>
              <w:pStyle w:val="a4"/>
              <w:framePr w:w="6538" w:wrap="notBeside" w:vAnchor="text" w:hAnchor="text" w:y="1"/>
              <w:shd w:val="clear" w:color="auto" w:fill="auto"/>
              <w:spacing w:before="0" w:after="0" w:line="250" w:lineRule="exact"/>
              <w:ind w:left="40" w:firstLine="0"/>
              <w:jc w:val="left"/>
            </w:pPr>
            <w:r>
              <w:rPr>
                <w:color w:val="000000"/>
                <w:lang w:eastAsia="en-US"/>
              </w:rPr>
              <w:t>outstanding - prominent</w:t>
            </w:r>
          </w:p>
        </w:tc>
        <w:tc>
          <w:tcPr>
            <w:tcW w:w="2966" w:type="dxa"/>
            <w:tcBorders>
              <w:top w:val="nil"/>
              <w:left w:val="nil"/>
              <w:bottom w:val="nil"/>
              <w:right w:val="nil"/>
            </w:tcBorders>
            <w:shd w:val="clear" w:color="auto" w:fill="FFFFFF"/>
          </w:tcPr>
          <w:p w:rsidR="00000000" w:rsidRDefault="007D0E60">
            <w:pPr>
              <w:pStyle w:val="a4"/>
              <w:framePr w:w="6538" w:wrap="notBeside" w:vAnchor="text" w:hAnchor="text" w:y="1"/>
              <w:shd w:val="clear" w:color="auto" w:fill="auto"/>
              <w:spacing w:before="0" w:after="0" w:line="250" w:lineRule="exact"/>
              <w:ind w:firstLine="0"/>
              <w:jc w:val="center"/>
            </w:pPr>
            <w:r>
              <w:rPr>
                <w:color w:val="000000"/>
                <w:lang w:eastAsia="en-US"/>
              </w:rPr>
              <w:t>dirty - clean</w:t>
            </w:r>
          </w:p>
        </w:tc>
      </w:tr>
      <w:tr w:rsidR="00000000">
        <w:tblPrEx>
          <w:tblCellMar>
            <w:top w:w="0" w:type="dxa"/>
            <w:left w:w="0" w:type="dxa"/>
            <w:bottom w:w="0" w:type="dxa"/>
            <w:right w:w="0" w:type="dxa"/>
          </w:tblCellMar>
        </w:tblPrEx>
        <w:trPr>
          <w:trHeight w:hRule="exact" w:val="706"/>
        </w:trPr>
        <w:tc>
          <w:tcPr>
            <w:tcW w:w="3571" w:type="dxa"/>
            <w:tcBorders>
              <w:top w:val="nil"/>
              <w:left w:val="nil"/>
              <w:bottom w:val="nil"/>
              <w:right w:val="nil"/>
            </w:tcBorders>
            <w:shd w:val="clear" w:color="auto" w:fill="FFFFFF"/>
          </w:tcPr>
          <w:p w:rsidR="00000000" w:rsidRDefault="007D0E60">
            <w:pPr>
              <w:pStyle w:val="a4"/>
              <w:framePr w:w="6538" w:wrap="notBeside" w:vAnchor="text" w:hAnchor="text" w:y="1"/>
              <w:shd w:val="clear" w:color="auto" w:fill="auto"/>
              <w:spacing w:before="0" w:after="0" w:line="250" w:lineRule="exact"/>
              <w:ind w:left="40" w:firstLine="0"/>
              <w:jc w:val="left"/>
            </w:pPr>
            <w:r>
              <w:rPr>
                <w:color w:val="000000"/>
                <w:lang w:eastAsia="en-US"/>
              </w:rPr>
              <w:t>great - famous</w:t>
            </w:r>
          </w:p>
        </w:tc>
        <w:tc>
          <w:tcPr>
            <w:tcW w:w="2966" w:type="dxa"/>
            <w:tcBorders>
              <w:top w:val="nil"/>
              <w:left w:val="nil"/>
              <w:bottom w:val="nil"/>
              <w:right w:val="nil"/>
            </w:tcBorders>
            <w:shd w:val="clear" w:color="auto" w:fill="FFFFFF"/>
          </w:tcPr>
          <w:p w:rsidR="00000000" w:rsidRDefault="007D0E60">
            <w:pPr>
              <w:pStyle w:val="a4"/>
              <w:framePr w:w="6538" w:wrap="notBeside" w:vAnchor="text" w:hAnchor="text" w:y="1"/>
              <w:shd w:val="clear" w:color="auto" w:fill="auto"/>
              <w:spacing w:before="0" w:after="0" w:line="250" w:lineRule="exact"/>
              <w:ind w:firstLine="0"/>
              <w:jc w:val="center"/>
            </w:pPr>
            <w:r>
              <w:rPr>
                <w:color w:val="000000"/>
                <w:lang w:eastAsia="en-US"/>
              </w:rPr>
              <w:t>young - old</w:t>
            </w:r>
          </w:p>
        </w:tc>
      </w:tr>
      <w:tr w:rsidR="00000000">
        <w:tblPrEx>
          <w:tblCellMar>
            <w:top w:w="0" w:type="dxa"/>
            <w:left w:w="0" w:type="dxa"/>
            <w:bottom w:w="0" w:type="dxa"/>
            <w:right w:w="0" w:type="dxa"/>
          </w:tblCellMar>
        </w:tblPrEx>
        <w:trPr>
          <w:trHeight w:hRule="exact" w:val="691"/>
        </w:trPr>
        <w:tc>
          <w:tcPr>
            <w:tcW w:w="3571" w:type="dxa"/>
            <w:tcBorders>
              <w:top w:val="nil"/>
              <w:left w:val="nil"/>
              <w:bottom w:val="nil"/>
              <w:right w:val="nil"/>
            </w:tcBorders>
            <w:shd w:val="clear" w:color="auto" w:fill="FFFFFF"/>
          </w:tcPr>
          <w:p w:rsidR="00000000" w:rsidRDefault="007D0E60">
            <w:pPr>
              <w:pStyle w:val="a4"/>
              <w:framePr w:w="6538" w:wrap="notBeside" w:vAnchor="text" w:hAnchor="text" w:y="1"/>
              <w:shd w:val="clear" w:color="auto" w:fill="auto"/>
              <w:spacing w:before="0" w:after="0" w:line="250" w:lineRule="exact"/>
              <w:ind w:left="40" w:firstLine="0"/>
              <w:jc w:val="left"/>
            </w:pPr>
            <w:r>
              <w:rPr>
                <w:color w:val="000000"/>
                <w:lang w:eastAsia="en-US"/>
              </w:rPr>
              <w:t>treasures - riches</w:t>
            </w:r>
          </w:p>
        </w:tc>
        <w:tc>
          <w:tcPr>
            <w:tcW w:w="2966" w:type="dxa"/>
            <w:tcBorders>
              <w:top w:val="nil"/>
              <w:left w:val="nil"/>
              <w:bottom w:val="nil"/>
              <w:right w:val="nil"/>
            </w:tcBorders>
            <w:shd w:val="clear" w:color="auto" w:fill="FFFFFF"/>
          </w:tcPr>
          <w:p w:rsidR="00000000" w:rsidRDefault="007D0E60">
            <w:pPr>
              <w:pStyle w:val="a4"/>
              <w:framePr w:w="6538" w:wrap="notBeside" w:vAnchor="text" w:hAnchor="text" w:y="1"/>
              <w:shd w:val="clear" w:color="auto" w:fill="auto"/>
              <w:spacing w:before="0" w:after="0" w:line="250" w:lineRule="exact"/>
              <w:ind w:right="20" w:firstLine="0"/>
              <w:jc w:val="right"/>
            </w:pPr>
            <w:r>
              <w:rPr>
                <w:color w:val="000000"/>
                <w:lang w:eastAsia="en-US"/>
              </w:rPr>
              <w:t>small - big - large</w:t>
            </w:r>
          </w:p>
        </w:tc>
      </w:tr>
      <w:tr w:rsidR="00000000">
        <w:tblPrEx>
          <w:tblCellMar>
            <w:top w:w="0" w:type="dxa"/>
            <w:left w:w="0" w:type="dxa"/>
            <w:bottom w:w="0" w:type="dxa"/>
            <w:right w:w="0" w:type="dxa"/>
          </w:tblCellMar>
        </w:tblPrEx>
        <w:trPr>
          <w:trHeight w:hRule="exact" w:val="715"/>
        </w:trPr>
        <w:tc>
          <w:tcPr>
            <w:tcW w:w="3571" w:type="dxa"/>
            <w:tcBorders>
              <w:top w:val="nil"/>
              <w:left w:val="nil"/>
              <w:bottom w:val="nil"/>
              <w:right w:val="nil"/>
            </w:tcBorders>
            <w:shd w:val="clear" w:color="auto" w:fill="FFFFFF"/>
          </w:tcPr>
          <w:p w:rsidR="00000000" w:rsidRDefault="007D0E60">
            <w:pPr>
              <w:pStyle w:val="a4"/>
              <w:framePr w:w="6538" w:wrap="notBeside" w:vAnchor="text" w:hAnchor="text" w:y="1"/>
              <w:shd w:val="clear" w:color="auto" w:fill="auto"/>
              <w:spacing w:before="0" w:after="0" w:line="250" w:lineRule="exact"/>
              <w:ind w:left="40" w:firstLine="0"/>
              <w:jc w:val="left"/>
            </w:pPr>
            <w:r>
              <w:rPr>
                <w:color w:val="000000"/>
                <w:lang w:eastAsia="en-US"/>
              </w:rPr>
              <w:t>splendid - wonderful</w:t>
            </w:r>
          </w:p>
        </w:tc>
        <w:tc>
          <w:tcPr>
            <w:tcW w:w="2966" w:type="dxa"/>
            <w:tcBorders>
              <w:top w:val="nil"/>
              <w:left w:val="nil"/>
              <w:bottom w:val="nil"/>
              <w:right w:val="nil"/>
            </w:tcBorders>
            <w:shd w:val="clear" w:color="auto" w:fill="FFFFFF"/>
          </w:tcPr>
          <w:p w:rsidR="00000000" w:rsidRDefault="007D0E60">
            <w:pPr>
              <w:pStyle w:val="a4"/>
              <w:framePr w:w="6538" w:wrap="notBeside" w:vAnchor="text" w:hAnchor="text" w:y="1"/>
              <w:shd w:val="clear" w:color="auto" w:fill="auto"/>
              <w:spacing w:before="0" w:after="0" w:line="250" w:lineRule="exact"/>
              <w:ind w:right="220" w:firstLine="0"/>
              <w:jc w:val="right"/>
            </w:pPr>
            <w:r>
              <w:rPr>
                <w:color w:val="000000"/>
                <w:lang w:eastAsia="en-US"/>
              </w:rPr>
              <w:t>building - house</w:t>
            </w:r>
          </w:p>
        </w:tc>
      </w:tr>
      <w:tr w:rsidR="00000000">
        <w:tblPrEx>
          <w:tblCellMar>
            <w:top w:w="0" w:type="dxa"/>
            <w:left w:w="0" w:type="dxa"/>
            <w:bottom w:w="0" w:type="dxa"/>
            <w:right w:w="0" w:type="dxa"/>
          </w:tblCellMar>
        </w:tblPrEx>
        <w:trPr>
          <w:trHeight w:hRule="exact" w:val="504"/>
        </w:trPr>
        <w:tc>
          <w:tcPr>
            <w:tcW w:w="3571" w:type="dxa"/>
            <w:tcBorders>
              <w:top w:val="nil"/>
              <w:left w:val="nil"/>
              <w:bottom w:val="nil"/>
              <w:right w:val="nil"/>
            </w:tcBorders>
            <w:shd w:val="clear" w:color="auto" w:fill="FFFFFF"/>
          </w:tcPr>
          <w:p w:rsidR="00000000" w:rsidRDefault="007D0E60">
            <w:pPr>
              <w:pStyle w:val="a4"/>
              <w:framePr w:w="6538" w:wrap="notBeside" w:vAnchor="text" w:hAnchor="text" w:y="1"/>
              <w:shd w:val="clear" w:color="auto" w:fill="auto"/>
              <w:spacing w:before="0" w:after="0" w:line="250" w:lineRule="exact"/>
              <w:ind w:left="40" w:firstLine="0"/>
              <w:jc w:val="left"/>
            </w:pPr>
            <w:r>
              <w:rPr>
                <w:color w:val="000000"/>
                <w:lang w:eastAsia="en-US"/>
              </w:rPr>
              <w:t>country - state</w:t>
            </w:r>
          </w:p>
        </w:tc>
        <w:tc>
          <w:tcPr>
            <w:tcW w:w="2966" w:type="dxa"/>
            <w:tcBorders>
              <w:top w:val="nil"/>
              <w:left w:val="nil"/>
              <w:bottom w:val="nil"/>
              <w:right w:val="nil"/>
            </w:tcBorders>
            <w:shd w:val="clear" w:color="auto" w:fill="FFFFFF"/>
          </w:tcPr>
          <w:p w:rsidR="00000000" w:rsidRDefault="007D0E60">
            <w:pPr>
              <w:pStyle w:val="a4"/>
              <w:framePr w:w="6538" w:wrap="notBeside" w:vAnchor="text" w:hAnchor="text" w:y="1"/>
              <w:shd w:val="clear" w:color="auto" w:fill="auto"/>
              <w:spacing w:before="0" w:after="0" w:line="250" w:lineRule="exact"/>
              <w:ind w:right="220" w:firstLine="0"/>
              <w:jc w:val="right"/>
            </w:pPr>
            <w:r>
              <w:rPr>
                <w:color w:val="000000"/>
                <w:lang w:eastAsia="en-US"/>
              </w:rPr>
              <w:t>modern - ancient</w:t>
            </w:r>
          </w:p>
        </w:tc>
      </w:tr>
    </w:tbl>
    <w:p w:rsidR="00000000" w:rsidRDefault="007D0E60">
      <w:pPr>
        <w:rPr>
          <w:color w:val="auto"/>
          <w:sz w:val="2"/>
          <w:szCs w:val="2"/>
          <w:lang w:eastAsia="ru-RU"/>
        </w:rPr>
      </w:pPr>
    </w:p>
    <w:p w:rsidR="00000000" w:rsidRDefault="007D0E60">
      <w:pPr>
        <w:rPr>
          <w:color w:val="auto"/>
          <w:lang w:eastAsia="ru-RU"/>
        </w:rPr>
      </w:pPr>
    </w:p>
    <w:p w:rsidR="00000000" w:rsidRDefault="007D0E60">
      <w:pPr>
        <w:rPr>
          <w:color w:val="auto"/>
          <w:lang w:eastAsia="ru-RU"/>
        </w:rPr>
      </w:pPr>
    </w:p>
    <w:p w:rsidR="00000000" w:rsidRDefault="007D0E60">
      <w:pPr>
        <w:rPr>
          <w:color w:val="auto"/>
          <w:lang w:eastAsia="ru-RU"/>
        </w:rPr>
      </w:pPr>
    </w:p>
    <w:p w:rsidR="00000000" w:rsidRDefault="007D0E60">
      <w:pPr>
        <w:pStyle w:val="a4"/>
        <w:shd w:val="clear" w:color="auto" w:fill="auto"/>
        <w:spacing w:before="0" w:after="0" w:line="485" w:lineRule="exact"/>
        <w:ind w:left="40" w:right="420" w:firstLine="360"/>
      </w:pPr>
      <w:r>
        <w:rPr>
          <w:rStyle w:val="1"/>
          <w:color w:val="000000"/>
          <w:lang w:eastAsia="en-US"/>
        </w:rPr>
        <w:t>In Britain Santa gives presents according to the smoke In Japan temples strike 108 strokes exactly. People pay off their debts. They eat fried chestnut to have success. In China there are 2 New Years on the 1-st of January and at the</w:t>
      </w:r>
    </w:p>
    <w:p w:rsidR="00000000" w:rsidRDefault="007D0E60">
      <w:pPr>
        <w:rPr>
          <w:color w:val="auto"/>
          <w:lang w:eastAsia="ru-RU"/>
        </w:rPr>
      </w:pPr>
    </w:p>
    <w:p w:rsidR="00000000" w:rsidRDefault="007D0E60">
      <w:pPr>
        <w:pStyle w:val="ac"/>
        <w:shd w:val="clear" w:color="auto" w:fill="auto"/>
        <w:tabs>
          <w:tab w:val="right" w:pos="9100"/>
        </w:tabs>
        <w:spacing w:before="0" w:after="177" w:line="250" w:lineRule="exact"/>
        <w:ind w:left="40"/>
      </w:pPr>
      <w:r>
        <w:fldChar w:fldCharType="begin"/>
      </w:r>
      <w:r>
        <w:instrText xml:space="preserve"> TOC \o "1-5" \h \z </w:instrText>
      </w:r>
      <w:r>
        <w:fldChar w:fldCharType="separate"/>
      </w:r>
      <w:r>
        <w:rPr>
          <w:rStyle w:val="ab"/>
          <w:color w:val="000000"/>
          <w:lang w:eastAsia="en-US"/>
        </w:rPr>
        <w:t>b</w:t>
      </w:r>
      <w:r>
        <w:rPr>
          <w:rStyle w:val="ab"/>
          <w:color w:val="000000"/>
          <w:lang w:eastAsia="en-US"/>
        </w:rPr>
        <w:t>eginning of February. They organize carnivals with illumination.</w:t>
      </w:r>
    </w:p>
    <w:p w:rsidR="00000000" w:rsidRDefault="007D0E60">
      <w:pPr>
        <w:pStyle w:val="ac"/>
        <w:shd w:val="clear" w:color="auto" w:fill="auto"/>
        <w:tabs>
          <w:tab w:val="center" w:pos="4101"/>
          <w:tab w:val="center" w:pos="4614"/>
          <w:tab w:val="right" w:pos="9100"/>
          <w:tab w:val="right" w:pos="9422"/>
        </w:tabs>
        <w:spacing w:before="0" w:after="1099" w:line="499" w:lineRule="exact"/>
        <w:ind w:left="40" w:right="420" w:firstLine="360"/>
      </w:pPr>
      <w:r>
        <w:rPr>
          <w:rStyle w:val="ab"/>
          <w:color w:val="000000"/>
          <w:lang w:eastAsia="en-US"/>
        </w:rPr>
        <w:t>In Italy people throw old things.</w:t>
      </w:r>
      <w:r>
        <w:rPr>
          <w:rStyle w:val="ab"/>
          <w:color w:val="000000"/>
          <w:lang w:val="ru-RU"/>
        </w:rPr>
        <w:t xml:space="preserve"> </w:t>
      </w:r>
      <w:r>
        <w:rPr>
          <w:rStyle w:val="ab"/>
          <w:color w:val="000000"/>
          <w:lang w:eastAsia="en-US"/>
        </w:rPr>
        <w:t>Fairy befana put presents into the stockings of obedient children.</w:t>
      </w:r>
      <w:r>
        <w:rPr>
          <w:rStyle w:val="ab"/>
          <w:color w:val="000000"/>
          <w:lang w:eastAsia="en-US"/>
        </w:rPr>
        <w:tab/>
      </w:r>
      <w:r>
        <w:rPr>
          <w:rStyle w:val="ab"/>
          <w:color w:val="000000"/>
          <w:lang w:eastAsia="en-US"/>
        </w:rPr>
        <w:tab/>
      </w:r>
    </w:p>
    <w:p w:rsidR="00000000" w:rsidRDefault="007D0E60">
      <w:pPr>
        <w:rPr>
          <w:color w:val="auto"/>
          <w:lang w:eastAsia="ru-RU"/>
        </w:rPr>
      </w:pPr>
      <w:r>
        <w:rPr>
          <w:rFonts w:ascii="Times New Roman" w:hAnsi="Times New Roman" w:cs="Times New Roman"/>
          <w:color w:val="auto"/>
          <w:sz w:val="25"/>
          <w:szCs w:val="25"/>
          <w:lang w:eastAsia="ru-RU"/>
        </w:rPr>
        <w:fldChar w:fldCharType="end"/>
      </w:r>
    </w:p>
    <w:p w:rsidR="00000000" w:rsidRDefault="007D0E60">
      <w:pPr>
        <w:rPr>
          <w:color w:val="auto"/>
          <w:lang w:eastAsia="ru-RU"/>
        </w:rPr>
      </w:pPr>
    </w:p>
    <w:p w:rsidR="00000000" w:rsidRDefault="007D0E60">
      <w:pPr>
        <w:rPr>
          <w:color w:val="auto"/>
          <w:lang w:eastAsia="ru-RU"/>
        </w:rPr>
        <w:sectPr w:rsidR="00000000">
          <w:pgSz w:w="16838" w:h="23810"/>
          <w:pgMar w:top="4283" w:right="3460" w:bottom="4763" w:left="3479" w:header="0" w:footer="3" w:gutter="0"/>
          <w:cols w:space="720"/>
          <w:noEndnote/>
          <w:docGrid w:linePitch="360"/>
        </w:sectPr>
      </w:pPr>
    </w:p>
    <w:p w:rsidR="00000000" w:rsidRDefault="007D0E60">
      <w:pPr>
        <w:pStyle w:val="a4"/>
        <w:shd w:val="clear" w:color="auto" w:fill="auto"/>
        <w:spacing w:before="0" w:after="784" w:line="250" w:lineRule="exact"/>
        <w:ind w:left="40" w:firstLine="0"/>
        <w:jc w:val="left"/>
      </w:pPr>
      <w:r>
        <w:rPr>
          <w:rStyle w:val="1"/>
          <w:color w:val="000000"/>
          <w:lang w:eastAsia="en-US"/>
        </w:rPr>
        <w:lastRenderedPageBreak/>
        <w:t>Exercise for Reported Speech.</w:t>
      </w:r>
    </w:p>
    <w:p w:rsidR="00000000" w:rsidRDefault="007D0E60">
      <w:pPr>
        <w:rPr>
          <w:color w:val="auto"/>
          <w:lang w:eastAsia="ru-RU"/>
        </w:rPr>
      </w:pPr>
    </w:p>
    <w:p w:rsidR="00000000" w:rsidRDefault="007D0E60">
      <w:pPr>
        <w:pStyle w:val="a4"/>
        <w:shd w:val="clear" w:color="auto" w:fill="auto"/>
        <w:spacing w:before="0" w:after="191" w:line="250" w:lineRule="exact"/>
        <w:ind w:left="40" w:firstLine="0"/>
        <w:jc w:val="left"/>
      </w:pPr>
      <w:r>
        <w:rPr>
          <w:rStyle w:val="1"/>
          <w:color w:val="000000"/>
          <w:lang w:eastAsia="en-US"/>
        </w:rPr>
        <w:t>If I get a lot I'll</w:t>
      </w:r>
      <w:r>
        <w:rPr>
          <w:rStyle w:val="1"/>
          <w:color w:val="000000"/>
          <w:lang w:val="ru-RU"/>
        </w:rPr>
        <w:t xml:space="preserve"> </w:t>
      </w:r>
      <w:r>
        <w:rPr>
          <w:rStyle w:val="1"/>
          <w:color w:val="000000"/>
          <w:lang w:eastAsia="en-US"/>
        </w:rPr>
        <w:t>be</w:t>
      </w:r>
      <w:r>
        <w:rPr>
          <w:rStyle w:val="1"/>
          <w:color w:val="000000"/>
          <w:lang w:val="ru-RU"/>
        </w:rPr>
        <w:t xml:space="preserve"> </w:t>
      </w:r>
      <w:r>
        <w:rPr>
          <w:rStyle w:val="1"/>
          <w:color w:val="000000"/>
          <w:lang w:eastAsia="en-US"/>
        </w:rPr>
        <w:t xml:space="preserve">able to </w:t>
      </w:r>
      <w:r>
        <w:rPr>
          <w:strike/>
          <w:color w:val="000000"/>
          <w:lang w:eastAsia="en-US"/>
        </w:rPr>
        <w:t>sav</w:t>
      </w:r>
      <w:r>
        <w:rPr>
          <w:rStyle w:val="1"/>
          <w:color w:val="000000"/>
          <w:lang w:eastAsia="en-US"/>
        </w:rPr>
        <w:t>e money:</w:t>
      </w:r>
    </w:p>
    <w:p w:rsidR="00000000" w:rsidRDefault="007D0E60">
      <w:pPr>
        <w:rPr>
          <w:color w:val="auto"/>
          <w:lang w:eastAsia="ru-RU"/>
        </w:rPr>
      </w:pPr>
    </w:p>
    <w:p w:rsidR="00000000" w:rsidRDefault="007D0E60">
      <w:pPr>
        <w:pStyle w:val="a4"/>
        <w:shd w:val="clear" w:color="auto" w:fill="auto"/>
        <w:spacing w:before="0" w:after="26" w:line="250" w:lineRule="exact"/>
        <w:ind w:left="40" w:firstLine="0"/>
        <w:jc w:val="left"/>
      </w:pPr>
      <w:r>
        <w:rPr>
          <w:rStyle w:val="1"/>
          <w:color w:val="000000"/>
          <w:lang w:eastAsia="en-US"/>
        </w:rPr>
        <w:t>My parents will buy a bike for me if I got good marks.</w:t>
      </w:r>
    </w:p>
    <w:p w:rsidR="00000000" w:rsidRDefault="007D0E60">
      <w:pPr>
        <w:rPr>
          <w:color w:val="auto"/>
          <w:lang w:eastAsia="ru-RU"/>
        </w:rPr>
      </w:pPr>
    </w:p>
    <w:p w:rsidR="00000000" w:rsidRDefault="007D0E60">
      <w:pPr>
        <w:pStyle w:val="a4"/>
        <w:shd w:val="clear" w:color="auto" w:fill="auto"/>
        <w:spacing w:before="0" w:after="0" w:line="682" w:lineRule="exact"/>
        <w:ind w:left="40" w:right="2100" w:firstLine="0"/>
        <w:jc w:val="left"/>
      </w:pPr>
      <w:r>
        <w:rPr>
          <w:rStyle w:val="1"/>
          <w:color w:val="000000"/>
          <w:lang w:eastAsia="en-US"/>
        </w:rPr>
        <w:t>If you speak a foreign language you have a better job. If I have enough money I’ll travel to Australia.</w:t>
      </w:r>
    </w:p>
    <w:p w:rsidR="00000000" w:rsidRDefault="007D0E60">
      <w:pPr>
        <w:pStyle w:val="a4"/>
        <w:shd w:val="clear" w:color="auto" w:fill="auto"/>
        <w:spacing w:before="0" w:after="524" w:line="682" w:lineRule="exact"/>
        <w:ind w:left="40" w:firstLine="0"/>
        <w:jc w:val="left"/>
      </w:pPr>
      <w:r>
        <w:rPr>
          <w:rStyle w:val="1"/>
          <w:color w:val="000000"/>
          <w:lang w:eastAsia="en-US"/>
        </w:rPr>
        <w:t>If I were you I’d visit the famous cities.</w:t>
      </w:r>
    </w:p>
    <w:p w:rsidR="00000000" w:rsidRDefault="007D0E60">
      <w:pPr>
        <w:pStyle w:val="44"/>
        <w:framePr w:h="1651" w:wrap="notBeside" w:vAnchor="text" w:hAnchor="text" w:xAlign="center" w:y="1"/>
        <w:shd w:val="clear" w:color="auto" w:fill="auto"/>
        <w:spacing w:line="330" w:lineRule="exact"/>
      </w:pPr>
      <w:r>
        <w:rPr>
          <w:rStyle w:val="43"/>
          <w:b/>
          <w:bCs/>
          <w:i/>
          <w:iCs/>
          <w:color w:val="000000"/>
          <w:lang w:eastAsia="en-US"/>
        </w:rPr>
        <w:t>Us</w:t>
      </w:r>
    </w:p>
    <w:p w:rsidR="00000000" w:rsidRDefault="007D0E60">
      <w:pPr>
        <w:pStyle w:val="11"/>
        <w:framePr w:h="1651" w:wrap="notBeside" w:vAnchor="text" w:hAnchor="text" w:xAlign="center" w:y="1"/>
        <w:shd w:val="clear" w:color="auto" w:fill="auto"/>
        <w:spacing w:after="0" w:line="250" w:lineRule="exact"/>
        <w:jc w:val="left"/>
      </w:pPr>
      <w:r>
        <w:rPr>
          <w:rStyle w:val="a8"/>
          <w:color w:val="000000"/>
          <w:lang w:eastAsia="en-US"/>
        </w:rPr>
        <w:t>If I read this book I would share us contents with my classmates.</w:t>
      </w:r>
    </w:p>
    <w:p w:rsidR="00000000" w:rsidRDefault="007D0E60">
      <w:pPr>
        <w:framePr w:h="1651" w:wrap="notBeside" w:vAnchor="text" w:hAnchor="text" w:xAlign="center" w:y="1"/>
        <w:jc w:val="center"/>
        <w:rPr>
          <w:color w:val="auto"/>
          <w:sz w:val="2"/>
          <w:szCs w:val="2"/>
          <w:lang w:eastAsia="ru-RU"/>
        </w:rPr>
      </w:pPr>
      <w:r>
        <w:rPr>
          <w:noProof/>
          <w:color w:val="auto"/>
          <w:sz w:val="2"/>
          <w:szCs w:val="2"/>
          <w:lang w:val="ru-RU" w:eastAsia="ru-RU"/>
        </w:rPr>
        <w:drawing>
          <wp:inline distT="0" distB="0" distL="0" distR="0">
            <wp:extent cx="5019675" cy="1047750"/>
            <wp:effectExtent l="0" t="0" r="9525" b="0"/>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5019675" cy="1047750"/>
                    </a:xfrm>
                    <a:prstGeom prst="rect">
                      <a:avLst/>
                    </a:prstGeom>
                    <a:noFill/>
                    <a:ln>
                      <a:noFill/>
                    </a:ln>
                  </pic:spPr>
                </pic:pic>
              </a:graphicData>
            </a:graphic>
          </wp:inline>
        </w:drawing>
      </w:r>
    </w:p>
    <w:p w:rsidR="00000000" w:rsidRDefault="007D0E60">
      <w:pPr>
        <w:pStyle w:val="11"/>
        <w:framePr w:h="1651" w:wrap="notBeside" w:vAnchor="text" w:hAnchor="text" w:xAlign="center" w:y="1"/>
        <w:shd w:val="clear" w:color="auto" w:fill="auto"/>
        <w:spacing w:after="0" w:line="250" w:lineRule="exact"/>
        <w:jc w:val="left"/>
      </w:pPr>
      <w:r>
        <w:rPr>
          <w:rStyle w:val="a8"/>
          <w:color w:val="000000"/>
          <w:lang w:eastAsia="en-US"/>
        </w:rPr>
        <w:t>If he won a Nobel Prize we'll be very glad.</w:t>
      </w:r>
    </w:p>
    <w:p w:rsidR="00000000" w:rsidRDefault="007D0E60">
      <w:pPr>
        <w:rPr>
          <w:color w:val="auto"/>
          <w:sz w:val="2"/>
          <w:szCs w:val="2"/>
          <w:lang w:eastAsia="ru-RU"/>
        </w:rPr>
      </w:pPr>
    </w:p>
    <w:p w:rsidR="00000000" w:rsidRDefault="007D0E60">
      <w:pPr>
        <w:rPr>
          <w:color w:val="auto"/>
          <w:sz w:val="2"/>
          <w:szCs w:val="2"/>
          <w:lang w:eastAsia="ru-RU"/>
        </w:rPr>
        <w:sectPr w:rsidR="00000000">
          <w:headerReference w:type="even" r:id="rId31"/>
          <w:pgSz w:w="16838" w:h="23810"/>
          <w:pgMar w:top="4283" w:right="3460" w:bottom="4763" w:left="3479" w:header="0" w:footer="3" w:gutter="0"/>
          <w:cols w:space="720"/>
          <w:noEndnote/>
          <w:docGrid w:linePitch="360"/>
        </w:sectPr>
      </w:pPr>
    </w:p>
    <w:p w:rsidR="00000000" w:rsidRDefault="007D0E60">
      <w:pPr>
        <w:pStyle w:val="10"/>
        <w:shd w:val="clear" w:color="auto" w:fill="auto"/>
        <w:spacing w:after="372" w:line="250" w:lineRule="exact"/>
        <w:ind w:left="20"/>
        <w:jc w:val="both"/>
      </w:pPr>
      <w:r>
        <w:rPr>
          <w:rStyle w:val="a6"/>
          <w:color w:val="000000"/>
        </w:rPr>
        <w:lastRenderedPageBreak/>
        <w:t xml:space="preserve">И это может привести к негативному </w:t>
      </w:r>
      <w:r>
        <w:rPr>
          <w:rStyle w:val="a7"/>
          <w:color w:val="000000"/>
        </w:rPr>
        <w:t>развитию</w:t>
      </w:r>
      <w:r>
        <w:rPr>
          <w:rStyle w:val="a6"/>
          <w:color w:val="000000"/>
        </w:rPr>
        <w:t xml:space="preserve"> </w:t>
      </w:r>
      <w:r>
        <w:rPr>
          <w:rStyle w:val="a6"/>
          <w:color w:val="000000"/>
          <w:lang w:val="en-US" w:eastAsia="en-US"/>
        </w:rPr>
        <w:t>(development).</w:t>
      </w:r>
    </w:p>
    <w:p w:rsidR="00000000" w:rsidRDefault="007D0E60">
      <w:pPr>
        <w:pStyle w:val="a4"/>
        <w:shd w:val="clear" w:color="auto" w:fill="auto"/>
        <w:spacing w:before="0" w:after="494" w:line="250" w:lineRule="exact"/>
        <w:ind w:left="20" w:firstLine="0"/>
      </w:pPr>
      <w:r>
        <w:rPr>
          <w:rStyle w:val="1"/>
          <w:color w:val="000000"/>
          <w:lang w:val="ru-RU"/>
        </w:rPr>
        <w:t xml:space="preserve">Необходимо </w:t>
      </w:r>
      <w:r>
        <w:rPr>
          <w:color w:val="000000"/>
          <w:u w:val="single"/>
          <w:lang w:val="ru-RU"/>
        </w:rPr>
        <w:t>терпение (</w:t>
      </w:r>
      <w:r>
        <w:rPr>
          <w:color w:val="000000"/>
          <w:u w:val="single"/>
          <w:lang w:eastAsia="en-US"/>
        </w:rPr>
        <w:t>to</w:t>
      </w:r>
      <w:r>
        <w:rPr>
          <w:color w:val="000000"/>
          <w:u w:val="single"/>
          <w:lang w:eastAsia="en-US"/>
        </w:rPr>
        <w:t>lerance</w:t>
      </w:r>
      <w:r>
        <w:rPr>
          <w:rStyle w:val="1"/>
          <w:color w:val="000000"/>
          <w:lang w:val="ru-RU"/>
        </w:rPr>
        <w:t>), любовь, понимание.</w:t>
      </w:r>
    </w:p>
    <w:p w:rsidR="00000000" w:rsidRDefault="007D0E60">
      <w:pPr>
        <w:rPr>
          <w:color w:val="auto"/>
          <w:lang w:eastAsia="ru-RU"/>
        </w:rPr>
      </w:pPr>
    </w:p>
    <w:p w:rsidR="00000000" w:rsidRDefault="007D0E60">
      <w:pPr>
        <w:pStyle w:val="a4"/>
        <w:shd w:val="clear" w:color="auto" w:fill="auto"/>
        <w:spacing w:before="0" w:after="1061" w:line="250" w:lineRule="exact"/>
        <w:ind w:right="160" w:firstLine="0"/>
        <w:jc w:val="center"/>
      </w:pPr>
      <w:r>
        <w:rPr>
          <w:color w:val="000000"/>
          <w:u w:val="single"/>
          <w:lang w:eastAsia="en-US"/>
        </w:rPr>
        <w:t>A story with suffixes</w:t>
      </w:r>
    </w:p>
    <w:p w:rsidR="00000000" w:rsidRDefault="007D0E60">
      <w:pPr>
        <w:pStyle w:val="a4"/>
        <w:shd w:val="clear" w:color="auto" w:fill="auto"/>
        <w:tabs>
          <w:tab w:val="left" w:pos="1886"/>
          <w:tab w:val="center" w:pos="2898"/>
          <w:tab w:val="left" w:pos="4084"/>
          <w:tab w:val="right" w:pos="8102"/>
          <w:tab w:val="center" w:pos="8658"/>
        </w:tabs>
        <w:spacing w:before="0" w:after="0" w:line="240" w:lineRule="exact"/>
        <w:ind w:left="660" w:hanging="320"/>
        <w:jc w:val="left"/>
      </w:pPr>
      <w:r>
        <w:rPr>
          <w:rStyle w:val="1"/>
          <w:color w:val="000000"/>
          <w:lang w:eastAsia="en-US"/>
        </w:rPr>
        <w:t>Not long ago I knew a student. Her name</w:t>
      </w:r>
      <w:r>
        <w:rPr>
          <w:rStyle w:val="1"/>
          <w:color w:val="000000"/>
          <w:lang w:val="ru-RU"/>
        </w:rPr>
        <w:t xml:space="preserve"> </w:t>
      </w:r>
      <w:r>
        <w:rPr>
          <w:rStyle w:val="1"/>
          <w:color w:val="000000"/>
          <w:lang w:eastAsia="en-US"/>
        </w:rPr>
        <w:t>was Bella. She was my friend. Bella</w:t>
      </w:r>
    </w:p>
    <w:p w:rsidR="00000000" w:rsidRDefault="007D0E60">
      <w:pPr>
        <w:pStyle w:val="a4"/>
        <w:shd w:val="clear" w:color="auto" w:fill="auto"/>
        <w:spacing w:before="0" w:after="0" w:line="240" w:lineRule="exact"/>
        <w:ind w:left="20" w:firstLine="0"/>
      </w:pPr>
      <w:r>
        <w:rPr>
          <w:rStyle w:val="1"/>
          <w:color w:val="000000"/>
          <w:lang w:eastAsia="en-US"/>
        </w:rPr>
        <w:t>was c</w:t>
      </w:r>
      <w:r>
        <w:rPr>
          <w:color w:val="000000"/>
          <w:u w:val="single"/>
          <w:lang w:eastAsia="en-US"/>
        </w:rPr>
        <w:t>heerful</w:t>
      </w:r>
      <w:r>
        <w:rPr>
          <w:rStyle w:val="1"/>
          <w:color w:val="000000"/>
          <w:lang w:eastAsia="en-US"/>
        </w:rPr>
        <w:t xml:space="preserve"> and energetic. When we saw her we </w:t>
      </w:r>
      <w:r>
        <w:rPr>
          <w:color w:val="000000"/>
          <w:u w:val="single"/>
          <w:lang w:eastAsia="en-US"/>
        </w:rPr>
        <w:t>wanted to</w:t>
      </w:r>
      <w:r>
        <w:rPr>
          <w:rStyle w:val="1"/>
          <w:color w:val="000000"/>
          <w:lang w:eastAsia="en-US"/>
        </w:rPr>
        <w:t xml:space="preserve"> happy, we smiled. I</w:t>
      </w:r>
    </w:p>
    <w:p w:rsidR="00000000" w:rsidRDefault="007D0E60">
      <w:pPr>
        <w:rPr>
          <w:color w:val="auto"/>
          <w:lang w:eastAsia="ru-RU"/>
        </w:rPr>
      </w:pPr>
    </w:p>
    <w:p w:rsidR="00000000" w:rsidRDefault="007D0E60">
      <w:pPr>
        <w:pStyle w:val="a4"/>
        <w:shd w:val="clear" w:color="auto" w:fill="auto"/>
        <w:spacing w:before="0" w:after="124" w:line="485" w:lineRule="exact"/>
        <w:ind w:left="20" w:firstLine="0"/>
      </w:pPr>
      <w:r>
        <w:rPr>
          <w:rStyle w:val="1"/>
          <w:color w:val="000000"/>
          <w:lang w:eastAsia="en-US"/>
        </w:rPr>
        <w:t>enjoyed that she came. When</w:t>
      </w:r>
      <w:r>
        <w:rPr>
          <w:rStyle w:val="1"/>
          <w:color w:val="000000"/>
          <w:lang w:eastAsia="en-US"/>
        </w:rPr>
        <w:t xml:space="preserve"> we had difficulties in studies she always helped us saying «Never say die». She liked to sing. And really she possessed a </w:t>
      </w:r>
      <w:r>
        <w:rPr>
          <w:color w:val="000000"/>
          <w:u w:val="single"/>
          <w:lang w:eastAsia="en-US"/>
        </w:rPr>
        <w:t>remarkable</w:t>
      </w:r>
      <w:r>
        <w:rPr>
          <w:rStyle w:val="1"/>
          <w:color w:val="000000"/>
          <w:lang w:eastAsia="en-US"/>
        </w:rPr>
        <w:t xml:space="preserve"> voice. She sang with songs at the institute concerts.</w:t>
      </w:r>
    </w:p>
    <w:p w:rsidR="00000000" w:rsidRDefault="007D0E60">
      <w:pPr>
        <w:pStyle w:val="a4"/>
        <w:shd w:val="clear" w:color="auto" w:fill="auto"/>
        <w:spacing w:before="0" w:after="0" w:line="480" w:lineRule="exact"/>
        <w:ind w:left="20" w:firstLine="320"/>
      </w:pPr>
      <w:r>
        <w:rPr>
          <w:rStyle w:val="1"/>
          <w:color w:val="000000"/>
          <w:lang w:eastAsia="en-US"/>
        </w:rPr>
        <w:t xml:space="preserve">Many years passed. One day I met her. She was not normally dressed, </w:t>
      </w:r>
      <w:r>
        <w:rPr>
          <w:rStyle w:val="1"/>
          <w:color w:val="000000"/>
          <w:lang w:eastAsia="en-US"/>
        </w:rPr>
        <w:t xml:space="preserve">very </w:t>
      </w:r>
      <w:r>
        <w:rPr>
          <w:color w:val="000000"/>
          <w:u w:val="single"/>
          <w:lang w:eastAsia="en-US"/>
        </w:rPr>
        <w:t>modestly</w:t>
      </w:r>
      <w:r>
        <w:rPr>
          <w:rStyle w:val="1"/>
          <w:color w:val="000000"/>
          <w:lang w:eastAsia="en-US"/>
        </w:rPr>
        <w:t xml:space="preserve">. She appeared to have a family with </w:t>
      </w:r>
      <w:r>
        <w:rPr>
          <w:rStyle w:val="13pt"/>
          <w:noProof w:val="0"/>
          <w:color w:val="000000"/>
          <w:lang w:eastAsia="en-US"/>
        </w:rPr>
        <w:t>6</w:t>
      </w:r>
      <w:r>
        <w:rPr>
          <w:rStyle w:val="1"/>
          <w:color w:val="000000"/>
          <w:lang w:eastAsia="en-US"/>
        </w:rPr>
        <w:t xml:space="preserve"> children. Her husband had an addiction to drinking. Bella earned very little. She didn’t work at school, but in the methodical study as librarian. I </w:t>
      </w:r>
      <w:r>
        <w:rPr>
          <w:rStyle w:val="1"/>
          <w:color w:val="000000"/>
          <w:lang w:eastAsia="en-US"/>
        </w:rPr>
        <w:lastRenderedPageBreak/>
        <w:t xml:space="preserve">wanted to listen to her </w:t>
      </w:r>
      <w:r>
        <w:rPr>
          <w:color w:val="000000"/>
          <w:u w:val="single"/>
          <w:lang w:eastAsia="en-US"/>
        </w:rPr>
        <w:t>explanations</w:t>
      </w:r>
      <w:r>
        <w:rPr>
          <w:rStyle w:val="1"/>
          <w:color w:val="000000"/>
          <w:lang w:eastAsia="en-US"/>
        </w:rPr>
        <w:t xml:space="preserve"> about her life. I </w:t>
      </w:r>
      <w:r>
        <w:rPr>
          <w:rStyle w:val="1"/>
          <w:color w:val="000000"/>
          <w:lang w:eastAsia="en-US"/>
        </w:rPr>
        <w:t xml:space="preserve">loved her. But she seemed to be sad and gloomy, </w:t>
      </w:r>
    </w:p>
    <w:p w:rsidR="00000000" w:rsidRDefault="007D0E60">
      <w:pPr>
        <w:rPr>
          <w:color w:val="auto"/>
          <w:lang w:eastAsia="ru-RU"/>
        </w:rPr>
      </w:pPr>
    </w:p>
    <w:p w:rsidR="00000000" w:rsidRDefault="007D0E60">
      <w:pPr>
        <w:pStyle w:val="a4"/>
        <w:shd w:val="clear" w:color="auto" w:fill="auto"/>
        <w:spacing w:before="0" w:after="0" w:line="485" w:lineRule="exact"/>
        <w:ind w:left="20" w:firstLine="320"/>
      </w:pPr>
      <w:r>
        <w:rPr>
          <w:rStyle w:val="1"/>
          <w:color w:val="000000"/>
          <w:lang w:eastAsia="en-US"/>
        </w:rPr>
        <w:t>In parting I tried to cheer her up saying «You are a hero-mother. And that’s the main thing» We parted for ever.</w:t>
      </w:r>
    </w:p>
    <w:sectPr w:rsidR="00000000">
      <w:type w:val="continuous"/>
      <w:pgSz w:w="16838" w:h="23810"/>
      <w:pgMar w:top="7063" w:right="4013" w:bottom="7025" w:left="3403" w:header="0" w:footer="3"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00000" w:rsidRDefault="007D0E60">
      <w:r>
        <w:separator/>
      </w:r>
    </w:p>
  </w:endnote>
  <w:endnote w:type="continuationSeparator" w:id="0">
    <w:p w:rsidR="00000000" w:rsidRDefault="007D0E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Segoe UI">
    <w:panose1 w:val="020B0502040204020203"/>
    <w:charset w:val="CC"/>
    <w:family w:val="swiss"/>
    <w:pitch w:val="variable"/>
    <w:sig w:usb0="E00022FF" w:usb1="C000205B" w:usb2="00000009" w:usb3="00000000" w:csb0="000001DF" w:csb1="00000000"/>
  </w:font>
  <w:font w:name="Consolas">
    <w:panose1 w:val="020B0609020204030204"/>
    <w:charset w:val="CC"/>
    <w:family w:val="modern"/>
    <w:pitch w:val="fixed"/>
    <w:sig w:usb0="E10002FF" w:usb1="4000FCFF" w:usb2="00000009" w:usb3="00000000" w:csb0="0000019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0000" w:rsidRDefault="007D0E60">
    <w:pPr>
      <w:rPr>
        <w:color w:val="auto"/>
        <w:sz w:val="2"/>
        <w:szCs w:val="2"/>
        <w:lang w:eastAsia="ru-RU"/>
      </w:rPr>
    </w:pPr>
    <w:r>
      <w:rPr>
        <w:noProof/>
        <w:lang w:val="ru-RU" w:eastAsia="ru-RU"/>
      </w:rPr>
      <mc:AlternateContent>
        <mc:Choice Requires="wps">
          <w:drawing>
            <wp:anchor distT="0" distB="0" distL="63500" distR="63500" simplePos="0" relativeHeight="251661312" behindDoc="1" locked="0" layoutInCell="1" allowOverlap="1">
              <wp:simplePos x="0" y="0"/>
              <wp:positionH relativeFrom="page">
                <wp:posOffset>8094980</wp:posOffset>
              </wp:positionH>
              <wp:positionV relativeFrom="page">
                <wp:posOffset>12425045</wp:posOffset>
              </wp:positionV>
              <wp:extent cx="159385" cy="182245"/>
              <wp:effectExtent l="0" t="4445" r="0" b="0"/>
              <wp:wrapNone/>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9385" cy="182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00000" w:rsidRDefault="007D0E60">
                          <w:pPr>
                            <w:pStyle w:val="10"/>
                            <w:shd w:val="clear" w:color="auto" w:fill="auto"/>
                            <w:spacing w:line="240" w:lineRule="auto"/>
                          </w:pPr>
                          <w:r>
                            <w:rPr>
                              <w:rStyle w:val="23"/>
                              <w:color w:val="000000"/>
                              <w:lang w:val="en-US" w:eastAsia="en-US"/>
                            </w:rPr>
                            <w:t>61</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_x0000_s1041" type="#_x0000_t202" style="position:absolute;margin-left:637.4pt;margin-top:978.35pt;width:12.55pt;height:14.35pt;z-index:-251655168;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" filled="f" stroked="f">
              <v:textbox style="mso-fit-shape-to-text:t" inset="0,0,0,0">
                <w:txbxContent>
                  <w:p w:rsidR="00000000" w:rsidRDefault="007D0E60">
                    <w:pPr>
                      <w:pStyle w:val="10"/>
                      <w:shd w:val="clear" w:color="auto" w:fill="auto"/>
                      <w:spacing w:line="240" w:lineRule="auto"/>
                    </w:pPr>
                    <w:r>
                      <w:rPr>
                        <w:rStyle w:val="23"/>
                        <w:color w:val="000000"/>
                        <w:lang w:val="en-US" w:eastAsia="en-US"/>
                      </w:rPr>
                      <w:t>61</w:t>
                    </w:r>
                  </w:p>
                </w:txbxContent>
              </v:textbox>
              <w10:wrap anchorx="page" anchory="page"/>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0000" w:rsidRDefault="007D0E60">
    <w:pPr>
      <w:rPr>
        <w:color w:val="auto"/>
        <w:lang w:eastAsia="ru-RU"/>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00000" w:rsidRDefault="007D0E60">
      <w:r>
        <w:separator/>
      </w:r>
    </w:p>
  </w:footnote>
  <w:footnote w:type="continuationSeparator" w:id="0">
    <w:p w:rsidR="00000000" w:rsidRDefault="007D0E6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0000" w:rsidRDefault="007D0E60">
    <w:pPr>
      <w:rPr>
        <w:color w:val="auto"/>
        <w:sz w:val="2"/>
        <w:szCs w:val="2"/>
        <w:lang w:eastAsia="ru-RU"/>
      </w:rPr>
    </w:pPr>
    <w:r>
      <w:rPr>
        <w:noProof/>
        <w:lang w:val="ru-RU" w:eastAsia="ru-RU"/>
      </w:rPr>
      <mc:AlternateContent>
        <mc:Choice Requires="wps">
          <w:drawing>
            <wp:anchor distT="0" distB="0" distL="63500" distR="63500" simplePos="0" relativeHeight="251659264" behindDoc="1" locked="0" layoutInCell="1" allowOverlap="1">
              <wp:simplePos x="0" y="0"/>
              <wp:positionH relativeFrom="page">
                <wp:posOffset>4345940</wp:posOffset>
              </wp:positionH>
              <wp:positionV relativeFrom="page">
                <wp:posOffset>2720975</wp:posOffset>
              </wp:positionV>
              <wp:extent cx="1731010" cy="182245"/>
              <wp:effectExtent l="2540" t="0" r="0" b="0"/>
              <wp:wrapNone/>
              <wp:docPr id="4"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31010" cy="182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00000" w:rsidRDefault="007D0E60">
                          <w:pPr>
                            <w:pStyle w:val="10"/>
                            <w:shd w:val="clear" w:color="auto" w:fill="auto"/>
                            <w:spacing w:line="240" w:lineRule="auto"/>
                          </w:pPr>
                          <w:r>
                            <w:rPr>
                              <w:rStyle w:val="a7"/>
                              <w:color w:val="000000"/>
                              <w:lang w:val="en-US" w:eastAsia="en-US"/>
                            </w:rPr>
                            <w:t>False and True Statement</w:t>
                          </w:r>
                          <w:r>
                            <w:rPr>
                              <w:rStyle w:val="a6"/>
                              <w:color w:val="000000"/>
                              <w:lang w:val="en-US" w:eastAsia="en-US"/>
                            </w:rPr>
                            <w:t xml:space="preserve"> </w:t>
                          </w:r>
                          <w:r>
                            <w:rPr>
                              <w:rStyle w:val="Consolas"/>
                              <w:noProof w:val="0"/>
                              <w:color w:val="000000"/>
                            </w:rPr>
                            <w:t>в</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40" type="#_x0000_t202" style="position:absolute;margin-left:342.2pt;margin-top:214.25pt;width:136.3pt;height:14.35pt;z-index:-251657216;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" filled="f" stroked="f">
              <v:textbox style="mso-fit-shape-to-text:t" inset="0,0,0,0">
                <w:txbxContent>
                  <w:p w:rsidR="00000000" w:rsidRDefault="007D0E60">
                    <w:pPr>
                      <w:pStyle w:val="10"/>
                      <w:shd w:val="clear" w:color="auto" w:fill="auto"/>
                      <w:spacing w:line="240" w:lineRule="auto"/>
                    </w:pPr>
                    <w:r>
                      <w:rPr>
                        <w:rStyle w:val="a7"/>
                        <w:color w:val="000000"/>
                        <w:lang w:val="en-US" w:eastAsia="en-US"/>
                      </w:rPr>
                      <w:t>False and True Statement</w:t>
                    </w:r>
                    <w:r>
                      <w:rPr>
                        <w:rStyle w:val="a6"/>
                        <w:color w:val="000000"/>
                        <w:lang w:val="en-US" w:eastAsia="en-US"/>
                      </w:rPr>
                      <w:t xml:space="preserve"> </w:t>
                    </w:r>
                    <w:r>
                      <w:rPr>
                        <w:rStyle w:val="Consolas"/>
                        <w:noProof w:val="0"/>
                        <w:color w:val="000000"/>
                      </w:rPr>
                      <w:t>в</w:t>
                    </w:r>
                  </w:p>
                </w:txbxContent>
              </v:textbox>
              <w10:wrap anchorx="page" anchory="page"/>
            </v:shap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0000" w:rsidRDefault="007D0E60">
    <w:pPr>
      <w:rPr>
        <w:color w:val="auto"/>
        <w:sz w:val="2"/>
        <w:szCs w:val="2"/>
        <w:lang w:eastAsia="ru-RU"/>
      </w:rPr>
    </w:pPr>
    <w:r>
      <w:rPr>
        <w:noProof/>
        <w:lang w:val="ru-RU" w:eastAsia="ru-RU"/>
      </w:rPr>
      <mc:AlternateContent>
        <mc:Choice Requires="wps">
          <w:drawing>
            <wp:anchor distT="0" distB="0" distL="63500" distR="63500" simplePos="0" relativeHeight="251663360" behindDoc="1" locked="0" layoutInCell="1" allowOverlap="1">
              <wp:simplePos x="0" y="0"/>
              <wp:positionH relativeFrom="page">
                <wp:posOffset>4693285</wp:posOffset>
              </wp:positionH>
              <wp:positionV relativeFrom="page">
                <wp:posOffset>3594735</wp:posOffset>
              </wp:positionV>
              <wp:extent cx="1334135" cy="182245"/>
              <wp:effectExtent l="0" t="3810" r="0" b="0"/>
              <wp:wrapNone/>
              <wp:docPr id="2"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4135" cy="182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00000" w:rsidRDefault="007D0E60">
                          <w:pPr>
                            <w:pStyle w:val="10"/>
                            <w:shd w:val="clear" w:color="auto" w:fill="auto"/>
                            <w:spacing w:line="240" w:lineRule="auto"/>
                          </w:pPr>
                          <w:r>
                            <w:rPr>
                              <w:rStyle w:val="23"/>
                              <w:color w:val="000000"/>
                            </w:rPr>
                            <w:t>Описание картинки</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_x0000_s1042" type="#_x0000_t202" style="position:absolute;margin-left:369.55pt;margin-top:283.05pt;width:105.05pt;height:14.35pt;z-index:-251653120;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" filled="f" stroked="f">
              <v:textbox style="mso-fit-shape-to-text:t" inset="0,0,0,0">
                <w:txbxContent>
                  <w:p w:rsidR="00000000" w:rsidRDefault="007D0E60">
                    <w:pPr>
                      <w:pStyle w:val="10"/>
                      <w:shd w:val="clear" w:color="auto" w:fill="auto"/>
                      <w:spacing w:line="240" w:lineRule="auto"/>
                    </w:pPr>
                    <w:r>
                      <w:rPr>
                        <w:rStyle w:val="23"/>
                        <w:color w:val="000000"/>
                      </w:rPr>
                      <w:t>Описание картинки</w:t>
                    </w:r>
                  </w:p>
                </w:txbxContent>
              </v:textbox>
              <w10:wrap anchorx="page" anchory="page"/>
            </v:shape>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0000" w:rsidRDefault="007D0E60">
    <w:pPr>
      <w:rPr>
        <w:color w:val="auto"/>
        <w:lang w:eastAsia="ru-RU"/>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0000" w:rsidRDefault="007D0E60">
    <w:pPr>
      <w:rPr>
        <w:color w:val="auto"/>
        <w:lang w:eastAsia="ru-RU"/>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0000" w:rsidRDefault="007D0E60">
    <w:pPr>
      <w:rPr>
        <w:color w:val="auto"/>
        <w:sz w:val="2"/>
        <w:szCs w:val="2"/>
        <w:lang w:eastAsia="ru-RU"/>
      </w:rPr>
    </w:pPr>
    <w:r>
      <w:rPr>
        <w:noProof/>
        <w:lang w:val="ru-RU" w:eastAsia="ru-RU"/>
      </w:rPr>
      <mc:AlternateContent>
        <mc:Choice Requires="wps">
          <w:drawing>
            <wp:anchor distT="0" distB="0" distL="63500" distR="63500" simplePos="0" relativeHeight="251665408" behindDoc="1" locked="0" layoutInCell="1" allowOverlap="1">
              <wp:simplePos x="0" y="0"/>
              <wp:positionH relativeFrom="page">
                <wp:posOffset>4966335</wp:posOffset>
              </wp:positionH>
              <wp:positionV relativeFrom="page">
                <wp:posOffset>2516505</wp:posOffset>
              </wp:positionV>
              <wp:extent cx="1190625" cy="182245"/>
              <wp:effectExtent l="3810" t="1905" r="0" b="0"/>
              <wp:wrapNone/>
              <wp:docPr id="1"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90625" cy="182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00000" w:rsidRDefault="007D0E60">
                          <w:pPr>
                            <w:pStyle w:val="10"/>
                            <w:shd w:val="clear" w:color="auto" w:fill="auto"/>
                            <w:spacing w:line="240" w:lineRule="auto"/>
                          </w:pPr>
                          <w:r>
                            <w:rPr>
                              <w:rStyle w:val="23"/>
                              <w:color w:val="000000"/>
                              <w:lang w:val="en-US" w:eastAsia="en-US"/>
                            </w:rPr>
                            <w:t>Copy and translate</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4" o:spid="_x0000_s1043" type="#_x0000_t202" style="position:absolute;margin-left:391.05pt;margin-top:198.15pt;width:93.75pt;height:14.35pt;z-index:-251651072;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" filled="f" stroked="f">
              <v:textbox style="mso-fit-shape-to-text:t" inset="0,0,0,0">
                <w:txbxContent>
                  <w:p w:rsidR="00000000" w:rsidRDefault="007D0E60">
                    <w:pPr>
                      <w:pStyle w:val="10"/>
                      <w:shd w:val="clear" w:color="auto" w:fill="auto"/>
                      <w:spacing w:line="240" w:lineRule="auto"/>
                    </w:pPr>
                    <w:r>
                      <w:rPr>
                        <w:rStyle w:val="23"/>
                        <w:color w:val="000000"/>
                        <w:lang w:val="en-US" w:eastAsia="en-US"/>
                      </w:rPr>
                      <w:t>Copy and translate</w:t>
                    </w:r>
                  </w:p>
                </w:txbxContent>
              </v:textbox>
              <w10:wrap anchorx="page" anchory="page"/>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0"/>
    <w:lvl w:ilvl="0">
      <w:start w:val="1"/>
      <w:numFmt w:val="bullet"/>
      <w:lvlText w:val="•"/>
      <w:lvlJc w:val="left"/>
      <w:rPr>
        <w:rFonts w:ascii="Times New Roman" w:hAnsi="Times New Roman" w:cs="Times New Roman"/>
        <w:b w:val="0"/>
        <w:bCs w:val="0"/>
        <w:i w:val="0"/>
        <w:iCs w:val="0"/>
        <w:smallCaps w:val="0"/>
        <w:strike w:val="0"/>
        <w:color w:val="000000"/>
        <w:spacing w:val="0"/>
        <w:w w:val="100"/>
        <w:position w:val="0"/>
        <w:sz w:val="25"/>
        <w:szCs w:val="25"/>
        <w:u w:val="none"/>
      </w:rPr>
    </w:lvl>
    <w:lvl w:ilvl="1">
      <w:start w:val="1"/>
      <w:numFmt w:val="bullet"/>
      <w:lvlText w:val="•"/>
      <w:lvlJc w:val="left"/>
      <w:rPr>
        <w:rFonts w:ascii="Times New Roman" w:hAnsi="Times New Roman" w:cs="Times New Roman"/>
        <w:b w:val="0"/>
        <w:bCs w:val="0"/>
        <w:i w:val="0"/>
        <w:iCs w:val="0"/>
        <w:smallCaps w:val="0"/>
        <w:strike w:val="0"/>
        <w:color w:val="000000"/>
        <w:spacing w:val="0"/>
        <w:w w:val="100"/>
        <w:position w:val="0"/>
        <w:sz w:val="25"/>
        <w:szCs w:val="25"/>
        <w:u w:val="none"/>
      </w:rPr>
    </w:lvl>
    <w:lvl w:ilvl="2">
      <w:start w:val="1"/>
      <w:numFmt w:val="bullet"/>
      <w:lvlText w:val="•"/>
      <w:lvlJc w:val="left"/>
      <w:rPr>
        <w:rFonts w:ascii="Times New Roman" w:hAnsi="Times New Roman" w:cs="Times New Roman"/>
        <w:b w:val="0"/>
        <w:bCs w:val="0"/>
        <w:i w:val="0"/>
        <w:iCs w:val="0"/>
        <w:smallCaps w:val="0"/>
        <w:strike w:val="0"/>
        <w:color w:val="000000"/>
        <w:spacing w:val="0"/>
        <w:w w:val="100"/>
        <w:position w:val="0"/>
        <w:sz w:val="25"/>
        <w:szCs w:val="25"/>
        <w:u w:val="none"/>
      </w:rPr>
    </w:lvl>
    <w:lvl w:ilvl="3">
      <w:start w:val="1"/>
      <w:numFmt w:val="bullet"/>
      <w:lvlText w:val="•"/>
      <w:lvlJc w:val="left"/>
      <w:rPr>
        <w:rFonts w:ascii="Times New Roman" w:hAnsi="Times New Roman" w:cs="Times New Roman"/>
        <w:b w:val="0"/>
        <w:bCs w:val="0"/>
        <w:i w:val="0"/>
        <w:iCs w:val="0"/>
        <w:smallCaps w:val="0"/>
        <w:strike w:val="0"/>
        <w:color w:val="000000"/>
        <w:spacing w:val="0"/>
        <w:w w:val="100"/>
        <w:position w:val="0"/>
        <w:sz w:val="25"/>
        <w:szCs w:val="25"/>
        <w:u w:val="none"/>
      </w:rPr>
    </w:lvl>
    <w:lvl w:ilvl="4">
      <w:start w:val="1"/>
      <w:numFmt w:val="bullet"/>
      <w:lvlText w:val="•"/>
      <w:lvlJc w:val="left"/>
      <w:rPr>
        <w:rFonts w:ascii="Times New Roman" w:hAnsi="Times New Roman" w:cs="Times New Roman"/>
        <w:b w:val="0"/>
        <w:bCs w:val="0"/>
        <w:i w:val="0"/>
        <w:iCs w:val="0"/>
        <w:smallCaps w:val="0"/>
        <w:strike w:val="0"/>
        <w:color w:val="000000"/>
        <w:spacing w:val="0"/>
        <w:w w:val="100"/>
        <w:position w:val="0"/>
        <w:sz w:val="25"/>
        <w:szCs w:val="25"/>
        <w:u w:val="none"/>
      </w:rPr>
    </w:lvl>
    <w:lvl w:ilvl="5">
      <w:start w:val="1"/>
      <w:numFmt w:val="bullet"/>
      <w:lvlText w:val="•"/>
      <w:lvlJc w:val="left"/>
      <w:rPr>
        <w:rFonts w:ascii="Times New Roman" w:hAnsi="Times New Roman" w:cs="Times New Roman"/>
        <w:b w:val="0"/>
        <w:bCs w:val="0"/>
        <w:i w:val="0"/>
        <w:iCs w:val="0"/>
        <w:smallCaps w:val="0"/>
        <w:strike w:val="0"/>
        <w:color w:val="000000"/>
        <w:spacing w:val="0"/>
        <w:w w:val="100"/>
        <w:position w:val="0"/>
        <w:sz w:val="25"/>
        <w:szCs w:val="25"/>
        <w:u w:val="none"/>
      </w:rPr>
    </w:lvl>
    <w:lvl w:ilvl="6">
      <w:start w:val="1"/>
      <w:numFmt w:val="bullet"/>
      <w:lvlText w:val="•"/>
      <w:lvlJc w:val="left"/>
      <w:rPr>
        <w:rFonts w:ascii="Times New Roman" w:hAnsi="Times New Roman" w:cs="Times New Roman"/>
        <w:b w:val="0"/>
        <w:bCs w:val="0"/>
        <w:i w:val="0"/>
        <w:iCs w:val="0"/>
        <w:smallCaps w:val="0"/>
        <w:strike w:val="0"/>
        <w:color w:val="000000"/>
        <w:spacing w:val="0"/>
        <w:w w:val="100"/>
        <w:position w:val="0"/>
        <w:sz w:val="25"/>
        <w:szCs w:val="25"/>
        <w:u w:val="none"/>
      </w:rPr>
    </w:lvl>
    <w:lvl w:ilvl="7">
      <w:start w:val="1"/>
      <w:numFmt w:val="bullet"/>
      <w:lvlText w:val="•"/>
      <w:lvlJc w:val="left"/>
      <w:rPr>
        <w:rFonts w:ascii="Times New Roman" w:hAnsi="Times New Roman" w:cs="Times New Roman"/>
        <w:b w:val="0"/>
        <w:bCs w:val="0"/>
        <w:i w:val="0"/>
        <w:iCs w:val="0"/>
        <w:smallCaps w:val="0"/>
        <w:strike w:val="0"/>
        <w:color w:val="000000"/>
        <w:spacing w:val="0"/>
        <w:w w:val="100"/>
        <w:position w:val="0"/>
        <w:sz w:val="25"/>
        <w:szCs w:val="25"/>
        <w:u w:val="none"/>
      </w:rPr>
    </w:lvl>
    <w:lvl w:ilvl="8">
      <w:start w:val="1"/>
      <w:numFmt w:val="bullet"/>
      <w:lvlText w:val="•"/>
      <w:lvlJc w:val="left"/>
      <w:rPr>
        <w:rFonts w:ascii="Times New Roman" w:hAnsi="Times New Roman" w:cs="Times New Roman"/>
        <w:b w:val="0"/>
        <w:bCs w:val="0"/>
        <w:i w:val="0"/>
        <w:iCs w:val="0"/>
        <w:smallCaps w:val="0"/>
        <w:strike w:val="0"/>
        <w:color w:val="000000"/>
        <w:spacing w:val="0"/>
        <w:w w:val="100"/>
        <w:position w:val="0"/>
        <w:sz w:val="25"/>
        <w:szCs w:val="25"/>
        <w:u w:val="none"/>
      </w:rPr>
    </w:lvl>
  </w:abstractNum>
  <w:abstractNum w:abstractNumId="1">
    <w:nsid w:val="00000003"/>
    <w:multiLevelType w:val="multilevel"/>
    <w:tmpl w:val="00000002"/>
    <w:lvl w:ilvl="0">
      <w:start w:val="1"/>
      <w:numFmt w:val="decimal"/>
      <w:lvlText w:val="%1)"/>
      <w:lvlJc w:val="left"/>
      <w:rPr>
        <w:rFonts w:ascii="Times New Roman" w:hAnsi="Times New Roman" w:cs="Times New Roman"/>
        <w:b w:val="0"/>
        <w:bCs w:val="0"/>
        <w:i w:val="0"/>
        <w:iCs w:val="0"/>
        <w:smallCaps w:val="0"/>
        <w:strike w:val="0"/>
        <w:color w:val="000000"/>
        <w:spacing w:val="-40"/>
        <w:w w:val="100"/>
        <w:position w:val="0"/>
        <w:sz w:val="26"/>
        <w:szCs w:val="26"/>
        <w:u w:val="none"/>
      </w:rPr>
    </w:lvl>
    <w:lvl w:ilvl="1">
      <w:start w:val="1"/>
      <w:numFmt w:val="decimal"/>
      <w:lvlText w:val="%1)"/>
      <w:lvlJc w:val="left"/>
      <w:rPr>
        <w:rFonts w:ascii="Times New Roman" w:hAnsi="Times New Roman" w:cs="Times New Roman"/>
        <w:b w:val="0"/>
        <w:bCs w:val="0"/>
        <w:i w:val="0"/>
        <w:iCs w:val="0"/>
        <w:smallCaps w:val="0"/>
        <w:strike w:val="0"/>
        <w:color w:val="000000"/>
        <w:spacing w:val="-40"/>
        <w:w w:val="100"/>
        <w:position w:val="0"/>
        <w:sz w:val="26"/>
        <w:szCs w:val="26"/>
        <w:u w:val="none"/>
      </w:rPr>
    </w:lvl>
    <w:lvl w:ilvl="2">
      <w:start w:val="1"/>
      <w:numFmt w:val="decimal"/>
      <w:lvlText w:val="%1)"/>
      <w:lvlJc w:val="left"/>
      <w:rPr>
        <w:rFonts w:ascii="Times New Roman" w:hAnsi="Times New Roman" w:cs="Times New Roman"/>
        <w:b w:val="0"/>
        <w:bCs w:val="0"/>
        <w:i w:val="0"/>
        <w:iCs w:val="0"/>
        <w:smallCaps w:val="0"/>
        <w:strike w:val="0"/>
        <w:color w:val="000000"/>
        <w:spacing w:val="-40"/>
        <w:w w:val="100"/>
        <w:position w:val="0"/>
        <w:sz w:val="26"/>
        <w:szCs w:val="26"/>
        <w:u w:val="none"/>
      </w:rPr>
    </w:lvl>
    <w:lvl w:ilvl="3">
      <w:start w:val="1"/>
      <w:numFmt w:val="decimal"/>
      <w:lvlText w:val="%1)"/>
      <w:lvlJc w:val="left"/>
      <w:rPr>
        <w:rFonts w:ascii="Times New Roman" w:hAnsi="Times New Roman" w:cs="Times New Roman"/>
        <w:b w:val="0"/>
        <w:bCs w:val="0"/>
        <w:i w:val="0"/>
        <w:iCs w:val="0"/>
        <w:smallCaps w:val="0"/>
        <w:strike w:val="0"/>
        <w:color w:val="000000"/>
        <w:spacing w:val="-40"/>
        <w:w w:val="100"/>
        <w:position w:val="0"/>
        <w:sz w:val="26"/>
        <w:szCs w:val="26"/>
        <w:u w:val="none"/>
      </w:rPr>
    </w:lvl>
    <w:lvl w:ilvl="4">
      <w:start w:val="1"/>
      <w:numFmt w:val="decimal"/>
      <w:lvlText w:val="%1)"/>
      <w:lvlJc w:val="left"/>
      <w:rPr>
        <w:rFonts w:ascii="Times New Roman" w:hAnsi="Times New Roman" w:cs="Times New Roman"/>
        <w:b w:val="0"/>
        <w:bCs w:val="0"/>
        <w:i w:val="0"/>
        <w:iCs w:val="0"/>
        <w:smallCaps w:val="0"/>
        <w:strike w:val="0"/>
        <w:color w:val="000000"/>
        <w:spacing w:val="-40"/>
        <w:w w:val="100"/>
        <w:position w:val="0"/>
        <w:sz w:val="26"/>
        <w:szCs w:val="26"/>
        <w:u w:val="none"/>
      </w:rPr>
    </w:lvl>
    <w:lvl w:ilvl="5">
      <w:start w:val="1"/>
      <w:numFmt w:val="decimal"/>
      <w:lvlText w:val="%1)"/>
      <w:lvlJc w:val="left"/>
      <w:rPr>
        <w:rFonts w:ascii="Times New Roman" w:hAnsi="Times New Roman" w:cs="Times New Roman"/>
        <w:b w:val="0"/>
        <w:bCs w:val="0"/>
        <w:i w:val="0"/>
        <w:iCs w:val="0"/>
        <w:smallCaps w:val="0"/>
        <w:strike w:val="0"/>
        <w:color w:val="000000"/>
        <w:spacing w:val="-40"/>
        <w:w w:val="100"/>
        <w:position w:val="0"/>
        <w:sz w:val="26"/>
        <w:szCs w:val="26"/>
        <w:u w:val="none"/>
      </w:rPr>
    </w:lvl>
    <w:lvl w:ilvl="6">
      <w:start w:val="1"/>
      <w:numFmt w:val="decimal"/>
      <w:lvlText w:val="%1)"/>
      <w:lvlJc w:val="left"/>
      <w:rPr>
        <w:rFonts w:ascii="Times New Roman" w:hAnsi="Times New Roman" w:cs="Times New Roman"/>
        <w:b w:val="0"/>
        <w:bCs w:val="0"/>
        <w:i w:val="0"/>
        <w:iCs w:val="0"/>
        <w:smallCaps w:val="0"/>
        <w:strike w:val="0"/>
        <w:color w:val="000000"/>
        <w:spacing w:val="-40"/>
        <w:w w:val="100"/>
        <w:position w:val="0"/>
        <w:sz w:val="26"/>
        <w:szCs w:val="26"/>
        <w:u w:val="none"/>
      </w:rPr>
    </w:lvl>
    <w:lvl w:ilvl="7">
      <w:start w:val="1"/>
      <w:numFmt w:val="decimal"/>
      <w:lvlText w:val="%1)"/>
      <w:lvlJc w:val="left"/>
      <w:rPr>
        <w:rFonts w:ascii="Times New Roman" w:hAnsi="Times New Roman" w:cs="Times New Roman"/>
        <w:b w:val="0"/>
        <w:bCs w:val="0"/>
        <w:i w:val="0"/>
        <w:iCs w:val="0"/>
        <w:smallCaps w:val="0"/>
        <w:strike w:val="0"/>
        <w:color w:val="000000"/>
        <w:spacing w:val="-40"/>
        <w:w w:val="100"/>
        <w:position w:val="0"/>
        <w:sz w:val="26"/>
        <w:szCs w:val="26"/>
        <w:u w:val="none"/>
      </w:rPr>
    </w:lvl>
    <w:lvl w:ilvl="8">
      <w:start w:val="1"/>
      <w:numFmt w:val="decimal"/>
      <w:lvlText w:val="%1)"/>
      <w:lvlJc w:val="left"/>
      <w:rPr>
        <w:rFonts w:ascii="Times New Roman" w:hAnsi="Times New Roman" w:cs="Times New Roman"/>
        <w:b w:val="0"/>
        <w:bCs w:val="0"/>
        <w:i w:val="0"/>
        <w:iCs w:val="0"/>
        <w:smallCaps w:val="0"/>
        <w:strike w:val="0"/>
        <w:color w:val="000000"/>
        <w:spacing w:val="-40"/>
        <w:w w:val="100"/>
        <w:position w:val="0"/>
        <w:sz w:val="26"/>
        <w:szCs w:val="26"/>
        <w:u w:val="none"/>
      </w:rPr>
    </w:lvl>
  </w:abstractNum>
  <w:abstractNum w:abstractNumId="2">
    <w:nsid w:val="00000005"/>
    <w:multiLevelType w:val="multilevel"/>
    <w:tmpl w:val="00000004"/>
    <w:lvl w:ilvl="0">
      <w:start w:val="1"/>
      <w:numFmt w:val="upperRoman"/>
      <w:lvlText w:val="%1"/>
      <w:lvlJc w:val="left"/>
      <w:rPr>
        <w:rFonts w:ascii="Times New Roman" w:hAnsi="Times New Roman" w:cs="Times New Roman"/>
        <w:b w:val="0"/>
        <w:bCs w:val="0"/>
        <w:i w:val="0"/>
        <w:iCs w:val="0"/>
        <w:smallCaps w:val="0"/>
        <w:strike w:val="0"/>
        <w:color w:val="000000"/>
        <w:spacing w:val="0"/>
        <w:w w:val="100"/>
        <w:position w:val="0"/>
        <w:sz w:val="25"/>
        <w:szCs w:val="25"/>
        <w:u w:val="none"/>
      </w:rPr>
    </w:lvl>
    <w:lvl w:ilvl="1">
      <w:start w:val="1"/>
      <w:numFmt w:val="upperRoman"/>
      <w:lvlText w:val="%1"/>
      <w:lvlJc w:val="left"/>
      <w:rPr>
        <w:rFonts w:ascii="Times New Roman" w:hAnsi="Times New Roman" w:cs="Times New Roman"/>
        <w:b w:val="0"/>
        <w:bCs w:val="0"/>
        <w:i w:val="0"/>
        <w:iCs w:val="0"/>
        <w:smallCaps w:val="0"/>
        <w:strike w:val="0"/>
        <w:color w:val="000000"/>
        <w:spacing w:val="0"/>
        <w:w w:val="100"/>
        <w:position w:val="0"/>
        <w:sz w:val="25"/>
        <w:szCs w:val="25"/>
        <w:u w:val="none"/>
      </w:rPr>
    </w:lvl>
    <w:lvl w:ilvl="2">
      <w:start w:val="1"/>
      <w:numFmt w:val="upperRoman"/>
      <w:lvlText w:val="%1"/>
      <w:lvlJc w:val="left"/>
      <w:rPr>
        <w:rFonts w:ascii="Times New Roman" w:hAnsi="Times New Roman" w:cs="Times New Roman"/>
        <w:b w:val="0"/>
        <w:bCs w:val="0"/>
        <w:i w:val="0"/>
        <w:iCs w:val="0"/>
        <w:smallCaps w:val="0"/>
        <w:strike w:val="0"/>
        <w:color w:val="000000"/>
        <w:spacing w:val="0"/>
        <w:w w:val="100"/>
        <w:position w:val="0"/>
        <w:sz w:val="25"/>
        <w:szCs w:val="25"/>
        <w:u w:val="none"/>
      </w:rPr>
    </w:lvl>
    <w:lvl w:ilvl="3">
      <w:start w:val="1"/>
      <w:numFmt w:val="upperRoman"/>
      <w:lvlText w:val="%1"/>
      <w:lvlJc w:val="left"/>
      <w:rPr>
        <w:rFonts w:ascii="Times New Roman" w:hAnsi="Times New Roman" w:cs="Times New Roman"/>
        <w:b w:val="0"/>
        <w:bCs w:val="0"/>
        <w:i w:val="0"/>
        <w:iCs w:val="0"/>
        <w:smallCaps w:val="0"/>
        <w:strike w:val="0"/>
        <w:color w:val="000000"/>
        <w:spacing w:val="0"/>
        <w:w w:val="100"/>
        <w:position w:val="0"/>
        <w:sz w:val="25"/>
        <w:szCs w:val="25"/>
        <w:u w:val="none"/>
      </w:rPr>
    </w:lvl>
    <w:lvl w:ilvl="4">
      <w:start w:val="1"/>
      <w:numFmt w:val="upperRoman"/>
      <w:lvlText w:val="%1"/>
      <w:lvlJc w:val="left"/>
      <w:rPr>
        <w:rFonts w:ascii="Times New Roman" w:hAnsi="Times New Roman" w:cs="Times New Roman"/>
        <w:b w:val="0"/>
        <w:bCs w:val="0"/>
        <w:i w:val="0"/>
        <w:iCs w:val="0"/>
        <w:smallCaps w:val="0"/>
        <w:strike w:val="0"/>
        <w:color w:val="000000"/>
        <w:spacing w:val="0"/>
        <w:w w:val="100"/>
        <w:position w:val="0"/>
        <w:sz w:val="25"/>
        <w:szCs w:val="25"/>
        <w:u w:val="none"/>
      </w:rPr>
    </w:lvl>
    <w:lvl w:ilvl="5">
      <w:start w:val="1"/>
      <w:numFmt w:val="upperRoman"/>
      <w:lvlText w:val="%1"/>
      <w:lvlJc w:val="left"/>
      <w:rPr>
        <w:rFonts w:ascii="Times New Roman" w:hAnsi="Times New Roman" w:cs="Times New Roman"/>
        <w:b w:val="0"/>
        <w:bCs w:val="0"/>
        <w:i w:val="0"/>
        <w:iCs w:val="0"/>
        <w:smallCaps w:val="0"/>
        <w:strike w:val="0"/>
        <w:color w:val="000000"/>
        <w:spacing w:val="0"/>
        <w:w w:val="100"/>
        <w:position w:val="0"/>
        <w:sz w:val="25"/>
        <w:szCs w:val="25"/>
        <w:u w:val="none"/>
      </w:rPr>
    </w:lvl>
    <w:lvl w:ilvl="6">
      <w:start w:val="1"/>
      <w:numFmt w:val="upperRoman"/>
      <w:lvlText w:val="%1"/>
      <w:lvlJc w:val="left"/>
      <w:rPr>
        <w:rFonts w:ascii="Times New Roman" w:hAnsi="Times New Roman" w:cs="Times New Roman"/>
        <w:b w:val="0"/>
        <w:bCs w:val="0"/>
        <w:i w:val="0"/>
        <w:iCs w:val="0"/>
        <w:smallCaps w:val="0"/>
        <w:strike w:val="0"/>
        <w:color w:val="000000"/>
        <w:spacing w:val="0"/>
        <w:w w:val="100"/>
        <w:position w:val="0"/>
        <w:sz w:val="25"/>
        <w:szCs w:val="25"/>
        <w:u w:val="none"/>
      </w:rPr>
    </w:lvl>
    <w:lvl w:ilvl="7">
      <w:start w:val="1"/>
      <w:numFmt w:val="upperRoman"/>
      <w:lvlText w:val="%1"/>
      <w:lvlJc w:val="left"/>
      <w:rPr>
        <w:rFonts w:ascii="Times New Roman" w:hAnsi="Times New Roman" w:cs="Times New Roman"/>
        <w:b w:val="0"/>
        <w:bCs w:val="0"/>
        <w:i w:val="0"/>
        <w:iCs w:val="0"/>
        <w:smallCaps w:val="0"/>
        <w:strike w:val="0"/>
        <w:color w:val="000000"/>
        <w:spacing w:val="0"/>
        <w:w w:val="100"/>
        <w:position w:val="0"/>
        <w:sz w:val="25"/>
        <w:szCs w:val="25"/>
        <w:u w:val="none"/>
      </w:rPr>
    </w:lvl>
    <w:lvl w:ilvl="8">
      <w:start w:val="1"/>
      <w:numFmt w:val="upperRoman"/>
      <w:lvlText w:val="%1"/>
      <w:lvlJc w:val="left"/>
      <w:rPr>
        <w:rFonts w:ascii="Times New Roman" w:hAnsi="Times New Roman" w:cs="Times New Roman"/>
        <w:b w:val="0"/>
        <w:bCs w:val="0"/>
        <w:i w:val="0"/>
        <w:iCs w:val="0"/>
        <w:smallCaps w:val="0"/>
        <w:strike w:val="0"/>
        <w:color w:val="000000"/>
        <w:spacing w:val="0"/>
        <w:w w:val="100"/>
        <w:position w:val="0"/>
        <w:sz w:val="25"/>
        <w:szCs w:val="25"/>
        <w:u w:val="none"/>
      </w:rPr>
    </w:lvl>
  </w:abstractNum>
  <w:abstractNum w:abstractNumId="3">
    <w:nsid w:val="00000007"/>
    <w:multiLevelType w:val="multilevel"/>
    <w:tmpl w:val="00000006"/>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5"/>
        <w:szCs w:val="25"/>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5"/>
        <w:szCs w:val="25"/>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5"/>
        <w:szCs w:val="25"/>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5"/>
        <w:szCs w:val="25"/>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5"/>
        <w:szCs w:val="25"/>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5"/>
        <w:szCs w:val="25"/>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5"/>
        <w:szCs w:val="25"/>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5"/>
        <w:szCs w:val="25"/>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5"/>
        <w:szCs w:val="25"/>
        <w:u w:val="none"/>
      </w:rPr>
    </w:lvl>
  </w:abstractNum>
  <w:abstractNum w:abstractNumId="4">
    <w:nsid w:val="00000009"/>
    <w:multiLevelType w:val="multilevel"/>
    <w:tmpl w:val="00000008"/>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5"/>
        <w:szCs w:val="25"/>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5"/>
        <w:szCs w:val="25"/>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5"/>
        <w:szCs w:val="25"/>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5"/>
        <w:szCs w:val="25"/>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5"/>
        <w:szCs w:val="25"/>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5"/>
        <w:szCs w:val="25"/>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5"/>
        <w:szCs w:val="25"/>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5"/>
        <w:szCs w:val="25"/>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5"/>
        <w:szCs w:val="25"/>
        <w:u w:val="none"/>
      </w:rPr>
    </w:lvl>
  </w:abstractNum>
  <w:abstractNum w:abstractNumId="5">
    <w:nsid w:val="0000000B"/>
    <w:multiLevelType w:val="multilevel"/>
    <w:tmpl w:val="0000000A"/>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5"/>
        <w:szCs w:val="25"/>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5"/>
        <w:szCs w:val="25"/>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5"/>
        <w:szCs w:val="25"/>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5"/>
        <w:szCs w:val="25"/>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5"/>
        <w:szCs w:val="25"/>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5"/>
        <w:szCs w:val="25"/>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5"/>
        <w:szCs w:val="25"/>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5"/>
        <w:szCs w:val="25"/>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5"/>
        <w:szCs w:val="25"/>
        <w:u w:val="none"/>
      </w:rPr>
    </w:lvl>
  </w:abstractNum>
  <w:abstractNum w:abstractNumId="6">
    <w:nsid w:val="0000000D"/>
    <w:multiLevelType w:val="multilevel"/>
    <w:tmpl w:val="0000000C"/>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5"/>
        <w:szCs w:val="25"/>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5"/>
        <w:szCs w:val="25"/>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5"/>
        <w:szCs w:val="25"/>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5"/>
        <w:szCs w:val="25"/>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5"/>
        <w:szCs w:val="25"/>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5"/>
        <w:szCs w:val="25"/>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5"/>
        <w:szCs w:val="25"/>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5"/>
        <w:szCs w:val="25"/>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5"/>
        <w:szCs w:val="25"/>
        <w:u w:val="none"/>
      </w:rPr>
    </w:lvl>
  </w:abstractNum>
  <w:abstractNum w:abstractNumId="7">
    <w:nsid w:val="0000000F"/>
    <w:multiLevelType w:val="multilevel"/>
    <w:tmpl w:val="0000000E"/>
    <w:lvl w:ilvl="0">
      <w:start w:val="1"/>
      <w:numFmt w:val="bullet"/>
      <w:lvlText w:val="—"/>
      <w:lvlJc w:val="left"/>
      <w:rPr>
        <w:rFonts w:ascii="Times New Roman" w:hAnsi="Times New Roman" w:cs="Times New Roman"/>
        <w:b w:val="0"/>
        <w:bCs w:val="0"/>
        <w:i w:val="0"/>
        <w:iCs w:val="0"/>
        <w:smallCaps w:val="0"/>
        <w:strike w:val="0"/>
        <w:color w:val="000000"/>
        <w:spacing w:val="0"/>
        <w:w w:val="100"/>
        <w:position w:val="0"/>
        <w:sz w:val="25"/>
        <w:szCs w:val="25"/>
        <w:u w:val="none"/>
      </w:rPr>
    </w:lvl>
    <w:lvl w:ilvl="1">
      <w:start w:val="1"/>
      <w:numFmt w:val="bullet"/>
      <w:lvlText w:val="—"/>
      <w:lvlJc w:val="left"/>
      <w:rPr>
        <w:rFonts w:ascii="Times New Roman" w:hAnsi="Times New Roman" w:cs="Times New Roman"/>
        <w:b w:val="0"/>
        <w:bCs w:val="0"/>
        <w:i w:val="0"/>
        <w:iCs w:val="0"/>
        <w:smallCaps w:val="0"/>
        <w:strike w:val="0"/>
        <w:color w:val="000000"/>
        <w:spacing w:val="0"/>
        <w:w w:val="100"/>
        <w:position w:val="0"/>
        <w:sz w:val="25"/>
        <w:szCs w:val="25"/>
        <w:u w:val="none"/>
      </w:rPr>
    </w:lvl>
    <w:lvl w:ilvl="2">
      <w:start w:val="1"/>
      <w:numFmt w:val="bullet"/>
      <w:lvlText w:val="—"/>
      <w:lvlJc w:val="left"/>
      <w:rPr>
        <w:rFonts w:ascii="Times New Roman" w:hAnsi="Times New Roman" w:cs="Times New Roman"/>
        <w:b w:val="0"/>
        <w:bCs w:val="0"/>
        <w:i w:val="0"/>
        <w:iCs w:val="0"/>
        <w:smallCaps w:val="0"/>
        <w:strike w:val="0"/>
        <w:color w:val="000000"/>
        <w:spacing w:val="0"/>
        <w:w w:val="100"/>
        <w:position w:val="0"/>
        <w:sz w:val="25"/>
        <w:szCs w:val="25"/>
        <w:u w:val="none"/>
      </w:rPr>
    </w:lvl>
    <w:lvl w:ilvl="3">
      <w:start w:val="1"/>
      <w:numFmt w:val="bullet"/>
      <w:lvlText w:val="—"/>
      <w:lvlJc w:val="left"/>
      <w:rPr>
        <w:rFonts w:ascii="Times New Roman" w:hAnsi="Times New Roman" w:cs="Times New Roman"/>
        <w:b w:val="0"/>
        <w:bCs w:val="0"/>
        <w:i w:val="0"/>
        <w:iCs w:val="0"/>
        <w:smallCaps w:val="0"/>
        <w:strike w:val="0"/>
        <w:color w:val="000000"/>
        <w:spacing w:val="0"/>
        <w:w w:val="100"/>
        <w:position w:val="0"/>
        <w:sz w:val="25"/>
        <w:szCs w:val="25"/>
        <w:u w:val="none"/>
      </w:rPr>
    </w:lvl>
    <w:lvl w:ilvl="4">
      <w:start w:val="1"/>
      <w:numFmt w:val="bullet"/>
      <w:lvlText w:val="—"/>
      <w:lvlJc w:val="left"/>
      <w:rPr>
        <w:rFonts w:ascii="Times New Roman" w:hAnsi="Times New Roman" w:cs="Times New Roman"/>
        <w:b w:val="0"/>
        <w:bCs w:val="0"/>
        <w:i w:val="0"/>
        <w:iCs w:val="0"/>
        <w:smallCaps w:val="0"/>
        <w:strike w:val="0"/>
        <w:color w:val="000000"/>
        <w:spacing w:val="0"/>
        <w:w w:val="100"/>
        <w:position w:val="0"/>
        <w:sz w:val="25"/>
        <w:szCs w:val="25"/>
        <w:u w:val="none"/>
      </w:rPr>
    </w:lvl>
    <w:lvl w:ilvl="5">
      <w:start w:val="1"/>
      <w:numFmt w:val="bullet"/>
      <w:lvlText w:val="—"/>
      <w:lvlJc w:val="left"/>
      <w:rPr>
        <w:rFonts w:ascii="Times New Roman" w:hAnsi="Times New Roman" w:cs="Times New Roman"/>
        <w:b w:val="0"/>
        <w:bCs w:val="0"/>
        <w:i w:val="0"/>
        <w:iCs w:val="0"/>
        <w:smallCaps w:val="0"/>
        <w:strike w:val="0"/>
        <w:color w:val="000000"/>
        <w:spacing w:val="0"/>
        <w:w w:val="100"/>
        <w:position w:val="0"/>
        <w:sz w:val="25"/>
        <w:szCs w:val="25"/>
        <w:u w:val="none"/>
      </w:rPr>
    </w:lvl>
    <w:lvl w:ilvl="6">
      <w:start w:val="1"/>
      <w:numFmt w:val="bullet"/>
      <w:lvlText w:val="—"/>
      <w:lvlJc w:val="left"/>
      <w:rPr>
        <w:rFonts w:ascii="Times New Roman" w:hAnsi="Times New Roman" w:cs="Times New Roman"/>
        <w:b w:val="0"/>
        <w:bCs w:val="0"/>
        <w:i w:val="0"/>
        <w:iCs w:val="0"/>
        <w:smallCaps w:val="0"/>
        <w:strike w:val="0"/>
        <w:color w:val="000000"/>
        <w:spacing w:val="0"/>
        <w:w w:val="100"/>
        <w:position w:val="0"/>
        <w:sz w:val="25"/>
        <w:szCs w:val="25"/>
        <w:u w:val="none"/>
      </w:rPr>
    </w:lvl>
    <w:lvl w:ilvl="7">
      <w:start w:val="1"/>
      <w:numFmt w:val="bullet"/>
      <w:lvlText w:val="—"/>
      <w:lvlJc w:val="left"/>
      <w:rPr>
        <w:rFonts w:ascii="Times New Roman" w:hAnsi="Times New Roman" w:cs="Times New Roman"/>
        <w:b w:val="0"/>
        <w:bCs w:val="0"/>
        <w:i w:val="0"/>
        <w:iCs w:val="0"/>
        <w:smallCaps w:val="0"/>
        <w:strike w:val="0"/>
        <w:color w:val="000000"/>
        <w:spacing w:val="0"/>
        <w:w w:val="100"/>
        <w:position w:val="0"/>
        <w:sz w:val="25"/>
        <w:szCs w:val="25"/>
        <w:u w:val="none"/>
      </w:rPr>
    </w:lvl>
    <w:lvl w:ilvl="8">
      <w:start w:val="1"/>
      <w:numFmt w:val="bullet"/>
      <w:lvlText w:val="—"/>
      <w:lvlJc w:val="left"/>
      <w:rPr>
        <w:rFonts w:ascii="Times New Roman" w:hAnsi="Times New Roman" w:cs="Times New Roman"/>
        <w:b w:val="0"/>
        <w:bCs w:val="0"/>
        <w:i w:val="0"/>
        <w:iCs w:val="0"/>
        <w:smallCaps w:val="0"/>
        <w:strike w:val="0"/>
        <w:color w:val="000000"/>
        <w:spacing w:val="0"/>
        <w:w w:val="100"/>
        <w:position w:val="0"/>
        <w:sz w:val="25"/>
        <w:szCs w:val="25"/>
        <w:u w:val="none"/>
      </w:rPr>
    </w:lvl>
  </w:abstractNum>
  <w:abstractNum w:abstractNumId="8">
    <w:nsid w:val="00000011"/>
    <w:multiLevelType w:val="multilevel"/>
    <w:tmpl w:val="00000010"/>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5"/>
        <w:szCs w:val="25"/>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5"/>
        <w:szCs w:val="25"/>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5"/>
        <w:szCs w:val="25"/>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5"/>
        <w:szCs w:val="25"/>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5"/>
        <w:szCs w:val="25"/>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5"/>
        <w:szCs w:val="25"/>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5"/>
        <w:szCs w:val="25"/>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5"/>
        <w:szCs w:val="25"/>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5"/>
        <w:szCs w:val="25"/>
        <w:u w:val="none"/>
      </w:rPr>
    </w:lvl>
  </w:abstractNum>
  <w:abstractNum w:abstractNumId="9">
    <w:nsid w:val="00000013"/>
    <w:multiLevelType w:val="multilevel"/>
    <w:tmpl w:val="00000012"/>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5"/>
        <w:szCs w:val="25"/>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5"/>
        <w:szCs w:val="25"/>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5"/>
        <w:szCs w:val="25"/>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5"/>
        <w:szCs w:val="25"/>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5"/>
        <w:szCs w:val="25"/>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5"/>
        <w:szCs w:val="25"/>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5"/>
        <w:szCs w:val="25"/>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5"/>
        <w:szCs w:val="25"/>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5"/>
        <w:szCs w:val="25"/>
        <w:u w:val="none"/>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defaultTabStop w:val="720"/>
  <w:evenAndOddHeaders/>
  <w:drawingGridHorizontalSpacing w:val="181"/>
  <w:drawingGridVerticalSpacing w:val="181"/>
  <w:doNotShadeFormData/>
  <w:characterSpacingControl w:val="compressPunctuation"/>
  <w:doNotValidateAgainstSchema/>
  <w:doNotDemarcateInvalidXml/>
  <w:hdrShapeDefaults>
    <o:shapedefaults v:ext="edit" spidmax="2053"/>
  </w:hdrShapeDefaults>
  <w:footnotePr>
    <w:footnote w:id="-1"/>
    <w:footnote w:id="0"/>
  </w:footnotePr>
  <w:endnotePr>
    <w:endnote w:id="-1"/>
    <w:endnote w:id="0"/>
  </w:endnotePr>
  <w:compat>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0E60"/>
    <w:rsid w:val="007D0E6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3"/>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ourier New" w:eastAsia="Times New Roman" w:hAnsi="Courier New" w:cs="Times New Roman"/>
        <w:sz w:val="24"/>
        <w:szCs w:val="24"/>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nhideWhenUsed="0"/>
    <w:lsdException w:name="Body Text" w:unhideWhenUsed="0"/>
    <w:lsdException w:name="Subtitle" w:semiHidden="0" w:uiPriority="11" w:unhideWhenUsed="0" w:qFormat="1"/>
    <w:lsdException w:name="Hyperlink" w:unhideWhenUsed="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pPr>
    <w:rPr>
      <w:rFonts w:cs="Courier New"/>
      <w:color w:val="000000"/>
      <w:lang w:val="en-US" w:eastAsia="en-US"/>
    </w:rPr>
  </w:style>
  <w:style w:type="character" w:default="1" w:styleId="a0">
    <w:name w:val="Default Paragraph Font"/>
    <w:uiPriority w:val="99"/>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rPr>
      <w:color w:val="0066CC"/>
      <w:u w:val="single"/>
    </w:rPr>
  </w:style>
  <w:style w:type="character" w:customStyle="1" w:styleId="2">
    <w:name w:val="Основной текст (2)_"/>
    <w:basedOn w:val="a0"/>
    <w:link w:val="20"/>
    <w:uiPriority w:val="99"/>
    <w:rPr>
      <w:rFonts w:ascii="Times New Roman" w:hAnsi="Times New Roman" w:cs="Times New Roman"/>
      <w:i/>
      <w:iCs/>
      <w:spacing w:val="-20"/>
      <w:sz w:val="25"/>
      <w:szCs w:val="25"/>
      <w:u w:val="none"/>
    </w:rPr>
  </w:style>
  <w:style w:type="character" w:customStyle="1" w:styleId="1">
    <w:name w:val="Основной текст Знак1"/>
    <w:basedOn w:val="a0"/>
    <w:link w:val="a4"/>
    <w:uiPriority w:val="99"/>
    <w:rPr>
      <w:rFonts w:ascii="Times New Roman" w:hAnsi="Times New Roman" w:cs="Times New Roman"/>
      <w:sz w:val="25"/>
      <w:szCs w:val="25"/>
      <w:u w:val="none"/>
    </w:rPr>
  </w:style>
  <w:style w:type="character" w:customStyle="1" w:styleId="6">
    <w:name w:val="Заголовок №6_"/>
    <w:basedOn w:val="a0"/>
    <w:link w:val="60"/>
    <w:uiPriority w:val="99"/>
    <w:rPr>
      <w:rFonts w:ascii="Times New Roman" w:hAnsi="Times New Roman" w:cs="Times New Roman"/>
      <w:i/>
      <w:iCs/>
      <w:noProof/>
      <w:spacing w:val="-20"/>
      <w:sz w:val="25"/>
      <w:szCs w:val="25"/>
      <w:u w:val="none"/>
    </w:rPr>
  </w:style>
  <w:style w:type="character" w:customStyle="1" w:styleId="3">
    <w:name w:val="Основной текст (3)_"/>
    <w:basedOn w:val="a0"/>
    <w:link w:val="30"/>
    <w:uiPriority w:val="99"/>
    <w:rPr>
      <w:rFonts w:ascii="Segoe UI" w:hAnsi="Segoe UI" w:cs="Segoe UI"/>
      <w:b/>
      <w:bCs/>
      <w:i/>
      <w:iCs/>
      <w:noProof/>
      <w:spacing w:val="-20"/>
      <w:sz w:val="23"/>
      <w:szCs w:val="23"/>
      <w:u w:val="none"/>
    </w:rPr>
  </w:style>
  <w:style w:type="paragraph" w:styleId="a4">
    <w:name w:val="Body Text"/>
    <w:basedOn w:val="a"/>
    <w:link w:val="1"/>
    <w:uiPriority w:val="99"/>
    <w:pPr>
      <w:shd w:val="clear" w:color="auto" w:fill="FFFFFF"/>
      <w:spacing w:before="120" w:after="120" w:line="240" w:lineRule="atLeast"/>
      <w:ind w:hanging="3960"/>
      <w:jc w:val="both"/>
    </w:pPr>
    <w:rPr>
      <w:rFonts w:ascii="Times New Roman" w:hAnsi="Times New Roman" w:cs="Times New Roman"/>
      <w:color w:val="auto"/>
      <w:sz w:val="25"/>
      <w:szCs w:val="25"/>
      <w:lang w:eastAsia="ru-RU"/>
    </w:rPr>
  </w:style>
  <w:style w:type="character" w:customStyle="1" w:styleId="a5">
    <w:name w:val="Основной текст Знак"/>
    <w:basedOn w:val="a0"/>
    <w:uiPriority w:val="99"/>
    <w:semiHidden/>
    <w:rPr>
      <w:rFonts w:cs="Courier New"/>
      <w:color w:val="000000"/>
      <w:lang w:val="en-US" w:eastAsia="en-US"/>
    </w:rPr>
  </w:style>
  <w:style w:type="character" w:customStyle="1" w:styleId="13pt">
    <w:name w:val="Основной текст + 13 pt"/>
    <w:aliases w:val="Интервал -2 pt"/>
    <w:basedOn w:val="1"/>
    <w:uiPriority w:val="99"/>
    <w:rPr>
      <w:rFonts w:ascii="Times New Roman" w:hAnsi="Times New Roman" w:cs="Times New Roman"/>
      <w:noProof/>
      <w:spacing w:val="-40"/>
      <w:sz w:val="26"/>
      <w:szCs w:val="26"/>
      <w:u w:val="none"/>
    </w:rPr>
  </w:style>
  <w:style w:type="character" w:customStyle="1" w:styleId="Exact">
    <w:name w:val="Основной текст Exact"/>
    <w:basedOn w:val="a0"/>
    <w:uiPriority w:val="99"/>
    <w:rPr>
      <w:rFonts w:ascii="Times New Roman" w:hAnsi="Times New Roman" w:cs="Times New Roman"/>
      <w:spacing w:val="5"/>
      <w:u w:val="none"/>
    </w:rPr>
  </w:style>
  <w:style w:type="character" w:customStyle="1" w:styleId="8">
    <w:name w:val="Заголовок №8_"/>
    <w:basedOn w:val="a0"/>
    <w:link w:val="80"/>
    <w:uiPriority w:val="99"/>
    <w:rPr>
      <w:rFonts w:ascii="Times New Roman" w:hAnsi="Times New Roman" w:cs="Times New Roman"/>
      <w:i/>
      <w:iCs/>
      <w:noProof/>
      <w:spacing w:val="-20"/>
      <w:sz w:val="25"/>
      <w:szCs w:val="25"/>
      <w:u w:val="none"/>
    </w:rPr>
  </w:style>
  <w:style w:type="character" w:customStyle="1" w:styleId="a6">
    <w:name w:val="Колонтитул_"/>
    <w:basedOn w:val="a0"/>
    <w:link w:val="10"/>
    <w:uiPriority w:val="99"/>
    <w:rPr>
      <w:rFonts w:ascii="Times New Roman" w:hAnsi="Times New Roman" w:cs="Times New Roman"/>
      <w:sz w:val="25"/>
      <w:szCs w:val="25"/>
      <w:u w:val="none"/>
      <w:lang w:val="ru-RU" w:eastAsia="ru-RU"/>
    </w:rPr>
  </w:style>
  <w:style w:type="character" w:customStyle="1" w:styleId="a7">
    <w:name w:val="Колонтитул"/>
    <w:basedOn w:val="a6"/>
    <w:uiPriority w:val="99"/>
    <w:rPr>
      <w:rFonts w:ascii="Times New Roman" w:hAnsi="Times New Roman" w:cs="Times New Roman"/>
      <w:sz w:val="25"/>
      <w:szCs w:val="25"/>
      <w:u w:val="single"/>
      <w:lang w:val="ru-RU" w:eastAsia="ru-RU"/>
    </w:rPr>
  </w:style>
  <w:style w:type="character" w:customStyle="1" w:styleId="2Exact">
    <w:name w:val="Подпись к картинке (2) Exact"/>
    <w:basedOn w:val="a0"/>
    <w:link w:val="21"/>
    <w:uiPriority w:val="99"/>
    <w:rPr>
      <w:rFonts w:ascii="Times New Roman" w:hAnsi="Times New Roman" w:cs="Times New Roman"/>
      <w:spacing w:val="3"/>
      <w:u w:val="none"/>
    </w:rPr>
  </w:style>
  <w:style w:type="character" w:customStyle="1" w:styleId="2Exact1">
    <w:name w:val="Подпись к картинке (2) Exact1"/>
    <w:basedOn w:val="2Exact"/>
    <w:uiPriority w:val="99"/>
    <w:rPr>
      <w:rFonts w:ascii="Times New Roman" w:hAnsi="Times New Roman" w:cs="Times New Roman"/>
      <w:strike/>
      <w:spacing w:val="3"/>
      <w:u w:val="none"/>
    </w:rPr>
  </w:style>
  <w:style w:type="character" w:customStyle="1" w:styleId="31">
    <w:name w:val="Подпись к картинке (3)_"/>
    <w:basedOn w:val="a0"/>
    <w:link w:val="32"/>
    <w:uiPriority w:val="99"/>
    <w:rPr>
      <w:rFonts w:ascii="Times New Roman" w:hAnsi="Times New Roman" w:cs="Times New Roman"/>
      <w:i/>
      <w:iCs/>
      <w:noProof/>
      <w:spacing w:val="-20"/>
      <w:sz w:val="25"/>
      <w:szCs w:val="25"/>
      <w:u w:val="none"/>
    </w:rPr>
  </w:style>
  <w:style w:type="character" w:customStyle="1" w:styleId="Exact0">
    <w:name w:val="Подпись к картинке Exact"/>
    <w:basedOn w:val="a0"/>
    <w:uiPriority w:val="99"/>
    <w:rPr>
      <w:rFonts w:ascii="Times New Roman" w:hAnsi="Times New Roman" w:cs="Times New Roman"/>
      <w:spacing w:val="5"/>
      <w:u w:val="none"/>
    </w:rPr>
  </w:style>
  <w:style w:type="character" w:customStyle="1" w:styleId="9">
    <w:name w:val="Заголовок №9_"/>
    <w:basedOn w:val="a0"/>
    <w:link w:val="90"/>
    <w:uiPriority w:val="99"/>
    <w:rPr>
      <w:rFonts w:ascii="Times New Roman" w:hAnsi="Times New Roman" w:cs="Times New Roman"/>
      <w:i/>
      <w:iCs/>
      <w:noProof/>
      <w:spacing w:val="-20"/>
      <w:sz w:val="25"/>
      <w:szCs w:val="25"/>
      <w:u w:val="none"/>
    </w:rPr>
  </w:style>
  <w:style w:type="character" w:customStyle="1" w:styleId="a8">
    <w:name w:val="Подпись к картинке_"/>
    <w:basedOn w:val="a0"/>
    <w:link w:val="11"/>
    <w:uiPriority w:val="99"/>
    <w:rPr>
      <w:rFonts w:ascii="Times New Roman" w:hAnsi="Times New Roman" w:cs="Times New Roman"/>
      <w:sz w:val="25"/>
      <w:szCs w:val="25"/>
      <w:u w:val="none"/>
    </w:rPr>
  </w:style>
  <w:style w:type="character" w:customStyle="1" w:styleId="a9">
    <w:name w:val="Подпись к картинке"/>
    <w:basedOn w:val="a8"/>
    <w:uiPriority w:val="99"/>
    <w:rPr>
      <w:rFonts w:ascii="Times New Roman" w:hAnsi="Times New Roman" w:cs="Times New Roman"/>
      <w:sz w:val="25"/>
      <w:szCs w:val="25"/>
      <w:u w:val="single"/>
    </w:rPr>
  </w:style>
  <w:style w:type="character" w:customStyle="1" w:styleId="12">
    <w:name w:val="Заголовок №1_"/>
    <w:basedOn w:val="a0"/>
    <w:link w:val="13"/>
    <w:uiPriority w:val="99"/>
    <w:rPr>
      <w:rFonts w:ascii="Consolas" w:hAnsi="Consolas" w:cs="Consolas"/>
      <w:i/>
      <w:iCs/>
      <w:noProof/>
      <w:spacing w:val="-20"/>
      <w:sz w:val="20"/>
      <w:szCs w:val="20"/>
      <w:u w:val="none"/>
    </w:rPr>
  </w:style>
  <w:style w:type="character" w:customStyle="1" w:styleId="4">
    <w:name w:val="Основной текст (4)_"/>
    <w:basedOn w:val="a0"/>
    <w:link w:val="40"/>
    <w:uiPriority w:val="99"/>
    <w:rPr>
      <w:rFonts w:ascii="Times New Roman" w:hAnsi="Times New Roman" w:cs="Times New Roman"/>
      <w:b/>
      <w:bCs/>
      <w:i/>
      <w:iCs/>
      <w:noProof/>
      <w:spacing w:val="-40"/>
      <w:sz w:val="26"/>
      <w:szCs w:val="26"/>
      <w:u w:val="none"/>
    </w:rPr>
  </w:style>
  <w:style w:type="character" w:customStyle="1" w:styleId="5">
    <w:name w:val="Основной текст (5)_"/>
    <w:basedOn w:val="a0"/>
    <w:link w:val="50"/>
    <w:uiPriority w:val="99"/>
    <w:rPr>
      <w:rFonts w:ascii="Consolas" w:hAnsi="Consolas" w:cs="Consolas"/>
      <w:i/>
      <w:iCs/>
      <w:noProof/>
      <w:spacing w:val="-20"/>
      <w:sz w:val="20"/>
      <w:szCs w:val="20"/>
      <w:u w:val="none"/>
    </w:rPr>
  </w:style>
  <w:style w:type="character" w:customStyle="1" w:styleId="22">
    <w:name w:val="Основной текст (2) + Не курсив"/>
    <w:aliases w:val="Интервал 0 pt"/>
    <w:basedOn w:val="2"/>
    <w:uiPriority w:val="99"/>
    <w:rPr>
      <w:rFonts w:ascii="Times New Roman" w:hAnsi="Times New Roman" w:cs="Times New Roman"/>
      <w:spacing w:val="0"/>
      <w:sz w:val="25"/>
      <w:szCs w:val="25"/>
      <w:u w:val="none"/>
    </w:rPr>
  </w:style>
  <w:style w:type="character" w:customStyle="1" w:styleId="51">
    <w:name w:val="Заголовок №5_"/>
    <w:basedOn w:val="a0"/>
    <w:link w:val="52"/>
    <w:uiPriority w:val="99"/>
    <w:rPr>
      <w:rFonts w:ascii="Times New Roman" w:hAnsi="Times New Roman" w:cs="Times New Roman"/>
      <w:i/>
      <w:iCs/>
      <w:noProof/>
      <w:spacing w:val="-20"/>
      <w:sz w:val="25"/>
      <w:szCs w:val="25"/>
      <w:u w:val="none"/>
    </w:rPr>
  </w:style>
  <w:style w:type="character" w:customStyle="1" w:styleId="33">
    <w:name w:val="Заголовок №3_"/>
    <w:basedOn w:val="a0"/>
    <w:link w:val="34"/>
    <w:uiPriority w:val="99"/>
    <w:rPr>
      <w:rFonts w:ascii="Times New Roman" w:hAnsi="Times New Roman" w:cs="Times New Roman"/>
      <w:i/>
      <w:iCs/>
      <w:noProof/>
      <w:spacing w:val="370"/>
      <w:sz w:val="34"/>
      <w:szCs w:val="34"/>
      <w:u w:val="none"/>
    </w:rPr>
  </w:style>
  <w:style w:type="character" w:customStyle="1" w:styleId="23">
    <w:name w:val="Колонтитул2"/>
    <w:basedOn w:val="a6"/>
    <w:uiPriority w:val="99"/>
    <w:rPr>
      <w:rFonts w:ascii="Times New Roman" w:hAnsi="Times New Roman" w:cs="Times New Roman"/>
      <w:sz w:val="25"/>
      <w:szCs w:val="25"/>
      <w:u w:val="none"/>
    </w:rPr>
  </w:style>
  <w:style w:type="character" w:customStyle="1" w:styleId="aa">
    <w:name w:val="Основной текст + Курсив"/>
    <w:aliases w:val="Интервал -1 pt"/>
    <w:basedOn w:val="1"/>
    <w:uiPriority w:val="99"/>
    <w:rPr>
      <w:rFonts w:ascii="Times New Roman" w:hAnsi="Times New Roman" w:cs="Times New Roman"/>
      <w:i/>
      <w:iCs/>
      <w:spacing w:val="-20"/>
      <w:sz w:val="25"/>
      <w:szCs w:val="25"/>
      <w:u w:val="none"/>
    </w:rPr>
  </w:style>
  <w:style w:type="character" w:customStyle="1" w:styleId="Consolas">
    <w:name w:val="Колонтитул + Consolas"/>
    <w:aliases w:val="10,5 pt,Курсив"/>
    <w:basedOn w:val="a6"/>
    <w:uiPriority w:val="99"/>
    <w:rPr>
      <w:rFonts w:ascii="Consolas" w:hAnsi="Consolas" w:cs="Consolas"/>
      <w:i/>
      <w:iCs/>
      <w:noProof/>
      <w:sz w:val="21"/>
      <w:szCs w:val="21"/>
      <w:u w:val="none"/>
    </w:rPr>
  </w:style>
  <w:style w:type="character" w:customStyle="1" w:styleId="61">
    <w:name w:val="Основной текст (6)_"/>
    <w:basedOn w:val="a0"/>
    <w:link w:val="62"/>
    <w:uiPriority w:val="99"/>
    <w:rPr>
      <w:rFonts w:ascii="Times New Roman" w:hAnsi="Times New Roman" w:cs="Times New Roman"/>
      <w:b/>
      <w:bCs/>
      <w:i/>
      <w:iCs/>
      <w:sz w:val="25"/>
      <w:szCs w:val="25"/>
      <w:u w:val="none"/>
      <w:lang w:val="ru-RU" w:eastAsia="ru-RU"/>
    </w:rPr>
  </w:style>
  <w:style w:type="character" w:customStyle="1" w:styleId="24">
    <w:name w:val="Основной текст + Курсив2"/>
    <w:aliases w:val="Интервал -1 pt1"/>
    <w:basedOn w:val="1"/>
    <w:uiPriority w:val="99"/>
    <w:rPr>
      <w:rFonts w:ascii="Times New Roman" w:hAnsi="Times New Roman" w:cs="Times New Roman"/>
      <w:i/>
      <w:iCs/>
      <w:spacing w:val="-20"/>
      <w:sz w:val="25"/>
      <w:szCs w:val="25"/>
      <w:u w:val="single"/>
    </w:rPr>
  </w:style>
  <w:style w:type="character" w:customStyle="1" w:styleId="6Exact">
    <w:name w:val="Основной текст (6) Exact"/>
    <w:basedOn w:val="a0"/>
    <w:uiPriority w:val="99"/>
    <w:rPr>
      <w:rFonts w:ascii="Times New Roman" w:hAnsi="Times New Roman" w:cs="Times New Roman"/>
      <w:b/>
      <w:bCs/>
      <w:i/>
      <w:iCs/>
      <w:spacing w:val="-3"/>
      <w:u w:val="none"/>
      <w:lang w:val="ru-RU" w:eastAsia="ru-RU"/>
    </w:rPr>
  </w:style>
  <w:style w:type="character" w:customStyle="1" w:styleId="7Exact">
    <w:name w:val="Основной текст (7) Exact"/>
    <w:basedOn w:val="a0"/>
    <w:link w:val="7"/>
    <w:uiPriority w:val="99"/>
    <w:rPr>
      <w:rFonts w:ascii="Consolas" w:hAnsi="Consolas" w:cs="Consolas"/>
      <w:noProof/>
      <w:spacing w:val="-15"/>
      <w:sz w:val="20"/>
      <w:szCs w:val="20"/>
      <w:u w:val="none"/>
    </w:rPr>
  </w:style>
  <w:style w:type="character" w:customStyle="1" w:styleId="ab">
    <w:name w:val="Оглавление_"/>
    <w:basedOn w:val="a0"/>
    <w:link w:val="ac"/>
    <w:uiPriority w:val="99"/>
    <w:rPr>
      <w:rFonts w:ascii="Times New Roman" w:hAnsi="Times New Roman" w:cs="Times New Roman"/>
      <w:sz w:val="25"/>
      <w:szCs w:val="25"/>
      <w:u w:val="none"/>
    </w:rPr>
  </w:style>
  <w:style w:type="character" w:customStyle="1" w:styleId="81">
    <w:name w:val="Основной текст (8)_"/>
    <w:basedOn w:val="a0"/>
    <w:link w:val="82"/>
    <w:uiPriority w:val="99"/>
    <w:rPr>
      <w:rFonts w:ascii="Segoe UI" w:hAnsi="Segoe UI" w:cs="Segoe UI"/>
      <w:b/>
      <w:bCs/>
      <w:i/>
      <w:iCs/>
      <w:noProof/>
      <w:spacing w:val="-20"/>
      <w:sz w:val="25"/>
      <w:szCs w:val="25"/>
      <w:u w:val="none"/>
    </w:rPr>
  </w:style>
  <w:style w:type="character" w:customStyle="1" w:styleId="91">
    <w:name w:val="Основной текст (9)_"/>
    <w:basedOn w:val="a0"/>
    <w:link w:val="92"/>
    <w:uiPriority w:val="99"/>
    <w:rPr>
      <w:rFonts w:ascii="Times New Roman" w:hAnsi="Times New Roman" w:cs="Times New Roman"/>
      <w:b/>
      <w:bCs/>
      <w:noProof/>
      <w:sz w:val="26"/>
      <w:szCs w:val="26"/>
      <w:u w:val="none"/>
    </w:rPr>
  </w:style>
  <w:style w:type="character" w:customStyle="1" w:styleId="25">
    <w:name w:val="Оглавление (2)_"/>
    <w:basedOn w:val="a0"/>
    <w:link w:val="26"/>
    <w:uiPriority w:val="99"/>
    <w:rPr>
      <w:rFonts w:ascii="Times New Roman" w:hAnsi="Times New Roman" w:cs="Times New Roman"/>
      <w:i/>
      <w:iCs/>
      <w:noProof/>
      <w:spacing w:val="-20"/>
      <w:sz w:val="25"/>
      <w:szCs w:val="25"/>
      <w:u w:val="none"/>
    </w:rPr>
  </w:style>
  <w:style w:type="character" w:customStyle="1" w:styleId="70">
    <w:name w:val="Заголовок №7_"/>
    <w:basedOn w:val="a0"/>
    <w:link w:val="71"/>
    <w:uiPriority w:val="99"/>
    <w:rPr>
      <w:rFonts w:ascii="Times New Roman" w:hAnsi="Times New Roman" w:cs="Times New Roman"/>
      <w:i/>
      <w:iCs/>
      <w:noProof/>
      <w:spacing w:val="-20"/>
      <w:sz w:val="25"/>
      <w:szCs w:val="25"/>
      <w:u w:val="none"/>
    </w:rPr>
  </w:style>
  <w:style w:type="character" w:customStyle="1" w:styleId="14">
    <w:name w:val="Основной текст + Курсив1"/>
    <w:aliases w:val="Интервал 0 pt1"/>
    <w:basedOn w:val="1"/>
    <w:uiPriority w:val="99"/>
    <w:rPr>
      <w:rFonts w:ascii="Times New Roman" w:hAnsi="Times New Roman" w:cs="Times New Roman"/>
      <w:i/>
      <w:iCs/>
      <w:spacing w:val="10"/>
      <w:sz w:val="25"/>
      <w:szCs w:val="25"/>
      <w:u w:val="none"/>
      <w:lang w:val="ru-RU" w:eastAsia="ru-RU"/>
    </w:rPr>
  </w:style>
  <w:style w:type="character" w:customStyle="1" w:styleId="100">
    <w:name w:val="Основной текст (10)_"/>
    <w:basedOn w:val="a0"/>
    <w:link w:val="101"/>
    <w:uiPriority w:val="99"/>
    <w:rPr>
      <w:rFonts w:ascii="Consolas" w:hAnsi="Consolas" w:cs="Consolas"/>
      <w:i/>
      <w:iCs/>
      <w:noProof/>
      <w:spacing w:val="-30"/>
      <w:sz w:val="20"/>
      <w:szCs w:val="20"/>
      <w:u w:val="none"/>
    </w:rPr>
  </w:style>
  <w:style w:type="character" w:customStyle="1" w:styleId="41">
    <w:name w:val="Оглавление (4)_"/>
    <w:basedOn w:val="a0"/>
    <w:link w:val="42"/>
    <w:uiPriority w:val="99"/>
    <w:rPr>
      <w:rFonts w:ascii="Consolas" w:hAnsi="Consolas" w:cs="Consolas"/>
      <w:i/>
      <w:iCs/>
      <w:noProof/>
      <w:spacing w:val="-30"/>
      <w:sz w:val="20"/>
      <w:szCs w:val="20"/>
      <w:u w:val="none"/>
    </w:rPr>
  </w:style>
  <w:style w:type="character" w:customStyle="1" w:styleId="27">
    <w:name w:val="Заголовок №2_"/>
    <w:basedOn w:val="a0"/>
    <w:link w:val="28"/>
    <w:uiPriority w:val="99"/>
    <w:rPr>
      <w:rFonts w:ascii="Times New Roman" w:hAnsi="Times New Roman" w:cs="Times New Roman"/>
      <w:i/>
      <w:iCs/>
      <w:noProof/>
      <w:spacing w:val="-50"/>
      <w:sz w:val="37"/>
      <w:szCs w:val="37"/>
      <w:u w:val="none"/>
    </w:rPr>
  </w:style>
  <w:style w:type="character" w:customStyle="1" w:styleId="43">
    <w:name w:val="Подпись к картинке (4)_"/>
    <w:basedOn w:val="a0"/>
    <w:link w:val="44"/>
    <w:uiPriority w:val="99"/>
    <w:rPr>
      <w:rFonts w:ascii="Segoe UI" w:hAnsi="Segoe UI" w:cs="Segoe UI"/>
      <w:b/>
      <w:bCs/>
      <w:i/>
      <w:iCs/>
      <w:spacing w:val="-30"/>
      <w:sz w:val="33"/>
      <w:szCs w:val="33"/>
      <w:u w:val="none"/>
    </w:rPr>
  </w:style>
  <w:style w:type="paragraph" w:customStyle="1" w:styleId="20">
    <w:name w:val="Основной текст (2)"/>
    <w:basedOn w:val="a"/>
    <w:link w:val="2"/>
    <w:uiPriority w:val="99"/>
    <w:pPr>
      <w:shd w:val="clear" w:color="auto" w:fill="FFFFFF"/>
      <w:spacing w:after="120" w:line="240" w:lineRule="atLeast"/>
    </w:pPr>
    <w:rPr>
      <w:rFonts w:ascii="Times New Roman" w:hAnsi="Times New Roman" w:cs="Times New Roman"/>
      <w:i/>
      <w:iCs/>
      <w:color w:val="auto"/>
      <w:spacing w:val="-20"/>
      <w:sz w:val="25"/>
      <w:szCs w:val="25"/>
      <w:lang w:eastAsia="ru-RU"/>
    </w:rPr>
  </w:style>
  <w:style w:type="paragraph" w:customStyle="1" w:styleId="60">
    <w:name w:val="Заголовок №6"/>
    <w:basedOn w:val="a"/>
    <w:link w:val="6"/>
    <w:uiPriority w:val="99"/>
    <w:pPr>
      <w:shd w:val="clear" w:color="auto" w:fill="FFFFFF"/>
      <w:spacing w:line="240" w:lineRule="atLeast"/>
      <w:jc w:val="both"/>
      <w:outlineLvl w:val="5"/>
    </w:pPr>
    <w:rPr>
      <w:rFonts w:ascii="Times New Roman" w:hAnsi="Times New Roman" w:cs="Times New Roman"/>
      <w:i/>
      <w:iCs/>
      <w:noProof/>
      <w:color w:val="auto"/>
      <w:spacing w:val="-20"/>
      <w:sz w:val="25"/>
      <w:szCs w:val="25"/>
      <w:lang w:eastAsia="ru-RU"/>
    </w:rPr>
  </w:style>
  <w:style w:type="paragraph" w:customStyle="1" w:styleId="30">
    <w:name w:val="Основной текст (3)"/>
    <w:basedOn w:val="a"/>
    <w:link w:val="3"/>
    <w:uiPriority w:val="99"/>
    <w:pPr>
      <w:shd w:val="clear" w:color="auto" w:fill="FFFFFF"/>
      <w:spacing w:line="240" w:lineRule="atLeast"/>
      <w:jc w:val="both"/>
    </w:pPr>
    <w:rPr>
      <w:rFonts w:ascii="Segoe UI" w:hAnsi="Segoe UI" w:cs="Segoe UI"/>
      <w:b/>
      <w:bCs/>
      <w:i/>
      <w:iCs/>
      <w:noProof/>
      <w:color w:val="auto"/>
      <w:spacing w:val="-20"/>
      <w:sz w:val="23"/>
      <w:szCs w:val="23"/>
      <w:lang w:eastAsia="ru-RU"/>
    </w:rPr>
  </w:style>
  <w:style w:type="paragraph" w:customStyle="1" w:styleId="80">
    <w:name w:val="Заголовок №8"/>
    <w:basedOn w:val="a"/>
    <w:link w:val="8"/>
    <w:uiPriority w:val="99"/>
    <w:pPr>
      <w:shd w:val="clear" w:color="auto" w:fill="FFFFFF"/>
      <w:spacing w:before="120" w:after="600" w:line="240" w:lineRule="atLeast"/>
      <w:jc w:val="both"/>
      <w:outlineLvl w:val="7"/>
    </w:pPr>
    <w:rPr>
      <w:rFonts w:ascii="Times New Roman" w:hAnsi="Times New Roman" w:cs="Times New Roman"/>
      <w:i/>
      <w:iCs/>
      <w:noProof/>
      <w:color w:val="auto"/>
      <w:spacing w:val="-20"/>
      <w:sz w:val="25"/>
      <w:szCs w:val="25"/>
      <w:lang w:eastAsia="ru-RU"/>
    </w:rPr>
  </w:style>
  <w:style w:type="paragraph" w:customStyle="1" w:styleId="10">
    <w:name w:val="Колонтитул1"/>
    <w:basedOn w:val="a"/>
    <w:link w:val="a6"/>
    <w:uiPriority w:val="99"/>
    <w:pPr>
      <w:shd w:val="clear" w:color="auto" w:fill="FFFFFF"/>
      <w:spacing w:line="240" w:lineRule="atLeast"/>
    </w:pPr>
    <w:rPr>
      <w:rFonts w:ascii="Times New Roman" w:hAnsi="Times New Roman" w:cs="Times New Roman"/>
      <w:color w:val="auto"/>
      <w:sz w:val="25"/>
      <w:szCs w:val="25"/>
      <w:lang w:val="ru-RU" w:eastAsia="ru-RU"/>
    </w:rPr>
  </w:style>
  <w:style w:type="paragraph" w:customStyle="1" w:styleId="21">
    <w:name w:val="Подпись к картинке (2)"/>
    <w:basedOn w:val="a"/>
    <w:link w:val="2Exact"/>
    <w:uiPriority w:val="99"/>
    <w:pPr>
      <w:shd w:val="clear" w:color="auto" w:fill="FFFFFF"/>
      <w:spacing w:line="240" w:lineRule="atLeast"/>
    </w:pPr>
    <w:rPr>
      <w:rFonts w:ascii="Times New Roman" w:hAnsi="Times New Roman" w:cs="Times New Roman"/>
      <w:color w:val="auto"/>
      <w:spacing w:val="3"/>
      <w:lang w:eastAsia="ru-RU"/>
    </w:rPr>
  </w:style>
  <w:style w:type="paragraph" w:customStyle="1" w:styleId="32">
    <w:name w:val="Подпись к картинке (3)"/>
    <w:basedOn w:val="a"/>
    <w:link w:val="31"/>
    <w:uiPriority w:val="99"/>
    <w:pPr>
      <w:shd w:val="clear" w:color="auto" w:fill="FFFFFF"/>
      <w:spacing w:line="240" w:lineRule="atLeast"/>
    </w:pPr>
    <w:rPr>
      <w:rFonts w:ascii="Times New Roman" w:hAnsi="Times New Roman" w:cs="Times New Roman"/>
      <w:i/>
      <w:iCs/>
      <w:noProof/>
      <w:color w:val="auto"/>
      <w:spacing w:val="-20"/>
      <w:sz w:val="25"/>
      <w:szCs w:val="25"/>
      <w:lang w:eastAsia="ru-RU"/>
    </w:rPr>
  </w:style>
  <w:style w:type="paragraph" w:customStyle="1" w:styleId="11">
    <w:name w:val="Подпись к картинке1"/>
    <w:basedOn w:val="a"/>
    <w:link w:val="a8"/>
    <w:uiPriority w:val="99"/>
    <w:pPr>
      <w:shd w:val="clear" w:color="auto" w:fill="FFFFFF"/>
      <w:spacing w:after="60" w:line="240" w:lineRule="atLeast"/>
      <w:jc w:val="center"/>
    </w:pPr>
    <w:rPr>
      <w:rFonts w:ascii="Times New Roman" w:hAnsi="Times New Roman" w:cs="Times New Roman"/>
      <w:color w:val="auto"/>
      <w:sz w:val="25"/>
      <w:szCs w:val="25"/>
      <w:lang w:eastAsia="ru-RU"/>
    </w:rPr>
  </w:style>
  <w:style w:type="paragraph" w:customStyle="1" w:styleId="90">
    <w:name w:val="Заголовок №9"/>
    <w:basedOn w:val="a"/>
    <w:link w:val="9"/>
    <w:uiPriority w:val="99"/>
    <w:pPr>
      <w:shd w:val="clear" w:color="auto" w:fill="FFFFFF"/>
      <w:spacing w:line="240" w:lineRule="atLeast"/>
      <w:outlineLvl w:val="8"/>
    </w:pPr>
    <w:rPr>
      <w:rFonts w:ascii="Times New Roman" w:hAnsi="Times New Roman" w:cs="Times New Roman"/>
      <w:i/>
      <w:iCs/>
      <w:noProof/>
      <w:color w:val="auto"/>
      <w:spacing w:val="-20"/>
      <w:sz w:val="25"/>
      <w:szCs w:val="25"/>
      <w:lang w:eastAsia="ru-RU"/>
    </w:rPr>
  </w:style>
  <w:style w:type="paragraph" w:customStyle="1" w:styleId="13">
    <w:name w:val="Заголовок №1"/>
    <w:basedOn w:val="a"/>
    <w:link w:val="12"/>
    <w:uiPriority w:val="99"/>
    <w:pPr>
      <w:shd w:val="clear" w:color="auto" w:fill="FFFFFF"/>
      <w:spacing w:after="120" w:line="240" w:lineRule="atLeast"/>
      <w:jc w:val="center"/>
      <w:outlineLvl w:val="0"/>
    </w:pPr>
    <w:rPr>
      <w:rFonts w:ascii="Consolas" w:hAnsi="Consolas" w:cs="Consolas"/>
      <w:i/>
      <w:iCs/>
      <w:noProof/>
      <w:color w:val="auto"/>
      <w:spacing w:val="-20"/>
      <w:sz w:val="20"/>
      <w:szCs w:val="20"/>
      <w:lang w:eastAsia="ru-RU"/>
    </w:rPr>
  </w:style>
  <w:style w:type="paragraph" w:customStyle="1" w:styleId="40">
    <w:name w:val="Основной текст (4)"/>
    <w:basedOn w:val="a"/>
    <w:link w:val="4"/>
    <w:uiPriority w:val="99"/>
    <w:pPr>
      <w:shd w:val="clear" w:color="auto" w:fill="FFFFFF"/>
      <w:spacing w:before="120" w:line="312" w:lineRule="exact"/>
      <w:jc w:val="both"/>
    </w:pPr>
    <w:rPr>
      <w:rFonts w:ascii="Times New Roman" w:hAnsi="Times New Roman" w:cs="Times New Roman"/>
      <w:b/>
      <w:bCs/>
      <w:i/>
      <w:iCs/>
      <w:noProof/>
      <w:color w:val="auto"/>
      <w:spacing w:val="-40"/>
      <w:sz w:val="26"/>
      <w:szCs w:val="26"/>
      <w:lang w:eastAsia="ru-RU"/>
    </w:rPr>
  </w:style>
  <w:style w:type="paragraph" w:customStyle="1" w:styleId="50">
    <w:name w:val="Основной текст (5)"/>
    <w:basedOn w:val="a"/>
    <w:link w:val="5"/>
    <w:uiPriority w:val="99"/>
    <w:pPr>
      <w:shd w:val="clear" w:color="auto" w:fill="FFFFFF"/>
      <w:spacing w:before="180" w:line="240" w:lineRule="atLeast"/>
      <w:jc w:val="both"/>
    </w:pPr>
    <w:rPr>
      <w:rFonts w:ascii="Consolas" w:hAnsi="Consolas" w:cs="Consolas"/>
      <w:i/>
      <w:iCs/>
      <w:noProof/>
      <w:color w:val="auto"/>
      <w:spacing w:val="-20"/>
      <w:sz w:val="20"/>
      <w:szCs w:val="20"/>
      <w:lang w:eastAsia="ru-RU"/>
    </w:rPr>
  </w:style>
  <w:style w:type="paragraph" w:customStyle="1" w:styleId="52">
    <w:name w:val="Заголовок №5"/>
    <w:basedOn w:val="a"/>
    <w:link w:val="51"/>
    <w:uiPriority w:val="99"/>
    <w:pPr>
      <w:shd w:val="clear" w:color="auto" w:fill="FFFFFF"/>
      <w:spacing w:before="300" w:after="60" w:line="240" w:lineRule="atLeast"/>
      <w:jc w:val="right"/>
      <w:outlineLvl w:val="4"/>
    </w:pPr>
    <w:rPr>
      <w:rFonts w:ascii="Times New Roman" w:hAnsi="Times New Roman" w:cs="Times New Roman"/>
      <w:i/>
      <w:iCs/>
      <w:noProof/>
      <w:color w:val="auto"/>
      <w:spacing w:val="-20"/>
      <w:sz w:val="25"/>
      <w:szCs w:val="25"/>
      <w:lang w:eastAsia="ru-RU"/>
    </w:rPr>
  </w:style>
  <w:style w:type="paragraph" w:customStyle="1" w:styleId="34">
    <w:name w:val="Заголовок №3"/>
    <w:basedOn w:val="a"/>
    <w:link w:val="33"/>
    <w:uiPriority w:val="99"/>
    <w:pPr>
      <w:shd w:val="clear" w:color="auto" w:fill="FFFFFF"/>
      <w:spacing w:before="60" w:line="240" w:lineRule="atLeast"/>
      <w:jc w:val="both"/>
      <w:outlineLvl w:val="2"/>
    </w:pPr>
    <w:rPr>
      <w:rFonts w:ascii="Times New Roman" w:hAnsi="Times New Roman" w:cs="Times New Roman"/>
      <w:i/>
      <w:iCs/>
      <w:noProof/>
      <w:color w:val="auto"/>
      <w:spacing w:val="370"/>
      <w:sz w:val="34"/>
      <w:szCs w:val="34"/>
      <w:lang w:eastAsia="ru-RU"/>
    </w:rPr>
  </w:style>
  <w:style w:type="paragraph" w:customStyle="1" w:styleId="62">
    <w:name w:val="Основной текст (6)"/>
    <w:basedOn w:val="a"/>
    <w:link w:val="61"/>
    <w:uiPriority w:val="99"/>
    <w:pPr>
      <w:shd w:val="clear" w:color="auto" w:fill="FFFFFF"/>
      <w:spacing w:before="60" w:line="240" w:lineRule="atLeast"/>
    </w:pPr>
    <w:rPr>
      <w:rFonts w:ascii="Times New Roman" w:hAnsi="Times New Roman" w:cs="Times New Roman"/>
      <w:b/>
      <w:bCs/>
      <w:i/>
      <w:iCs/>
      <w:color w:val="auto"/>
      <w:sz w:val="25"/>
      <w:szCs w:val="25"/>
      <w:lang w:val="ru-RU" w:eastAsia="ru-RU"/>
    </w:rPr>
  </w:style>
  <w:style w:type="paragraph" w:customStyle="1" w:styleId="7">
    <w:name w:val="Основной текст (7)"/>
    <w:basedOn w:val="a"/>
    <w:link w:val="7Exact"/>
    <w:uiPriority w:val="99"/>
    <w:pPr>
      <w:shd w:val="clear" w:color="auto" w:fill="FFFFFF"/>
      <w:spacing w:line="552" w:lineRule="exact"/>
      <w:jc w:val="both"/>
    </w:pPr>
    <w:rPr>
      <w:rFonts w:ascii="Consolas" w:hAnsi="Consolas" w:cs="Consolas"/>
      <w:noProof/>
      <w:color w:val="auto"/>
      <w:spacing w:val="-15"/>
      <w:sz w:val="20"/>
      <w:szCs w:val="20"/>
      <w:lang w:eastAsia="ru-RU"/>
    </w:rPr>
  </w:style>
  <w:style w:type="paragraph" w:customStyle="1" w:styleId="ac">
    <w:name w:val="Оглавление"/>
    <w:basedOn w:val="a"/>
    <w:link w:val="ab"/>
    <w:uiPriority w:val="99"/>
    <w:pPr>
      <w:shd w:val="clear" w:color="auto" w:fill="FFFFFF"/>
      <w:spacing w:before="120" w:line="240" w:lineRule="atLeast"/>
      <w:jc w:val="both"/>
    </w:pPr>
    <w:rPr>
      <w:rFonts w:ascii="Times New Roman" w:hAnsi="Times New Roman" w:cs="Times New Roman"/>
      <w:color w:val="auto"/>
      <w:sz w:val="25"/>
      <w:szCs w:val="25"/>
      <w:lang w:eastAsia="ru-RU"/>
    </w:rPr>
  </w:style>
  <w:style w:type="paragraph" w:customStyle="1" w:styleId="82">
    <w:name w:val="Основной текст (8)"/>
    <w:basedOn w:val="a"/>
    <w:link w:val="81"/>
    <w:uiPriority w:val="99"/>
    <w:pPr>
      <w:shd w:val="clear" w:color="auto" w:fill="FFFFFF"/>
      <w:spacing w:line="240" w:lineRule="atLeast"/>
      <w:jc w:val="both"/>
    </w:pPr>
    <w:rPr>
      <w:rFonts w:ascii="Segoe UI" w:hAnsi="Segoe UI" w:cs="Segoe UI"/>
      <w:b/>
      <w:bCs/>
      <w:i/>
      <w:iCs/>
      <w:noProof/>
      <w:color w:val="auto"/>
      <w:spacing w:val="-20"/>
      <w:sz w:val="25"/>
      <w:szCs w:val="25"/>
      <w:lang w:eastAsia="ru-RU"/>
    </w:rPr>
  </w:style>
  <w:style w:type="paragraph" w:customStyle="1" w:styleId="92">
    <w:name w:val="Основной текст (9)"/>
    <w:basedOn w:val="a"/>
    <w:link w:val="91"/>
    <w:uiPriority w:val="99"/>
    <w:pPr>
      <w:shd w:val="clear" w:color="auto" w:fill="FFFFFF"/>
      <w:spacing w:after="240" w:line="240" w:lineRule="atLeast"/>
      <w:jc w:val="both"/>
    </w:pPr>
    <w:rPr>
      <w:rFonts w:ascii="Times New Roman" w:hAnsi="Times New Roman" w:cs="Times New Roman"/>
      <w:b/>
      <w:bCs/>
      <w:noProof/>
      <w:color w:val="auto"/>
      <w:sz w:val="26"/>
      <w:szCs w:val="26"/>
      <w:lang w:eastAsia="ru-RU"/>
    </w:rPr>
  </w:style>
  <w:style w:type="paragraph" w:customStyle="1" w:styleId="26">
    <w:name w:val="Оглавление (2)"/>
    <w:basedOn w:val="a"/>
    <w:link w:val="25"/>
    <w:uiPriority w:val="99"/>
    <w:pPr>
      <w:shd w:val="clear" w:color="auto" w:fill="FFFFFF"/>
      <w:spacing w:after="240" w:line="240" w:lineRule="atLeast"/>
      <w:jc w:val="both"/>
    </w:pPr>
    <w:rPr>
      <w:rFonts w:ascii="Times New Roman" w:hAnsi="Times New Roman" w:cs="Times New Roman"/>
      <w:i/>
      <w:iCs/>
      <w:noProof/>
      <w:color w:val="auto"/>
      <w:spacing w:val="-20"/>
      <w:sz w:val="25"/>
      <w:szCs w:val="25"/>
      <w:lang w:eastAsia="ru-RU"/>
    </w:rPr>
  </w:style>
  <w:style w:type="paragraph" w:customStyle="1" w:styleId="71">
    <w:name w:val="Заголовок №7"/>
    <w:basedOn w:val="a"/>
    <w:link w:val="70"/>
    <w:uiPriority w:val="99"/>
    <w:pPr>
      <w:shd w:val="clear" w:color="auto" w:fill="FFFFFF"/>
      <w:spacing w:after="120" w:line="240" w:lineRule="atLeast"/>
      <w:jc w:val="center"/>
      <w:outlineLvl w:val="6"/>
    </w:pPr>
    <w:rPr>
      <w:rFonts w:ascii="Times New Roman" w:hAnsi="Times New Roman" w:cs="Times New Roman"/>
      <w:i/>
      <w:iCs/>
      <w:noProof/>
      <w:color w:val="auto"/>
      <w:spacing w:val="-20"/>
      <w:sz w:val="25"/>
      <w:szCs w:val="25"/>
      <w:lang w:eastAsia="ru-RU"/>
    </w:rPr>
  </w:style>
  <w:style w:type="paragraph" w:customStyle="1" w:styleId="101">
    <w:name w:val="Основной текст (10)"/>
    <w:basedOn w:val="a"/>
    <w:link w:val="100"/>
    <w:uiPriority w:val="99"/>
    <w:pPr>
      <w:shd w:val="clear" w:color="auto" w:fill="FFFFFF"/>
      <w:spacing w:line="240" w:lineRule="atLeast"/>
    </w:pPr>
    <w:rPr>
      <w:rFonts w:ascii="Consolas" w:hAnsi="Consolas" w:cs="Consolas"/>
      <w:i/>
      <w:iCs/>
      <w:noProof/>
      <w:color w:val="auto"/>
      <w:spacing w:val="-30"/>
      <w:sz w:val="20"/>
      <w:szCs w:val="20"/>
      <w:lang w:eastAsia="ru-RU"/>
    </w:rPr>
  </w:style>
  <w:style w:type="paragraph" w:customStyle="1" w:styleId="42">
    <w:name w:val="Оглавление (4)"/>
    <w:basedOn w:val="a"/>
    <w:link w:val="41"/>
    <w:uiPriority w:val="99"/>
    <w:pPr>
      <w:shd w:val="clear" w:color="auto" w:fill="FFFFFF"/>
      <w:spacing w:before="180" w:line="240" w:lineRule="atLeast"/>
      <w:jc w:val="both"/>
    </w:pPr>
    <w:rPr>
      <w:rFonts w:ascii="Consolas" w:hAnsi="Consolas" w:cs="Consolas"/>
      <w:i/>
      <w:iCs/>
      <w:noProof/>
      <w:color w:val="auto"/>
      <w:spacing w:val="-30"/>
      <w:sz w:val="20"/>
      <w:szCs w:val="20"/>
      <w:lang w:eastAsia="ru-RU"/>
    </w:rPr>
  </w:style>
  <w:style w:type="paragraph" w:customStyle="1" w:styleId="28">
    <w:name w:val="Заголовок №2"/>
    <w:basedOn w:val="a"/>
    <w:link w:val="27"/>
    <w:uiPriority w:val="99"/>
    <w:pPr>
      <w:shd w:val="clear" w:color="auto" w:fill="FFFFFF"/>
      <w:spacing w:before="60" w:line="240" w:lineRule="atLeast"/>
      <w:outlineLvl w:val="1"/>
    </w:pPr>
    <w:rPr>
      <w:rFonts w:ascii="Times New Roman" w:hAnsi="Times New Roman" w:cs="Times New Roman"/>
      <w:i/>
      <w:iCs/>
      <w:noProof/>
      <w:color w:val="auto"/>
      <w:spacing w:val="-50"/>
      <w:sz w:val="37"/>
      <w:szCs w:val="37"/>
      <w:lang w:eastAsia="ru-RU"/>
    </w:rPr>
  </w:style>
  <w:style w:type="paragraph" w:customStyle="1" w:styleId="44">
    <w:name w:val="Подпись к картинке (4)"/>
    <w:basedOn w:val="a"/>
    <w:link w:val="43"/>
    <w:uiPriority w:val="99"/>
    <w:pPr>
      <w:shd w:val="clear" w:color="auto" w:fill="FFFFFF"/>
      <w:spacing w:line="240" w:lineRule="atLeast"/>
      <w:jc w:val="center"/>
    </w:pPr>
    <w:rPr>
      <w:rFonts w:ascii="Segoe UI" w:hAnsi="Segoe UI" w:cs="Segoe UI"/>
      <w:b/>
      <w:bCs/>
      <w:i/>
      <w:iCs/>
      <w:color w:val="auto"/>
      <w:spacing w:val="-30"/>
      <w:sz w:val="33"/>
      <w:szCs w:val="33"/>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ourier New" w:eastAsia="Times New Roman" w:hAnsi="Courier New" w:cs="Times New Roman"/>
        <w:sz w:val="24"/>
        <w:szCs w:val="24"/>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nhideWhenUsed="0"/>
    <w:lsdException w:name="Body Text" w:unhideWhenUsed="0"/>
    <w:lsdException w:name="Subtitle" w:semiHidden="0" w:uiPriority="11" w:unhideWhenUsed="0" w:qFormat="1"/>
    <w:lsdException w:name="Hyperlink" w:unhideWhenUsed="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pPr>
    <w:rPr>
      <w:rFonts w:cs="Courier New"/>
      <w:color w:val="000000"/>
      <w:lang w:val="en-US" w:eastAsia="en-US"/>
    </w:rPr>
  </w:style>
  <w:style w:type="character" w:default="1" w:styleId="a0">
    <w:name w:val="Default Paragraph Font"/>
    <w:uiPriority w:val="99"/>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rPr>
      <w:color w:val="0066CC"/>
      <w:u w:val="single"/>
    </w:rPr>
  </w:style>
  <w:style w:type="character" w:customStyle="1" w:styleId="2">
    <w:name w:val="Основной текст (2)_"/>
    <w:basedOn w:val="a0"/>
    <w:link w:val="20"/>
    <w:uiPriority w:val="99"/>
    <w:rPr>
      <w:rFonts w:ascii="Times New Roman" w:hAnsi="Times New Roman" w:cs="Times New Roman"/>
      <w:i/>
      <w:iCs/>
      <w:spacing w:val="-20"/>
      <w:sz w:val="25"/>
      <w:szCs w:val="25"/>
      <w:u w:val="none"/>
    </w:rPr>
  </w:style>
  <w:style w:type="character" w:customStyle="1" w:styleId="1">
    <w:name w:val="Основной текст Знак1"/>
    <w:basedOn w:val="a0"/>
    <w:link w:val="a4"/>
    <w:uiPriority w:val="99"/>
    <w:rPr>
      <w:rFonts w:ascii="Times New Roman" w:hAnsi="Times New Roman" w:cs="Times New Roman"/>
      <w:sz w:val="25"/>
      <w:szCs w:val="25"/>
      <w:u w:val="none"/>
    </w:rPr>
  </w:style>
  <w:style w:type="character" w:customStyle="1" w:styleId="6">
    <w:name w:val="Заголовок №6_"/>
    <w:basedOn w:val="a0"/>
    <w:link w:val="60"/>
    <w:uiPriority w:val="99"/>
    <w:rPr>
      <w:rFonts w:ascii="Times New Roman" w:hAnsi="Times New Roman" w:cs="Times New Roman"/>
      <w:i/>
      <w:iCs/>
      <w:noProof/>
      <w:spacing w:val="-20"/>
      <w:sz w:val="25"/>
      <w:szCs w:val="25"/>
      <w:u w:val="none"/>
    </w:rPr>
  </w:style>
  <w:style w:type="character" w:customStyle="1" w:styleId="3">
    <w:name w:val="Основной текст (3)_"/>
    <w:basedOn w:val="a0"/>
    <w:link w:val="30"/>
    <w:uiPriority w:val="99"/>
    <w:rPr>
      <w:rFonts w:ascii="Segoe UI" w:hAnsi="Segoe UI" w:cs="Segoe UI"/>
      <w:b/>
      <w:bCs/>
      <w:i/>
      <w:iCs/>
      <w:noProof/>
      <w:spacing w:val="-20"/>
      <w:sz w:val="23"/>
      <w:szCs w:val="23"/>
      <w:u w:val="none"/>
    </w:rPr>
  </w:style>
  <w:style w:type="paragraph" w:styleId="a4">
    <w:name w:val="Body Text"/>
    <w:basedOn w:val="a"/>
    <w:link w:val="1"/>
    <w:uiPriority w:val="99"/>
    <w:pPr>
      <w:shd w:val="clear" w:color="auto" w:fill="FFFFFF"/>
      <w:spacing w:before="120" w:after="120" w:line="240" w:lineRule="atLeast"/>
      <w:ind w:hanging="3960"/>
      <w:jc w:val="both"/>
    </w:pPr>
    <w:rPr>
      <w:rFonts w:ascii="Times New Roman" w:hAnsi="Times New Roman" w:cs="Times New Roman"/>
      <w:color w:val="auto"/>
      <w:sz w:val="25"/>
      <w:szCs w:val="25"/>
      <w:lang w:eastAsia="ru-RU"/>
    </w:rPr>
  </w:style>
  <w:style w:type="character" w:customStyle="1" w:styleId="a5">
    <w:name w:val="Основной текст Знак"/>
    <w:basedOn w:val="a0"/>
    <w:uiPriority w:val="99"/>
    <w:semiHidden/>
    <w:rPr>
      <w:rFonts w:cs="Courier New"/>
      <w:color w:val="000000"/>
      <w:lang w:val="en-US" w:eastAsia="en-US"/>
    </w:rPr>
  </w:style>
  <w:style w:type="character" w:customStyle="1" w:styleId="13pt">
    <w:name w:val="Основной текст + 13 pt"/>
    <w:aliases w:val="Интервал -2 pt"/>
    <w:basedOn w:val="1"/>
    <w:uiPriority w:val="99"/>
    <w:rPr>
      <w:rFonts w:ascii="Times New Roman" w:hAnsi="Times New Roman" w:cs="Times New Roman"/>
      <w:noProof/>
      <w:spacing w:val="-40"/>
      <w:sz w:val="26"/>
      <w:szCs w:val="26"/>
      <w:u w:val="none"/>
    </w:rPr>
  </w:style>
  <w:style w:type="character" w:customStyle="1" w:styleId="Exact">
    <w:name w:val="Основной текст Exact"/>
    <w:basedOn w:val="a0"/>
    <w:uiPriority w:val="99"/>
    <w:rPr>
      <w:rFonts w:ascii="Times New Roman" w:hAnsi="Times New Roman" w:cs="Times New Roman"/>
      <w:spacing w:val="5"/>
      <w:u w:val="none"/>
    </w:rPr>
  </w:style>
  <w:style w:type="character" w:customStyle="1" w:styleId="8">
    <w:name w:val="Заголовок №8_"/>
    <w:basedOn w:val="a0"/>
    <w:link w:val="80"/>
    <w:uiPriority w:val="99"/>
    <w:rPr>
      <w:rFonts w:ascii="Times New Roman" w:hAnsi="Times New Roman" w:cs="Times New Roman"/>
      <w:i/>
      <w:iCs/>
      <w:noProof/>
      <w:spacing w:val="-20"/>
      <w:sz w:val="25"/>
      <w:szCs w:val="25"/>
      <w:u w:val="none"/>
    </w:rPr>
  </w:style>
  <w:style w:type="character" w:customStyle="1" w:styleId="a6">
    <w:name w:val="Колонтитул_"/>
    <w:basedOn w:val="a0"/>
    <w:link w:val="10"/>
    <w:uiPriority w:val="99"/>
    <w:rPr>
      <w:rFonts w:ascii="Times New Roman" w:hAnsi="Times New Roman" w:cs="Times New Roman"/>
      <w:sz w:val="25"/>
      <w:szCs w:val="25"/>
      <w:u w:val="none"/>
      <w:lang w:val="ru-RU" w:eastAsia="ru-RU"/>
    </w:rPr>
  </w:style>
  <w:style w:type="character" w:customStyle="1" w:styleId="a7">
    <w:name w:val="Колонтитул"/>
    <w:basedOn w:val="a6"/>
    <w:uiPriority w:val="99"/>
    <w:rPr>
      <w:rFonts w:ascii="Times New Roman" w:hAnsi="Times New Roman" w:cs="Times New Roman"/>
      <w:sz w:val="25"/>
      <w:szCs w:val="25"/>
      <w:u w:val="single"/>
      <w:lang w:val="ru-RU" w:eastAsia="ru-RU"/>
    </w:rPr>
  </w:style>
  <w:style w:type="character" w:customStyle="1" w:styleId="2Exact">
    <w:name w:val="Подпись к картинке (2) Exact"/>
    <w:basedOn w:val="a0"/>
    <w:link w:val="21"/>
    <w:uiPriority w:val="99"/>
    <w:rPr>
      <w:rFonts w:ascii="Times New Roman" w:hAnsi="Times New Roman" w:cs="Times New Roman"/>
      <w:spacing w:val="3"/>
      <w:u w:val="none"/>
    </w:rPr>
  </w:style>
  <w:style w:type="character" w:customStyle="1" w:styleId="2Exact1">
    <w:name w:val="Подпись к картинке (2) Exact1"/>
    <w:basedOn w:val="2Exact"/>
    <w:uiPriority w:val="99"/>
    <w:rPr>
      <w:rFonts w:ascii="Times New Roman" w:hAnsi="Times New Roman" w:cs="Times New Roman"/>
      <w:strike/>
      <w:spacing w:val="3"/>
      <w:u w:val="none"/>
    </w:rPr>
  </w:style>
  <w:style w:type="character" w:customStyle="1" w:styleId="31">
    <w:name w:val="Подпись к картинке (3)_"/>
    <w:basedOn w:val="a0"/>
    <w:link w:val="32"/>
    <w:uiPriority w:val="99"/>
    <w:rPr>
      <w:rFonts w:ascii="Times New Roman" w:hAnsi="Times New Roman" w:cs="Times New Roman"/>
      <w:i/>
      <w:iCs/>
      <w:noProof/>
      <w:spacing w:val="-20"/>
      <w:sz w:val="25"/>
      <w:szCs w:val="25"/>
      <w:u w:val="none"/>
    </w:rPr>
  </w:style>
  <w:style w:type="character" w:customStyle="1" w:styleId="Exact0">
    <w:name w:val="Подпись к картинке Exact"/>
    <w:basedOn w:val="a0"/>
    <w:uiPriority w:val="99"/>
    <w:rPr>
      <w:rFonts w:ascii="Times New Roman" w:hAnsi="Times New Roman" w:cs="Times New Roman"/>
      <w:spacing w:val="5"/>
      <w:u w:val="none"/>
    </w:rPr>
  </w:style>
  <w:style w:type="character" w:customStyle="1" w:styleId="9">
    <w:name w:val="Заголовок №9_"/>
    <w:basedOn w:val="a0"/>
    <w:link w:val="90"/>
    <w:uiPriority w:val="99"/>
    <w:rPr>
      <w:rFonts w:ascii="Times New Roman" w:hAnsi="Times New Roman" w:cs="Times New Roman"/>
      <w:i/>
      <w:iCs/>
      <w:noProof/>
      <w:spacing w:val="-20"/>
      <w:sz w:val="25"/>
      <w:szCs w:val="25"/>
      <w:u w:val="none"/>
    </w:rPr>
  </w:style>
  <w:style w:type="character" w:customStyle="1" w:styleId="a8">
    <w:name w:val="Подпись к картинке_"/>
    <w:basedOn w:val="a0"/>
    <w:link w:val="11"/>
    <w:uiPriority w:val="99"/>
    <w:rPr>
      <w:rFonts w:ascii="Times New Roman" w:hAnsi="Times New Roman" w:cs="Times New Roman"/>
      <w:sz w:val="25"/>
      <w:szCs w:val="25"/>
      <w:u w:val="none"/>
    </w:rPr>
  </w:style>
  <w:style w:type="character" w:customStyle="1" w:styleId="a9">
    <w:name w:val="Подпись к картинке"/>
    <w:basedOn w:val="a8"/>
    <w:uiPriority w:val="99"/>
    <w:rPr>
      <w:rFonts w:ascii="Times New Roman" w:hAnsi="Times New Roman" w:cs="Times New Roman"/>
      <w:sz w:val="25"/>
      <w:szCs w:val="25"/>
      <w:u w:val="single"/>
    </w:rPr>
  </w:style>
  <w:style w:type="character" w:customStyle="1" w:styleId="12">
    <w:name w:val="Заголовок №1_"/>
    <w:basedOn w:val="a0"/>
    <w:link w:val="13"/>
    <w:uiPriority w:val="99"/>
    <w:rPr>
      <w:rFonts w:ascii="Consolas" w:hAnsi="Consolas" w:cs="Consolas"/>
      <w:i/>
      <w:iCs/>
      <w:noProof/>
      <w:spacing w:val="-20"/>
      <w:sz w:val="20"/>
      <w:szCs w:val="20"/>
      <w:u w:val="none"/>
    </w:rPr>
  </w:style>
  <w:style w:type="character" w:customStyle="1" w:styleId="4">
    <w:name w:val="Основной текст (4)_"/>
    <w:basedOn w:val="a0"/>
    <w:link w:val="40"/>
    <w:uiPriority w:val="99"/>
    <w:rPr>
      <w:rFonts w:ascii="Times New Roman" w:hAnsi="Times New Roman" w:cs="Times New Roman"/>
      <w:b/>
      <w:bCs/>
      <w:i/>
      <w:iCs/>
      <w:noProof/>
      <w:spacing w:val="-40"/>
      <w:sz w:val="26"/>
      <w:szCs w:val="26"/>
      <w:u w:val="none"/>
    </w:rPr>
  </w:style>
  <w:style w:type="character" w:customStyle="1" w:styleId="5">
    <w:name w:val="Основной текст (5)_"/>
    <w:basedOn w:val="a0"/>
    <w:link w:val="50"/>
    <w:uiPriority w:val="99"/>
    <w:rPr>
      <w:rFonts w:ascii="Consolas" w:hAnsi="Consolas" w:cs="Consolas"/>
      <w:i/>
      <w:iCs/>
      <w:noProof/>
      <w:spacing w:val="-20"/>
      <w:sz w:val="20"/>
      <w:szCs w:val="20"/>
      <w:u w:val="none"/>
    </w:rPr>
  </w:style>
  <w:style w:type="character" w:customStyle="1" w:styleId="22">
    <w:name w:val="Основной текст (2) + Не курсив"/>
    <w:aliases w:val="Интервал 0 pt"/>
    <w:basedOn w:val="2"/>
    <w:uiPriority w:val="99"/>
    <w:rPr>
      <w:rFonts w:ascii="Times New Roman" w:hAnsi="Times New Roman" w:cs="Times New Roman"/>
      <w:spacing w:val="0"/>
      <w:sz w:val="25"/>
      <w:szCs w:val="25"/>
      <w:u w:val="none"/>
    </w:rPr>
  </w:style>
  <w:style w:type="character" w:customStyle="1" w:styleId="51">
    <w:name w:val="Заголовок №5_"/>
    <w:basedOn w:val="a0"/>
    <w:link w:val="52"/>
    <w:uiPriority w:val="99"/>
    <w:rPr>
      <w:rFonts w:ascii="Times New Roman" w:hAnsi="Times New Roman" w:cs="Times New Roman"/>
      <w:i/>
      <w:iCs/>
      <w:noProof/>
      <w:spacing w:val="-20"/>
      <w:sz w:val="25"/>
      <w:szCs w:val="25"/>
      <w:u w:val="none"/>
    </w:rPr>
  </w:style>
  <w:style w:type="character" w:customStyle="1" w:styleId="33">
    <w:name w:val="Заголовок №3_"/>
    <w:basedOn w:val="a0"/>
    <w:link w:val="34"/>
    <w:uiPriority w:val="99"/>
    <w:rPr>
      <w:rFonts w:ascii="Times New Roman" w:hAnsi="Times New Roman" w:cs="Times New Roman"/>
      <w:i/>
      <w:iCs/>
      <w:noProof/>
      <w:spacing w:val="370"/>
      <w:sz w:val="34"/>
      <w:szCs w:val="34"/>
      <w:u w:val="none"/>
    </w:rPr>
  </w:style>
  <w:style w:type="character" w:customStyle="1" w:styleId="23">
    <w:name w:val="Колонтитул2"/>
    <w:basedOn w:val="a6"/>
    <w:uiPriority w:val="99"/>
    <w:rPr>
      <w:rFonts w:ascii="Times New Roman" w:hAnsi="Times New Roman" w:cs="Times New Roman"/>
      <w:sz w:val="25"/>
      <w:szCs w:val="25"/>
      <w:u w:val="none"/>
    </w:rPr>
  </w:style>
  <w:style w:type="character" w:customStyle="1" w:styleId="aa">
    <w:name w:val="Основной текст + Курсив"/>
    <w:aliases w:val="Интервал -1 pt"/>
    <w:basedOn w:val="1"/>
    <w:uiPriority w:val="99"/>
    <w:rPr>
      <w:rFonts w:ascii="Times New Roman" w:hAnsi="Times New Roman" w:cs="Times New Roman"/>
      <w:i/>
      <w:iCs/>
      <w:spacing w:val="-20"/>
      <w:sz w:val="25"/>
      <w:szCs w:val="25"/>
      <w:u w:val="none"/>
    </w:rPr>
  </w:style>
  <w:style w:type="character" w:customStyle="1" w:styleId="Consolas">
    <w:name w:val="Колонтитул + Consolas"/>
    <w:aliases w:val="10,5 pt,Курсив"/>
    <w:basedOn w:val="a6"/>
    <w:uiPriority w:val="99"/>
    <w:rPr>
      <w:rFonts w:ascii="Consolas" w:hAnsi="Consolas" w:cs="Consolas"/>
      <w:i/>
      <w:iCs/>
      <w:noProof/>
      <w:sz w:val="21"/>
      <w:szCs w:val="21"/>
      <w:u w:val="none"/>
    </w:rPr>
  </w:style>
  <w:style w:type="character" w:customStyle="1" w:styleId="61">
    <w:name w:val="Основной текст (6)_"/>
    <w:basedOn w:val="a0"/>
    <w:link w:val="62"/>
    <w:uiPriority w:val="99"/>
    <w:rPr>
      <w:rFonts w:ascii="Times New Roman" w:hAnsi="Times New Roman" w:cs="Times New Roman"/>
      <w:b/>
      <w:bCs/>
      <w:i/>
      <w:iCs/>
      <w:sz w:val="25"/>
      <w:szCs w:val="25"/>
      <w:u w:val="none"/>
      <w:lang w:val="ru-RU" w:eastAsia="ru-RU"/>
    </w:rPr>
  </w:style>
  <w:style w:type="character" w:customStyle="1" w:styleId="24">
    <w:name w:val="Основной текст + Курсив2"/>
    <w:aliases w:val="Интервал -1 pt1"/>
    <w:basedOn w:val="1"/>
    <w:uiPriority w:val="99"/>
    <w:rPr>
      <w:rFonts w:ascii="Times New Roman" w:hAnsi="Times New Roman" w:cs="Times New Roman"/>
      <w:i/>
      <w:iCs/>
      <w:spacing w:val="-20"/>
      <w:sz w:val="25"/>
      <w:szCs w:val="25"/>
      <w:u w:val="single"/>
    </w:rPr>
  </w:style>
  <w:style w:type="character" w:customStyle="1" w:styleId="6Exact">
    <w:name w:val="Основной текст (6) Exact"/>
    <w:basedOn w:val="a0"/>
    <w:uiPriority w:val="99"/>
    <w:rPr>
      <w:rFonts w:ascii="Times New Roman" w:hAnsi="Times New Roman" w:cs="Times New Roman"/>
      <w:b/>
      <w:bCs/>
      <w:i/>
      <w:iCs/>
      <w:spacing w:val="-3"/>
      <w:u w:val="none"/>
      <w:lang w:val="ru-RU" w:eastAsia="ru-RU"/>
    </w:rPr>
  </w:style>
  <w:style w:type="character" w:customStyle="1" w:styleId="7Exact">
    <w:name w:val="Основной текст (7) Exact"/>
    <w:basedOn w:val="a0"/>
    <w:link w:val="7"/>
    <w:uiPriority w:val="99"/>
    <w:rPr>
      <w:rFonts w:ascii="Consolas" w:hAnsi="Consolas" w:cs="Consolas"/>
      <w:noProof/>
      <w:spacing w:val="-15"/>
      <w:sz w:val="20"/>
      <w:szCs w:val="20"/>
      <w:u w:val="none"/>
    </w:rPr>
  </w:style>
  <w:style w:type="character" w:customStyle="1" w:styleId="ab">
    <w:name w:val="Оглавление_"/>
    <w:basedOn w:val="a0"/>
    <w:link w:val="ac"/>
    <w:uiPriority w:val="99"/>
    <w:rPr>
      <w:rFonts w:ascii="Times New Roman" w:hAnsi="Times New Roman" w:cs="Times New Roman"/>
      <w:sz w:val="25"/>
      <w:szCs w:val="25"/>
      <w:u w:val="none"/>
    </w:rPr>
  </w:style>
  <w:style w:type="character" w:customStyle="1" w:styleId="81">
    <w:name w:val="Основной текст (8)_"/>
    <w:basedOn w:val="a0"/>
    <w:link w:val="82"/>
    <w:uiPriority w:val="99"/>
    <w:rPr>
      <w:rFonts w:ascii="Segoe UI" w:hAnsi="Segoe UI" w:cs="Segoe UI"/>
      <w:b/>
      <w:bCs/>
      <w:i/>
      <w:iCs/>
      <w:noProof/>
      <w:spacing w:val="-20"/>
      <w:sz w:val="25"/>
      <w:szCs w:val="25"/>
      <w:u w:val="none"/>
    </w:rPr>
  </w:style>
  <w:style w:type="character" w:customStyle="1" w:styleId="91">
    <w:name w:val="Основной текст (9)_"/>
    <w:basedOn w:val="a0"/>
    <w:link w:val="92"/>
    <w:uiPriority w:val="99"/>
    <w:rPr>
      <w:rFonts w:ascii="Times New Roman" w:hAnsi="Times New Roman" w:cs="Times New Roman"/>
      <w:b/>
      <w:bCs/>
      <w:noProof/>
      <w:sz w:val="26"/>
      <w:szCs w:val="26"/>
      <w:u w:val="none"/>
    </w:rPr>
  </w:style>
  <w:style w:type="character" w:customStyle="1" w:styleId="25">
    <w:name w:val="Оглавление (2)_"/>
    <w:basedOn w:val="a0"/>
    <w:link w:val="26"/>
    <w:uiPriority w:val="99"/>
    <w:rPr>
      <w:rFonts w:ascii="Times New Roman" w:hAnsi="Times New Roman" w:cs="Times New Roman"/>
      <w:i/>
      <w:iCs/>
      <w:noProof/>
      <w:spacing w:val="-20"/>
      <w:sz w:val="25"/>
      <w:szCs w:val="25"/>
      <w:u w:val="none"/>
    </w:rPr>
  </w:style>
  <w:style w:type="character" w:customStyle="1" w:styleId="70">
    <w:name w:val="Заголовок №7_"/>
    <w:basedOn w:val="a0"/>
    <w:link w:val="71"/>
    <w:uiPriority w:val="99"/>
    <w:rPr>
      <w:rFonts w:ascii="Times New Roman" w:hAnsi="Times New Roman" w:cs="Times New Roman"/>
      <w:i/>
      <w:iCs/>
      <w:noProof/>
      <w:spacing w:val="-20"/>
      <w:sz w:val="25"/>
      <w:szCs w:val="25"/>
      <w:u w:val="none"/>
    </w:rPr>
  </w:style>
  <w:style w:type="character" w:customStyle="1" w:styleId="14">
    <w:name w:val="Основной текст + Курсив1"/>
    <w:aliases w:val="Интервал 0 pt1"/>
    <w:basedOn w:val="1"/>
    <w:uiPriority w:val="99"/>
    <w:rPr>
      <w:rFonts w:ascii="Times New Roman" w:hAnsi="Times New Roman" w:cs="Times New Roman"/>
      <w:i/>
      <w:iCs/>
      <w:spacing w:val="10"/>
      <w:sz w:val="25"/>
      <w:szCs w:val="25"/>
      <w:u w:val="none"/>
      <w:lang w:val="ru-RU" w:eastAsia="ru-RU"/>
    </w:rPr>
  </w:style>
  <w:style w:type="character" w:customStyle="1" w:styleId="100">
    <w:name w:val="Основной текст (10)_"/>
    <w:basedOn w:val="a0"/>
    <w:link w:val="101"/>
    <w:uiPriority w:val="99"/>
    <w:rPr>
      <w:rFonts w:ascii="Consolas" w:hAnsi="Consolas" w:cs="Consolas"/>
      <w:i/>
      <w:iCs/>
      <w:noProof/>
      <w:spacing w:val="-30"/>
      <w:sz w:val="20"/>
      <w:szCs w:val="20"/>
      <w:u w:val="none"/>
    </w:rPr>
  </w:style>
  <w:style w:type="character" w:customStyle="1" w:styleId="41">
    <w:name w:val="Оглавление (4)_"/>
    <w:basedOn w:val="a0"/>
    <w:link w:val="42"/>
    <w:uiPriority w:val="99"/>
    <w:rPr>
      <w:rFonts w:ascii="Consolas" w:hAnsi="Consolas" w:cs="Consolas"/>
      <w:i/>
      <w:iCs/>
      <w:noProof/>
      <w:spacing w:val="-30"/>
      <w:sz w:val="20"/>
      <w:szCs w:val="20"/>
      <w:u w:val="none"/>
    </w:rPr>
  </w:style>
  <w:style w:type="character" w:customStyle="1" w:styleId="27">
    <w:name w:val="Заголовок №2_"/>
    <w:basedOn w:val="a0"/>
    <w:link w:val="28"/>
    <w:uiPriority w:val="99"/>
    <w:rPr>
      <w:rFonts w:ascii="Times New Roman" w:hAnsi="Times New Roman" w:cs="Times New Roman"/>
      <w:i/>
      <w:iCs/>
      <w:noProof/>
      <w:spacing w:val="-50"/>
      <w:sz w:val="37"/>
      <w:szCs w:val="37"/>
      <w:u w:val="none"/>
    </w:rPr>
  </w:style>
  <w:style w:type="character" w:customStyle="1" w:styleId="43">
    <w:name w:val="Подпись к картинке (4)_"/>
    <w:basedOn w:val="a0"/>
    <w:link w:val="44"/>
    <w:uiPriority w:val="99"/>
    <w:rPr>
      <w:rFonts w:ascii="Segoe UI" w:hAnsi="Segoe UI" w:cs="Segoe UI"/>
      <w:b/>
      <w:bCs/>
      <w:i/>
      <w:iCs/>
      <w:spacing w:val="-30"/>
      <w:sz w:val="33"/>
      <w:szCs w:val="33"/>
      <w:u w:val="none"/>
    </w:rPr>
  </w:style>
  <w:style w:type="paragraph" w:customStyle="1" w:styleId="20">
    <w:name w:val="Основной текст (2)"/>
    <w:basedOn w:val="a"/>
    <w:link w:val="2"/>
    <w:uiPriority w:val="99"/>
    <w:pPr>
      <w:shd w:val="clear" w:color="auto" w:fill="FFFFFF"/>
      <w:spacing w:after="120" w:line="240" w:lineRule="atLeast"/>
    </w:pPr>
    <w:rPr>
      <w:rFonts w:ascii="Times New Roman" w:hAnsi="Times New Roman" w:cs="Times New Roman"/>
      <w:i/>
      <w:iCs/>
      <w:color w:val="auto"/>
      <w:spacing w:val="-20"/>
      <w:sz w:val="25"/>
      <w:szCs w:val="25"/>
      <w:lang w:eastAsia="ru-RU"/>
    </w:rPr>
  </w:style>
  <w:style w:type="paragraph" w:customStyle="1" w:styleId="60">
    <w:name w:val="Заголовок №6"/>
    <w:basedOn w:val="a"/>
    <w:link w:val="6"/>
    <w:uiPriority w:val="99"/>
    <w:pPr>
      <w:shd w:val="clear" w:color="auto" w:fill="FFFFFF"/>
      <w:spacing w:line="240" w:lineRule="atLeast"/>
      <w:jc w:val="both"/>
      <w:outlineLvl w:val="5"/>
    </w:pPr>
    <w:rPr>
      <w:rFonts w:ascii="Times New Roman" w:hAnsi="Times New Roman" w:cs="Times New Roman"/>
      <w:i/>
      <w:iCs/>
      <w:noProof/>
      <w:color w:val="auto"/>
      <w:spacing w:val="-20"/>
      <w:sz w:val="25"/>
      <w:szCs w:val="25"/>
      <w:lang w:eastAsia="ru-RU"/>
    </w:rPr>
  </w:style>
  <w:style w:type="paragraph" w:customStyle="1" w:styleId="30">
    <w:name w:val="Основной текст (3)"/>
    <w:basedOn w:val="a"/>
    <w:link w:val="3"/>
    <w:uiPriority w:val="99"/>
    <w:pPr>
      <w:shd w:val="clear" w:color="auto" w:fill="FFFFFF"/>
      <w:spacing w:line="240" w:lineRule="atLeast"/>
      <w:jc w:val="both"/>
    </w:pPr>
    <w:rPr>
      <w:rFonts w:ascii="Segoe UI" w:hAnsi="Segoe UI" w:cs="Segoe UI"/>
      <w:b/>
      <w:bCs/>
      <w:i/>
      <w:iCs/>
      <w:noProof/>
      <w:color w:val="auto"/>
      <w:spacing w:val="-20"/>
      <w:sz w:val="23"/>
      <w:szCs w:val="23"/>
      <w:lang w:eastAsia="ru-RU"/>
    </w:rPr>
  </w:style>
  <w:style w:type="paragraph" w:customStyle="1" w:styleId="80">
    <w:name w:val="Заголовок №8"/>
    <w:basedOn w:val="a"/>
    <w:link w:val="8"/>
    <w:uiPriority w:val="99"/>
    <w:pPr>
      <w:shd w:val="clear" w:color="auto" w:fill="FFFFFF"/>
      <w:spacing w:before="120" w:after="600" w:line="240" w:lineRule="atLeast"/>
      <w:jc w:val="both"/>
      <w:outlineLvl w:val="7"/>
    </w:pPr>
    <w:rPr>
      <w:rFonts w:ascii="Times New Roman" w:hAnsi="Times New Roman" w:cs="Times New Roman"/>
      <w:i/>
      <w:iCs/>
      <w:noProof/>
      <w:color w:val="auto"/>
      <w:spacing w:val="-20"/>
      <w:sz w:val="25"/>
      <w:szCs w:val="25"/>
      <w:lang w:eastAsia="ru-RU"/>
    </w:rPr>
  </w:style>
  <w:style w:type="paragraph" w:customStyle="1" w:styleId="10">
    <w:name w:val="Колонтитул1"/>
    <w:basedOn w:val="a"/>
    <w:link w:val="a6"/>
    <w:uiPriority w:val="99"/>
    <w:pPr>
      <w:shd w:val="clear" w:color="auto" w:fill="FFFFFF"/>
      <w:spacing w:line="240" w:lineRule="atLeast"/>
    </w:pPr>
    <w:rPr>
      <w:rFonts w:ascii="Times New Roman" w:hAnsi="Times New Roman" w:cs="Times New Roman"/>
      <w:color w:val="auto"/>
      <w:sz w:val="25"/>
      <w:szCs w:val="25"/>
      <w:lang w:val="ru-RU" w:eastAsia="ru-RU"/>
    </w:rPr>
  </w:style>
  <w:style w:type="paragraph" w:customStyle="1" w:styleId="21">
    <w:name w:val="Подпись к картинке (2)"/>
    <w:basedOn w:val="a"/>
    <w:link w:val="2Exact"/>
    <w:uiPriority w:val="99"/>
    <w:pPr>
      <w:shd w:val="clear" w:color="auto" w:fill="FFFFFF"/>
      <w:spacing w:line="240" w:lineRule="atLeast"/>
    </w:pPr>
    <w:rPr>
      <w:rFonts w:ascii="Times New Roman" w:hAnsi="Times New Roman" w:cs="Times New Roman"/>
      <w:color w:val="auto"/>
      <w:spacing w:val="3"/>
      <w:lang w:eastAsia="ru-RU"/>
    </w:rPr>
  </w:style>
  <w:style w:type="paragraph" w:customStyle="1" w:styleId="32">
    <w:name w:val="Подпись к картинке (3)"/>
    <w:basedOn w:val="a"/>
    <w:link w:val="31"/>
    <w:uiPriority w:val="99"/>
    <w:pPr>
      <w:shd w:val="clear" w:color="auto" w:fill="FFFFFF"/>
      <w:spacing w:line="240" w:lineRule="atLeast"/>
    </w:pPr>
    <w:rPr>
      <w:rFonts w:ascii="Times New Roman" w:hAnsi="Times New Roman" w:cs="Times New Roman"/>
      <w:i/>
      <w:iCs/>
      <w:noProof/>
      <w:color w:val="auto"/>
      <w:spacing w:val="-20"/>
      <w:sz w:val="25"/>
      <w:szCs w:val="25"/>
      <w:lang w:eastAsia="ru-RU"/>
    </w:rPr>
  </w:style>
  <w:style w:type="paragraph" w:customStyle="1" w:styleId="11">
    <w:name w:val="Подпись к картинке1"/>
    <w:basedOn w:val="a"/>
    <w:link w:val="a8"/>
    <w:uiPriority w:val="99"/>
    <w:pPr>
      <w:shd w:val="clear" w:color="auto" w:fill="FFFFFF"/>
      <w:spacing w:after="60" w:line="240" w:lineRule="atLeast"/>
      <w:jc w:val="center"/>
    </w:pPr>
    <w:rPr>
      <w:rFonts w:ascii="Times New Roman" w:hAnsi="Times New Roman" w:cs="Times New Roman"/>
      <w:color w:val="auto"/>
      <w:sz w:val="25"/>
      <w:szCs w:val="25"/>
      <w:lang w:eastAsia="ru-RU"/>
    </w:rPr>
  </w:style>
  <w:style w:type="paragraph" w:customStyle="1" w:styleId="90">
    <w:name w:val="Заголовок №9"/>
    <w:basedOn w:val="a"/>
    <w:link w:val="9"/>
    <w:uiPriority w:val="99"/>
    <w:pPr>
      <w:shd w:val="clear" w:color="auto" w:fill="FFFFFF"/>
      <w:spacing w:line="240" w:lineRule="atLeast"/>
      <w:outlineLvl w:val="8"/>
    </w:pPr>
    <w:rPr>
      <w:rFonts w:ascii="Times New Roman" w:hAnsi="Times New Roman" w:cs="Times New Roman"/>
      <w:i/>
      <w:iCs/>
      <w:noProof/>
      <w:color w:val="auto"/>
      <w:spacing w:val="-20"/>
      <w:sz w:val="25"/>
      <w:szCs w:val="25"/>
      <w:lang w:eastAsia="ru-RU"/>
    </w:rPr>
  </w:style>
  <w:style w:type="paragraph" w:customStyle="1" w:styleId="13">
    <w:name w:val="Заголовок №1"/>
    <w:basedOn w:val="a"/>
    <w:link w:val="12"/>
    <w:uiPriority w:val="99"/>
    <w:pPr>
      <w:shd w:val="clear" w:color="auto" w:fill="FFFFFF"/>
      <w:spacing w:after="120" w:line="240" w:lineRule="atLeast"/>
      <w:jc w:val="center"/>
      <w:outlineLvl w:val="0"/>
    </w:pPr>
    <w:rPr>
      <w:rFonts w:ascii="Consolas" w:hAnsi="Consolas" w:cs="Consolas"/>
      <w:i/>
      <w:iCs/>
      <w:noProof/>
      <w:color w:val="auto"/>
      <w:spacing w:val="-20"/>
      <w:sz w:val="20"/>
      <w:szCs w:val="20"/>
      <w:lang w:eastAsia="ru-RU"/>
    </w:rPr>
  </w:style>
  <w:style w:type="paragraph" w:customStyle="1" w:styleId="40">
    <w:name w:val="Основной текст (4)"/>
    <w:basedOn w:val="a"/>
    <w:link w:val="4"/>
    <w:uiPriority w:val="99"/>
    <w:pPr>
      <w:shd w:val="clear" w:color="auto" w:fill="FFFFFF"/>
      <w:spacing w:before="120" w:line="312" w:lineRule="exact"/>
      <w:jc w:val="both"/>
    </w:pPr>
    <w:rPr>
      <w:rFonts w:ascii="Times New Roman" w:hAnsi="Times New Roman" w:cs="Times New Roman"/>
      <w:b/>
      <w:bCs/>
      <w:i/>
      <w:iCs/>
      <w:noProof/>
      <w:color w:val="auto"/>
      <w:spacing w:val="-40"/>
      <w:sz w:val="26"/>
      <w:szCs w:val="26"/>
      <w:lang w:eastAsia="ru-RU"/>
    </w:rPr>
  </w:style>
  <w:style w:type="paragraph" w:customStyle="1" w:styleId="50">
    <w:name w:val="Основной текст (5)"/>
    <w:basedOn w:val="a"/>
    <w:link w:val="5"/>
    <w:uiPriority w:val="99"/>
    <w:pPr>
      <w:shd w:val="clear" w:color="auto" w:fill="FFFFFF"/>
      <w:spacing w:before="180" w:line="240" w:lineRule="atLeast"/>
      <w:jc w:val="both"/>
    </w:pPr>
    <w:rPr>
      <w:rFonts w:ascii="Consolas" w:hAnsi="Consolas" w:cs="Consolas"/>
      <w:i/>
      <w:iCs/>
      <w:noProof/>
      <w:color w:val="auto"/>
      <w:spacing w:val="-20"/>
      <w:sz w:val="20"/>
      <w:szCs w:val="20"/>
      <w:lang w:eastAsia="ru-RU"/>
    </w:rPr>
  </w:style>
  <w:style w:type="paragraph" w:customStyle="1" w:styleId="52">
    <w:name w:val="Заголовок №5"/>
    <w:basedOn w:val="a"/>
    <w:link w:val="51"/>
    <w:uiPriority w:val="99"/>
    <w:pPr>
      <w:shd w:val="clear" w:color="auto" w:fill="FFFFFF"/>
      <w:spacing w:before="300" w:after="60" w:line="240" w:lineRule="atLeast"/>
      <w:jc w:val="right"/>
      <w:outlineLvl w:val="4"/>
    </w:pPr>
    <w:rPr>
      <w:rFonts w:ascii="Times New Roman" w:hAnsi="Times New Roman" w:cs="Times New Roman"/>
      <w:i/>
      <w:iCs/>
      <w:noProof/>
      <w:color w:val="auto"/>
      <w:spacing w:val="-20"/>
      <w:sz w:val="25"/>
      <w:szCs w:val="25"/>
      <w:lang w:eastAsia="ru-RU"/>
    </w:rPr>
  </w:style>
  <w:style w:type="paragraph" w:customStyle="1" w:styleId="34">
    <w:name w:val="Заголовок №3"/>
    <w:basedOn w:val="a"/>
    <w:link w:val="33"/>
    <w:uiPriority w:val="99"/>
    <w:pPr>
      <w:shd w:val="clear" w:color="auto" w:fill="FFFFFF"/>
      <w:spacing w:before="60" w:line="240" w:lineRule="atLeast"/>
      <w:jc w:val="both"/>
      <w:outlineLvl w:val="2"/>
    </w:pPr>
    <w:rPr>
      <w:rFonts w:ascii="Times New Roman" w:hAnsi="Times New Roman" w:cs="Times New Roman"/>
      <w:i/>
      <w:iCs/>
      <w:noProof/>
      <w:color w:val="auto"/>
      <w:spacing w:val="370"/>
      <w:sz w:val="34"/>
      <w:szCs w:val="34"/>
      <w:lang w:eastAsia="ru-RU"/>
    </w:rPr>
  </w:style>
  <w:style w:type="paragraph" w:customStyle="1" w:styleId="62">
    <w:name w:val="Основной текст (6)"/>
    <w:basedOn w:val="a"/>
    <w:link w:val="61"/>
    <w:uiPriority w:val="99"/>
    <w:pPr>
      <w:shd w:val="clear" w:color="auto" w:fill="FFFFFF"/>
      <w:spacing w:before="60" w:line="240" w:lineRule="atLeast"/>
    </w:pPr>
    <w:rPr>
      <w:rFonts w:ascii="Times New Roman" w:hAnsi="Times New Roman" w:cs="Times New Roman"/>
      <w:b/>
      <w:bCs/>
      <w:i/>
      <w:iCs/>
      <w:color w:val="auto"/>
      <w:sz w:val="25"/>
      <w:szCs w:val="25"/>
      <w:lang w:val="ru-RU" w:eastAsia="ru-RU"/>
    </w:rPr>
  </w:style>
  <w:style w:type="paragraph" w:customStyle="1" w:styleId="7">
    <w:name w:val="Основной текст (7)"/>
    <w:basedOn w:val="a"/>
    <w:link w:val="7Exact"/>
    <w:uiPriority w:val="99"/>
    <w:pPr>
      <w:shd w:val="clear" w:color="auto" w:fill="FFFFFF"/>
      <w:spacing w:line="552" w:lineRule="exact"/>
      <w:jc w:val="both"/>
    </w:pPr>
    <w:rPr>
      <w:rFonts w:ascii="Consolas" w:hAnsi="Consolas" w:cs="Consolas"/>
      <w:noProof/>
      <w:color w:val="auto"/>
      <w:spacing w:val="-15"/>
      <w:sz w:val="20"/>
      <w:szCs w:val="20"/>
      <w:lang w:eastAsia="ru-RU"/>
    </w:rPr>
  </w:style>
  <w:style w:type="paragraph" w:customStyle="1" w:styleId="ac">
    <w:name w:val="Оглавление"/>
    <w:basedOn w:val="a"/>
    <w:link w:val="ab"/>
    <w:uiPriority w:val="99"/>
    <w:pPr>
      <w:shd w:val="clear" w:color="auto" w:fill="FFFFFF"/>
      <w:spacing w:before="120" w:line="240" w:lineRule="atLeast"/>
      <w:jc w:val="both"/>
    </w:pPr>
    <w:rPr>
      <w:rFonts w:ascii="Times New Roman" w:hAnsi="Times New Roman" w:cs="Times New Roman"/>
      <w:color w:val="auto"/>
      <w:sz w:val="25"/>
      <w:szCs w:val="25"/>
      <w:lang w:eastAsia="ru-RU"/>
    </w:rPr>
  </w:style>
  <w:style w:type="paragraph" w:customStyle="1" w:styleId="82">
    <w:name w:val="Основной текст (8)"/>
    <w:basedOn w:val="a"/>
    <w:link w:val="81"/>
    <w:uiPriority w:val="99"/>
    <w:pPr>
      <w:shd w:val="clear" w:color="auto" w:fill="FFFFFF"/>
      <w:spacing w:line="240" w:lineRule="atLeast"/>
      <w:jc w:val="both"/>
    </w:pPr>
    <w:rPr>
      <w:rFonts w:ascii="Segoe UI" w:hAnsi="Segoe UI" w:cs="Segoe UI"/>
      <w:b/>
      <w:bCs/>
      <w:i/>
      <w:iCs/>
      <w:noProof/>
      <w:color w:val="auto"/>
      <w:spacing w:val="-20"/>
      <w:sz w:val="25"/>
      <w:szCs w:val="25"/>
      <w:lang w:eastAsia="ru-RU"/>
    </w:rPr>
  </w:style>
  <w:style w:type="paragraph" w:customStyle="1" w:styleId="92">
    <w:name w:val="Основной текст (9)"/>
    <w:basedOn w:val="a"/>
    <w:link w:val="91"/>
    <w:uiPriority w:val="99"/>
    <w:pPr>
      <w:shd w:val="clear" w:color="auto" w:fill="FFFFFF"/>
      <w:spacing w:after="240" w:line="240" w:lineRule="atLeast"/>
      <w:jc w:val="both"/>
    </w:pPr>
    <w:rPr>
      <w:rFonts w:ascii="Times New Roman" w:hAnsi="Times New Roman" w:cs="Times New Roman"/>
      <w:b/>
      <w:bCs/>
      <w:noProof/>
      <w:color w:val="auto"/>
      <w:sz w:val="26"/>
      <w:szCs w:val="26"/>
      <w:lang w:eastAsia="ru-RU"/>
    </w:rPr>
  </w:style>
  <w:style w:type="paragraph" w:customStyle="1" w:styleId="26">
    <w:name w:val="Оглавление (2)"/>
    <w:basedOn w:val="a"/>
    <w:link w:val="25"/>
    <w:uiPriority w:val="99"/>
    <w:pPr>
      <w:shd w:val="clear" w:color="auto" w:fill="FFFFFF"/>
      <w:spacing w:after="240" w:line="240" w:lineRule="atLeast"/>
      <w:jc w:val="both"/>
    </w:pPr>
    <w:rPr>
      <w:rFonts w:ascii="Times New Roman" w:hAnsi="Times New Roman" w:cs="Times New Roman"/>
      <w:i/>
      <w:iCs/>
      <w:noProof/>
      <w:color w:val="auto"/>
      <w:spacing w:val="-20"/>
      <w:sz w:val="25"/>
      <w:szCs w:val="25"/>
      <w:lang w:eastAsia="ru-RU"/>
    </w:rPr>
  </w:style>
  <w:style w:type="paragraph" w:customStyle="1" w:styleId="71">
    <w:name w:val="Заголовок №7"/>
    <w:basedOn w:val="a"/>
    <w:link w:val="70"/>
    <w:uiPriority w:val="99"/>
    <w:pPr>
      <w:shd w:val="clear" w:color="auto" w:fill="FFFFFF"/>
      <w:spacing w:after="120" w:line="240" w:lineRule="atLeast"/>
      <w:jc w:val="center"/>
      <w:outlineLvl w:val="6"/>
    </w:pPr>
    <w:rPr>
      <w:rFonts w:ascii="Times New Roman" w:hAnsi="Times New Roman" w:cs="Times New Roman"/>
      <w:i/>
      <w:iCs/>
      <w:noProof/>
      <w:color w:val="auto"/>
      <w:spacing w:val="-20"/>
      <w:sz w:val="25"/>
      <w:szCs w:val="25"/>
      <w:lang w:eastAsia="ru-RU"/>
    </w:rPr>
  </w:style>
  <w:style w:type="paragraph" w:customStyle="1" w:styleId="101">
    <w:name w:val="Основной текст (10)"/>
    <w:basedOn w:val="a"/>
    <w:link w:val="100"/>
    <w:uiPriority w:val="99"/>
    <w:pPr>
      <w:shd w:val="clear" w:color="auto" w:fill="FFFFFF"/>
      <w:spacing w:line="240" w:lineRule="atLeast"/>
    </w:pPr>
    <w:rPr>
      <w:rFonts w:ascii="Consolas" w:hAnsi="Consolas" w:cs="Consolas"/>
      <w:i/>
      <w:iCs/>
      <w:noProof/>
      <w:color w:val="auto"/>
      <w:spacing w:val="-30"/>
      <w:sz w:val="20"/>
      <w:szCs w:val="20"/>
      <w:lang w:eastAsia="ru-RU"/>
    </w:rPr>
  </w:style>
  <w:style w:type="paragraph" w:customStyle="1" w:styleId="42">
    <w:name w:val="Оглавление (4)"/>
    <w:basedOn w:val="a"/>
    <w:link w:val="41"/>
    <w:uiPriority w:val="99"/>
    <w:pPr>
      <w:shd w:val="clear" w:color="auto" w:fill="FFFFFF"/>
      <w:spacing w:before="180" w:line="240" w:lineRule="atLeast"/>
      <w:jc w:val="both"/>
    </w:pPr>
    <w:rPr>
      <w:rFonts w:ascii="Consolas" w:hAnsi="Consolas" w:cs="Consolas"/>
      <w:i/>
      <w:iCs/>
      <w:noProof/>
      <w:color w:val="auto"/>
      <w:spacing w:val="-30"/>
      <w:sz w:val="20"/>
      <w:szCs w:val="20"/>
      <w:lang w:eastAsia="ru-RU"/>
    </w:rPr>
  </w:style>
  <w:style w:type="paragraph" w:customStyle="1" w:styleId="28">
    <w:name w:val="Заголовок №2"/>
    <w:basedOn w:val="a"/>
    <w:link w:val="27"/>
    <w:uiPriority w:val="99"/>
    <w:pPr>
      <w:shd w:val="clear" w:color="auto" w:fill="FFFFFF"/>
      <w:spacing w:before="60" w:line="240" w:lineRule="atLeast"/>
      <w:outlineLvl w:val="1"/>
    </w:pPr>
    <w:rPr>
      <w:rFonts w:ascii="Times New Roman" w:hAnsi="Times New Roman" w:cs="Times New Roman"/>
      <w:i/>
      <w:iCs/>
      <w:noProof/>
      <w:color w:val="auto"/>
      <w:spacing w:val="-50"/>
      <w:sz w:val="37"/>
      <w:szCs w:val="37"/>
      <w:lang w:eastAsia="ru-RU"/>
    </w:rPr>
  </w:style>
  <w:style w:type="paragraph" w:customStyle="1" w:styleId="44">
    <w:name w:val="Подпись к картинке (4)"/>
    <w:basedOn w:val="a"/>
    <w:link w:val="43"/>
    <w:uiPriority w:val="99"/>
    <w:pPr>
      <w:shd w:val="clear" w:color="auto" w:fill="FFFFFF"/>
      <w:spacing w:line="240" w:lineRule="atLeast"/>
      <w:jc w:val="center"/>
    </w:pPr>
    <w:rPr>
      <w:rFonts w:ascii="Segoe UI" w:hAnsi="Segoe UI" w:cs="Segoe UI"/>
      <w:b/>
      <w:bCs/>
      <w:i/>
      <w:iCs/>
      <w:color w:val="auto"/>
      <w:spacing w:val="-30"/>
      <w:sz w:val="33"/>
      <w:szCs w:val="33"/>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eg"/><Relationship Id="rId18" Type="http://schemas.openxmlformats.org/officeDocument/2006/relationships/image" Target="media/image11.jpeg"/><Relationship Id="rId26" Type="http://schemas.openxmlformats.org/officeDocument/2006/relationships/header" Target="header4.xml"/><Relationship Id="rId3" Type="http://schemas.microsoft.com/office/2007/relationships/stylesWithEffects" Target="stylesWithEffect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image" Target="media/image10.jpeg"/><Relationship Id="rId25" Type="http://schemas.openxmlformats.org/officeDocument/2006/relationships/footer" Target="footer2.xml"/><Relationship Id="rId33" Type="http://schemas.openxmlformats.org/officeDocument/2006/relationships/theme" Target="theme/theme1.xml"/><Relationship Id="rId2" Type="http://schemas.openxmlformats.org/officeDocument/2006/relationships/styles" Target="styles.xml"/><Relationship Id="rId16" Type="http://schemas.openxmlformats.org/officeDocument/2006/relationships/image" Target="media/image9.jpeg"/><Relationship Id="rId20" Type="http://schemas.openxmlformats.org/officeDocument/2006/relationships/footer" Target="footer1.xml"/><Relationship Id="rId29" Type="http://schemas.openxmlformats.org/officeDocument/2006/relationships/image" Target="media/image16.jpeg"/><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jpeg"/><Relationship Id="rId24" Type="http://schemas.openxmlformats.org/officeDocument/2006/relationships/header" Target="header3.xm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8.jpeg"/><Relationship Id="rId23" Type="http://schemas.openxmlformats.org/officeDocument/2006/relationships/image" Target="media/image13.jpeg"/><Relationship Id="rId28" Type="http://schemas.openxmlformats.org/officeDocument/2006/relationships/image" Target="media/image15.jpeg"/><Relationship Id="rId10" Type="http://schemas.openxmlformats.org/officeDocument/2006/relationships/image" Target="media/image3.jpeg"/><Relationship Id="rId19" Type="http://schemas.openxmlformats.org/officeDocument/2006/relationships/header" Target="header1.xml"/><Relationship Id="rId31" Type="http://schemas.openxmlformats.org/officeDocument/2006/relationships/header" Target="header5.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jpeg"/><Relationship Id="rId22" Type="http://schemas.openxmlformats.org/officeDocument/2006/relationships/image" Target="media/image12.jpeg"/><Relationship Id="rId27" Type="http://schemas.openxmlformats.org/officeDocument/2006/relationships/image" Target="media/image14.jpeg"/><Relationship Id="rId30" Type="http://schemas.openxmlformats.org/officeDocument/2006/relationships/image" Target="media/image17.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28</Pages>
  <Words>3462</Words>
  <Characters>19734</Characters>
  <Application>Microsoft Office Word</Application>
  <DocSecurity>0</DocSecurity>
  <Lines>164</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23150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Lena</dc:creator>
  <cp:keywords/>
  <dc:description/>
  <cp:lastModifiedBy>Lena</cp:lastModifiedBy>
  <cp:revision>2</cp:revision>
  <dcterms:created xsi:type="dcterms:W3CDTF">2012-09-18T12:48:00Z</dcterms:created>
  <dcterms:modified xsi:type="dcterms:W3CDTF">2012-09-18T12:48:00Z</dcterms:modified>
</cp:coreProperties>
</file>